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9C47C" w14:textId="4C1027A2" w:rsidR="00B7614E" w:rsidRPr="0055029D" w:rsidRDefault="007C0488" w:rsidP="00BA309E">
      <w:pPr>
        <w:spacing w:before="120" w:after="120" w:line="360" w:lineRule="auto"/>
        <w:contextualSpacing/>
        <w:jc w:val="center"/>
        <w:rPr>
          <w:rFonts w:ascii="Arial" w:hAnsi="Arial" w:cs="Arial"/>
          <w:b/>
          <w:smallCaps/>
          <w:sz w:val="28"/>
          <w:szCs w:val="28"/>
        </w:rPr>
      </w:pPr>
      <w:r w:rsidRPr="0055029D">
        <w:rPr>
          <w:rFonts w:ascii="Arial" w:hAnsi="Arial" w:cs="Arial"/>
          <w:b/>
          <w:smallCaps/>
          <w:sz w:val="28"/>
          <w:szCs w:val="28"/>
        </w:rPr>
        <w:t>Projektowane p</w:t>
      </w:r>
      <w:r w:rsidR="00B7614E" w:rsidRPr="0055029D">
        <w:rPr>
          <w:rFonts w:ascii="Arial" w:hAnsi="Arial" w:cs="Arial"/>
          <w:b/>
          <w:smallCaps/>
          <w:sz w:val="28"/>
          <w:szCs w:val="28"/>
        </w:rPr>
        <w:t xml:space="preserve">ostanowienia </w:t>
      </w:r>
      <w:r w:rsidRPr="0055029D">
        <w:rPr>
          <w:rFonts w:ascii="Arial" w:hAnsi="Arial" w:cs="Arial"/>
          <w:b/>
          <w:smallCaps/>
          <w:sz w:val="28"/>
          <w:szCs w:val="28"/>
        </w:rPr>
        <w:t>u</w:t>
      </w:r>
      <w:r w:rsidR="00B7614E" w:rsidRPr="0055029D">
        <w:rPr>
          <w:rFonts w:ascii="Arial" w:hAnsi="Arial" w:cs="Arial"/>
          <w:b/>
          <w:smallCaps/>
          <w:sz w:val="28"/>
          <w:szCs w:val="28"/>
        </w:rPr>
        <w:t>mowy</w:t>
      </w:r>
    </w:p>
    <w:p w14:paraId="1ADF0714" w14:textId="791F41DD" w:rsidR="00B7614E" w:rsidRDefault="00B7614E" w:rsidP="00BA309E">
      <w:pPr>
        <w:spacing w:before="120" w:after="120" w:line="360" w:lineRule="auto"/>
        <w:contextualSpacing/>
        <w:jc w:val="center"/>
        <w:rPr>
          <w:rFonts w:ascii="Arial" w:hAnsi="Arial" w:cs="Arial"/>
          <w:b/>
          <w:sz w:val="20"/>
          <w:szCs w:val="20"/>
        </w:rPr>
      </w:pPr>
    </w:p>
    <w:p w14:paraId="3F2EA396" w14:textId="77777777" w:rsidR="00B7614E" w:rsidRDefault="00B7614E" w:rsidP="00BA309E">
      <w:pPr>
        <w:spacing w:before="120" w:after="120" w:line="360" w:lineRule="auto"/>
        <w:contextualSpacing/>
        <w:jc w:val="center"/>
        <w:rPr>
          <w:rFonts w:ascii="Arial" w:hAnsi="Arial" w:cs="Arial"/>
          <w:b/>
          <w:sz w:val="20"/>
          <w:szCs w:val="20"/>
        </w:rPr>
      </w:pPr>
    </w:p>
    <w:p w14:paraId="3DDC3CC3" w14:textId="3F7765D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w:t>
      </w:r>
    </w:p>
    <w:p w14:paraId="4513D77C"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Definicje</w:t>
      </w:r>
    </w:p>
    <w:p w14:paraId="253E974D" w14:textId="1CA4C766" w:rsidR="00BA309E" w:rsidRPr="009F76DA" w:rsidRDefault="00BA309E" w:rsidP="00BA309E">
      <w:pPr>
        <w:spacing w:before="120" w:after="120" w:line="360" w:lineRule="auto"/>
        <w:contextualSpacing/>
        <w:jc w:val="both"/>
        <w:rPr>
          <w:rFonts w:ascii="Arial" w:hAnsi="Arial" w:cs="Arial"/>
          <w:b/>
          <w:sz w:val="20"/>
          <w:szCs w:val="20"/>
        </w:rPr>
      </w:pPr>
      <w:r w:rsidRPr="009F76DA">
        <w:rPr>
          <w:rFonts w:ascii="Arial" w:hAnsi="Arial" w:cs="Arial"/>
          <w:b/>
          <w:sz w:val="20"/>
          <w:szCs w:val="20"/>
        </w:rPr>
        <w:t xml:space="preserve">Ilekroć poniższe pojęcia pisane są wielką literą użyte w Umowie (lub </w:t>
      </w:r>
      <w:r w:rsidR="00C25BB4" w:rsidRPr="003833FE">
        <w:rPr>
          <w:rFonts w:ascii="Arial" w:hAnsi="Arial" w:cs="Arial"/>
          <w:b/>
          <w:sz w:val="20"/>
          <w:szCs w:val="20"/>
        </w:rPr>
        <w:t>Załącznikach</w:t>
      </w:r>
      <w:r w:rsidRPr="009F76DA">
        <w:rPr>
          <w:rFonts w:ascii="Arial" w:hAnsi="Arial" w:cs="Arial"/>
          <w:b/>
          <w:sz w:val="20"/>
          <w:szCs w:val="20"/>
        </w:rPr>
        <w:t xml:space="preserve"> do niej i dokumentach sporządzonych na podstawie Umowy – jeżeli nie zostały tam inaczej zdefiniowane) Strony nadają im znaczenie wskazane w definicjach:</w:t>
      </w:r>
    </w:p>
    <w:p w14:paraId="6D3F23FC" w14:textId="77777777" w:rsidR="00BA309E" w:rsidRPr="009F76DA" w:rsidRDefault="00BA309E" w:rsidP="0021116F">
      <w:pPr>
        <w:spacing w:before="120" w:after="120"/>
        <w:jc w:val="both"/>
        <w:rPr>
          <w:rFonts w:ascii="Arial" w:hAnsi="Arial" w:cs="Arial"/>
          <w:b/>
          <w:sz w:val="20"/>
          <w:szCs w:val="20"/>
        </w:rPr>
      </w:pPr>
    </w:p>
    <w:tbl>
      <w:tblPr>
        <w:tblW w:w="9200" w:type="dxa"/>
        <w:tblInd w:w="55" w:type="dxa"/>
        <w:tblCellMar>
          <w:left w:w="70" w:type="dxa"/>
          <w:right w:w="70" w:type="dxa"/>
        </w:tblCellMar>
        <w:tblLook w:val="04A0" w:firstRow="1" w:lastRow="0" w:firstColumn="1" w:lastColumn="0" w:noHBand="0" w:noVBand="1"/>
      </w:tblPr>
      <w:tblGrid>
        <w:gridCol w:w="1023"/>
        <w:gridCol w:w="3020"/>
        <w:gridCol w:w="5157"/>
      </w:tblGrid>
      <w:tr w:rsidR="0062162D" w:rsidRPr="009F76DA" w14:paraId="404F1869" w14:textId="77777777" w:rsidTr="0021116F">
        <w:trPr>
          <w:cantSplit/>
          <w:trHeight w:val="300"/>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7189"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Lp.</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04945955"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Pojęcie</w:t>
            </w:r>
          </w:p>
        </w:tc>
        <w:tc>
          <w:tcPr>
            <w:tcW w:w="5157" w:type="dxa"/>
            <w:tcBorders>
              <w:top w:val="single" w:sz="4" w:space="0" w:color="auto"/>
              <w:left w:val="nil"/>
              <w:bottom w:val="single" w:sz="4" w:space="0" w:color="auto"/>
              <w:right w:val="single" w:sz="4" w:space="0" w:color="auto"/>
            </w:tcBorders>
            <w:shd w:val="clear" w:color="auto" w:fill="auto"/>
            <w:vAlign w:val="center"/>
            <w:hideMark/>
          </w:tcPr>
          <w:p w14:paraId="4A33CD12" w14:textId="77777777" w:rsidR="00BA309E" w:rsidRPr="009F76DA" w:rsidRDefault="00BA309E" w:rsidP="00D8036A">
            <w:pPr>
              <w:jc w:val="center"/>
              <w:rPr>
                <w:rFonts w:ascii="Arial" w:hAnsi="Arial" w:cs="Arial"/>
                <w:b/>
                <w:bCs/>
                <w:sz w:val="20"/>
                <w:szCs w:val="20"/>
              </w:rPr>
            </w:pPr>
            <w:r w:rsidRPr="009F76DA">
              <w:rPr>
                <w:rFonts w:ascii="Arial" w:hAnsi="Arial" w:cs="Arial"/>
                <w:b/>
                <w:bCs/>
                <w:sz w:val="20"/>
                <w:szCs w:val="20"/>
              </w:rPr>
              <w:t>Znaczenie</w:t>
            </w:r>
          </w:p>
        </w:tc>
      </w:tr>
      <w:tr w:rsidR="000A434A" w:rsidRPr="003833FE" w14:paraId="633C0960" w14:textId="77777777" w:rsidTr="0021116F">
        <w:trPr>
          <w:cantSplit/>
          <w:trHeight w:val="51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BF1731C" w14:textId="77777777" w:rsidR="00EA5862" w:rsidRPr="003833FE" w:rsidRDefault="00EA5862" w:rsidP="001058CC">
            <w:pPr>
              <w:jc w:val="center"/>
              <w:rPr>
                <w:rFonts w:ascii="Arial" w:hAnsi="Arial" w:cs="Arial"/>
                <w:sz w:val="20"/>
                <w:szCs w:val="20"/>
              </w:rPr>
            </w:pPr>
            <w:r w:rsidRPr="003833FE">
              <w:rPr>
                <w:rFonts w:ascii="Arial" w:hAnsi="Arial" w:cs="Arial"/>
                <w:sz w:val="20"/>
                <w:szCs w:val="20"/>
              </w:rPr>
              <w:t>1.</w:t>
            </w:r>
          </w:p>
        </w:tc>
        <w:tc>
          <w:tcPr>
            <w:tcW w:w="3020" w:type="dxa"/>
            <w:tcBorders>
              <w:top w:val="nil"/>
              <w:left w:val="nil"/>
              <w:bottom w:val="single" w:sz="4" w:space="0" w:color="auto"/>
              <w:right w:val="single" w:sz="4" w:space="0" w:color="auto"/>
            </w:tcBorders>
            <w:shd w:val="clear" w:color="auto" w:fill="auto"/>
            <w:vAlign w:val="center"/>
            <w:hideMark/>
          </w:tcPr>
          <w:p w14:paraId="78D9EFDC" w14:textId="77777777" w:rsidR="00EA5862" w:rsidRPr="003833FE" w:rsidRDefault="00EA5862" w:rsidP="001058CC">
            <w:pPr>
              <w:rPr>
                <w:rFonts w:ascii="Arial" w:hAnsi="Arial" w:cs="Arial"/>
                <w:sz w:val="20"/>
                <w:szCs w:val="20"/>
              </w:rPr>
            </w:pPr>
            <w:r w:rsidRPr="003833FE">
              <w:rPr>
                <w:rFonts w:ascii="Arial" w:hAnsi="Arial" w:cs="Arial"/>
                <w:sz w:val="20"/>
                <w:szCs w:val="20"/>
              </w:rPr>
              <w:t>Administrator Systemu</w:t>
            </w:r>
          </w:p>
        </w:tc>
        <w:tc>
          <w:tcPr>
            <w:tcW w:w="5157" w:type="dxa"/>
            <w:tcBorders>
              <w:top w:val="nil"/>
              <w:left w:val="nil"/>
              <w:bottom w:val="single" w:sz="4" w:space="0" w:color="auto"/>
              <w:right w:val="single" w:sz="4" w:space="0" w:color="auto"/>
            </w:tcBorders>
            <w:shd w:val="clear" w:color="auto" w:fill="auto"/>
            <w:vAlign w:val="center"/>
            <w:hideMark/>
          </w:tcPr>
          <w:p w14:paraId="5BD3B10C" w14:textId="77777777" w:rsidR="00EA5862" w:rsidRPr="003833FE" w:rsidRDefault="00C65826" w:rsidP="001058CC">
            <w:pPr>
              <w:jc w:val="both"/>
              <w:rPr>
                <w:rFonts w:ascii="Arial" w:hAnsi="Arial"/>
                <w:sz w:val="20"/>
                <w:vertAlign w:val="subscript"/>
              </w:rPr>
            </w:pPr>
            <w:r w:rsidRPr="00C65826">
              <w:rPr>
                <w:rFonts w:ascii="Arial" w:hAnsi="Arial" w:cs="Arial"/>
                <w:sz w:val="20"/>
                <w:szCs w:val="20"/>
              </w:rPr>
              <w:t>Osoba wskazana przez Zamawiającego zajmująca się zarządzaniem Systemem i odpowiadająca za jego sprawne działanie.</w:t>
            </w:r>
          </w:p>
        </w:tc>
      </w:tr>
      <w:tr w:rsidR="00BA309E" w:rsidRPr="009F76DA" w14:paraId="3FFA8199" w14:textId="77777777" w:rsidTr="003B6FE9">
        <w:trPr>
          <w:cantSplit/>
          <w:trHeight w:val="53"/>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CE14DC9" w14:textId="1A651979" w:rsidR="00BA309E" w:rsidRPr="009F76DA" w:rsidRDefault="00BA309E" w:rsidP="00D8036A">
            <w:pPr>
              <w:jc w:val="center"/>
              <w:rPr>
                <w:rFonts w:ascii="Arial" w:hAnsi="Arial" w:cs="Arial"/>
                <w:sz w:val="20"/>
                <w:szCs w:val="20"/>
              </w:rPr>
            </w:pPr>
            <w:r w:rsidRPr="009F76DA">
              <w:rPr>
                <w:rFonts w:ascii="Arial" w:hAnsi="Arial" w:cs="Arial"/>
                <w:sz w:val="20"/>
                <w:szCs w:val="20"/>
              </w:rPr>
              <w:t>2.</w:t>
            </w:r>
          </w:p>
        </w:tc>
        <w:tc>
          <w:tcPr>
            <w:tcW w:w="3020" w:type="dxa"/>
            <w:tcBorders>
              <w:top w:val="nil"/>
              <w:left w:val="nil"/>
              <w:bottom w:val="single" w:sz="4" w:space="0" w:color="auto"/>
              <w:right w:val="single" w:sz="4" w:space="0" w:color="auto"/>
            </w:tcBorders>
            <w:shd w:val="clear" w:color="auto" w:fill="auto"/>
            <w:vAlign w:val="center"/>
            <w:hideMark/>
          </w:tcPr>
          <w:p w14:paraId="3A71D9E2" w14:textId="77777777" w:rsidR="00BA309E" w:rsidRPr="009F76DA" w:rsidRDefault="00BA309E" w:rsidP="00D8036A">
            <w:pPr>
              <w:rPr>
                <w:rFonts w:ascii="Arial" w:hAnsi="Arial" w:cs="Arial"/>
                <w:sz w:val="20"/>
                <w:szCs w:val="20"/>
              </w:rPr>
            </w:pPr>
            <w:r w:rsidRPr="009F76DA">
              <w:rPr>
                <w:rFonts w:ascii="Arial" w:hAnsi="Arial" w:cs="Arial"/>
                <w:sz w:val="20"/>
                <w:szCs w:val="20"/>
              </w:rPr>
              <w:t>Błąd</w:t>
            </w:r>
          </w:p>
        </w:tc>
        <w:tc>
          <w:tcPr>
            <w:tcW w:w="5157" w:type="dxa"/>
            <w:tcBorders>
              <w:top w:val="nil"/>
              <w:left w:val="nil"/>
              <w:bottom w:val="single" w:sz="4" w:space="0" w:color="auto"/>
              <w:right w:val="single" w:sz="4" w:space="0" w:color="auto"/>
            </w:tcBorders>
            <w:shd w:val="clear" w:color="auto" w:fill="auto"/>
            <w:vAlign w:val="center"/>
            <w:hideMark/>
          </w:tcPr>
          <w:p w14:paraId="3CC07FFA" w14:textId="23239655" w:rsidR="00BA309E" w:rsidRPr="009F76DA" w:rsidRDefault="00BA309E" w:rsidP="00D8036A">
            <w:pPr>
              <w:jc w:val="both"/>
              <w:rPr>
                <w:rFonts w:ascii="Arial" w:hAnsi="Arial" w:cs="Arial"/>
                <w:sz w:val="20"/>
                <w:szCs w:val="20"/>
              </w:rPr>
            </w:pPr>
            <w:r w:rsidRPr="009F76DA">
              <w:rPr>
                <w:rFonts w:ascii="Arial" w:hAnsi="Arial" w:cs="Arial"/>
                <w:sz w:val="20"/>
                <w:szCs w:val="20"/>
              </w:rPr>
              <w:t>Zdarzenie lub zakłócenie niebędące częścią standardowego działania Systemu</w:t>
            </w:r>
            <w:r w:rsidR="00F11E23">
              <w:rPr>
                <w:rFonts w:ascii="Arial" w:hAnsi="Arial" w:cs="Arial"/>
                <w:sz w:val="20"/>
                <w:szCs w:val="20"/>
              </w:rPr>
              <w:t xml:space="preserve"> </w:t>
            </w:r>
            <w:r w:rsidR="00C8535A" w:rsidRPr="00C8535A">
              <w:rPr>
                <w:rFonts w:ascii="Arial" w:hAnsi="Arial" w:cs="Arial"/>
                <w:sz w:val="20"/>
                <w:szCs w:val="20"/>
              </w:rPr>
              <w:t>bez względu na jego przyczynę</w:t>
            </w:r>
            <w:r w:rsidRPr="009F76DA">
              <w:rPr>
                <w:rFonts w:ascii="Arial" w:hAnsi="Arial" w:cs="Arial"/>
                <w:sz w:val="20"/>
                <w:szCs w:val="20"/>
              </w:rPr>
              <w:t xml:space="preserve">, skategoryzowane i opisane w </w:t>
            </w:r>
            <w:r w:rsidRPr="009F76DA">
              <w:rPr>
                <w:rFonts w:ascii="Arial" w:hAnsi="Arial" w:cs="Arial"/>
                <w:b/>
                <w:bCs/>
                <w:sz w:val="20"/>
                <w:szCs w:val="20"/>
              </w:rPr>
              <w:t>Załączniku nr</w:t>
            </w:r>
            <w:r w:rsidR="00A152F2" w:rsidRPr="009F76DA">
              <w:rPr>
                <w:rFonts w:ascii="Arial" w:hAnsi="Arial" w:cs="Arial"/>
                <w:b/>
                <w:bCs/>
                <w:sz w:val="20"/>
                <w:szCs w:val="20"/>
              </w:rPr>
              <w:t> </w:t>
            </w:r>
            <w:r w:rsidRPr="009F76DA">
              <w:rPr>
                <w:rFonts w:ascii="Arial" w:hAnsi="Arial" w:cs="Arial"/>
                <w:b/>
                <w:bCs/>
                <w:sz w:val="20"/>
                <w:szCs w:val="20"/>
              </w:rPr>
              <w:t xml:space="preserve">5 </w:t>
            </w:r>
            <w:r w:rsidRPr="009F76DA">
              <w:rPr>
                <w:rFonts w:ascii="Arial" w:hAnsi="Arial" w:cs="Arial"/>
                <w:sz w:val="20"/>
                <w:szCs w:val="20"/>
              </w:rPr>
              <w:t>do Umowy.</w:t>
            </w:r>
          </w:p>
        </w:tc>
      </w:tr>
      <w:tr w:rsidR="00BA309E" w:rsidRPr="009F76DA" w14:paraId="12D2354F"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84A9404" w14:textId="338F082E" w:rsidR="00BA309E" w:rsidRPr="009F76DA" w:rsidRDefault="00BA309E" w:rsidP="00D8036A">
            <w:pPr>
              <w:jc w:val="center"/>
              <w:rPr>
                <w:rFonts w:ascii="Arial" w:hAnsi="Arial" w:cs="Arial"/>
                <w:sz w:val="20"/>
                <w:szCs w:val="20"/>
              </w:rPr>
            </w:pPr>
            <w:r w:rsidRPr="009F76DA">
              <w:rPr>
                <w:rFonts w:ascii="Arial" w:hAnsi="Arial" w:cs="Arial"/>
                <w:sz w:val="20"/>
                <w:szCs w:val="20"/>
              </w:rPr>
              <w:t>3.</w:t>
            </w:r>
          </w:p>
        </w:tc>
        <w:tc>
          <w:tcPr>
            <w:tcW w:w="3020" w:type="dxa"/>
            <w:tcBorders>
              <w:top w:val="nil"/>
              <w:left w:val="nil"/>
              <w:bottom w:val="single" w:sz="4" w:space="0" w:color="auto"/>
              <w:right w:val="single" w:sz="4" w:space="0" w:color="auto"/>
            </w:tcBorders>
            <w:shd w:val="clear" w:color="auto" w:fill="auto"/>
            <w:vAlign w:val="center"/>
            <w:hideMark/>
          </w:tcPr>
          <w:p w14:paraId="301D113B" w14:textId="77777777" w:rsidR="00BA309E" w:rsidRPr="009F76DA" w:rsidRDefault="00BA309E" w:rsidP="00D8036A">
            <w:pPr>
              <w:rPr>
                <w:rFonts w:ascii="Arial" w:hAnsi="Arial" w:cs="Arial"/>
                <w:sz w:val="20"/>
                <w:szCs w:val="20"/>
              </w:rPr>
            </w:pPr>
            <w:r w:rsidRPr="009F76DA">
              <w:rPr>
                <w:rFonts w:ascii="Arial" w:hAnsi="Arial" w:cs="Arial"/>
                <w:sz w:val="20"/>
                <w:szCs w:val="20"/>
              </w:rPr>
              <w:t>Diagnoza</w:t>
            </w:r>
          </w:p>
        </w:tc>
        <w:tc>
          <w:tcPr>
            <w:tcW w:w="5157" w:type="dxa"/>
            <w:tcBorders>
              <w:top w:val="nil"/>
              <w:left w:val="nil"/>
              <w:bottom w:val="single" w:sz="4" w:space="0" w:color="auto"/>
              <w:right w:val="single" w:sz="4" w:space="0" w:color="auto"/>
            </w:tcBorders>
            <w:shd w:val="clear" w:color="auto" w:fill="auto"/>
            <w:vAlign w:val="center"/>
            <w:hideMark/>
          </w:tcPr>
          <w:p w14:paraId="662ACB9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Działania Wykonawcy podjęte w celu znalezienia przyczyny wystąpienia Błędu oraz przekazania Zamawiającemu wyników tych działań wraz z szacowanym terminem usunięcia Błędu oraz skutków Błędu. </w:t>
            </w:r>
          </w:p>
        </w:tc>
      </w:tr>
      <w:tr w:rsidR="00BA309E" w:rsidRPr="009F76DA" w14:paraId="5C64101B" w14:textId="77777777" w:rsidTr="003B6FE9">
        <w:trPr>
          <w:cantSplit/>
          <w:trHeight w:val="26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2553C110" w14:textId="1139A2A8" w:rsidR="00BA309E" w:rsidRPr="009F76DA" w:rsidRDefault="00BA309E" w:rsidP="00D8036A">
            <w:pPr>
              <w:jc w:val="center"/>
              <w:rPr>
                <w:rFonts w:ascii="Arial" w:hAnsi="Arial" w:cs="Arial"/>
                <w:sz w:val="20"/>
                <w:szCs w:val="20"/>
              </w:rPr>
            </w:pPr>
            <w:r w:rsidRPr="009F76DA">
              <w:rPr>
                <w:rFonts w:ascii="Arial" w:hAnsi="Arial" w:cs="Arial"/>
                <w:sz w:val="20"/>
                <w:szCs w:val="20"/>
              </w:rPr>
              <w:t>4.</w:t>
            </w:r>
          </w:p>
        </w:tc>
        <w:tc>
          <w:tcPr>
            <w:tcW w:w="3020" w:type="dxa"/>
            <w:tcBorders>
              <w:top w:val="nil"/>
              <w:left w:val="nil"/>
              <w:bottom w:val="single" w:sz="4" w:space="0" w:color="auto"/>
              <w:right w:val="single" w:sz="4" w:space="0" w:color="auto"/>
            </w:tcBorders>
            <w:shd w:val="clear" w:color="auto" w:fill="auto"/>
            <w:vAlign w:val="center"/>
            <w:hideMark/>
          </w:tcPr>
          <w:p w14:paraId="1922407B" w14:textId="77777777" w:rsidR="00BA309E" w:rsidRPr="009F76DA" w:rsidRDefault="00BA309E" w:rsidP="00D8036A">
            <w:pPr>
              <w:rPr>
                <w:rFonts w:ascii="Arial" w:hAnsi="Arial" w:cs="Arial"/>
                <w:sz w:val="20"/>
                <w:szCs w:val="20"/>
              </w:rPr>
            </w:pPr>
            <w:r w:rsidRPr="009F76DA">
              <w:rPr>
                <w:rFonts w:ascii="Arial" w:hAnsi="Arial" w:cs="Arial"/>
                <w:sz w:val="20"/>
                <w:szCs w:val="20"/>
              </w:rPr>
              <w:t>DIRS</w:t>
            </w:r>
          </w:p>
        </w:tc>
        <w:tc>
          <w:tcPr>
            <w:tcW w:w="5157" w:type="dxa"/>
            <w:tcBorders>
              <w:top w:val="nil"/>
              <w:left w:val="nil"/>
              <w:bottom w:val="single" w:sz="4" w:space="0" w:color="auto"/>
              <w:right w:val="single" w:sz="4" w:space="0" w:color="auto"/>
            </w:tcBorders>
            <w:shd w:val="clear" w:color="auto" w:fill="auto"/>
            <w:vAlign w:val="center"/>
            <w:hideMark/>
          </w:tcPr>
          <w:p w14:paraId="521074F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Departament Informatyzacji i Rejestrów Sądowych Ministerstwa Sprawiedliwości.</w:t>
            </w:r>
          </w:p>
        </w:tc>
      </w:tr>
      <w:tr w:rsidR="00BA309E" w:rsidRPr="009F76DA" w14:paraId="7BBE8A7A" w14:textId="77777777" w:rsidTr="003B6FE9">
        <w:trPr>
          <w:cantSplit/>
          <w:trHeight w:val="1634"/>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05CAB6A0" w14:textId="6B21C79E" w:rsidR="00BA309E" w:rsidRPr="009F76DA" w:rsidRDefault="00BA309E" w:rsidP="00D8036A">
            <w:pPr>
              <w:jc w:val="center"/>
              <w:rPr>
                <w:rFonts w:ascii="Arial" w:hAnsi="Arial" w:cs="Arial"/>
                <w:sz w:val="20"/>
                <w:szCs w:val="20"/>
              </w:rPr>
            </w:pPr>
            <w:r w:rsidRPr="009F76DA">
              <w:rPr>
                <w:rFonts w:ascii="Arial" w:hAnsi="Arial" w:cs="Arial"/>
                <w:sz w:val="20"/>
                <w:szCs w:val="20"/>
              </w:rPr>
              <w:t>5.</w:t>
            </w:r>
          </w:p>
        </w:tc>
        <w:tc>
          <w:tcPr>
            <w:tcW w:w="3020" w:type="dxa"/>
            <w:tcBorders>
              <w:top w:val="nil"/>
              <w:left w:val="nil"/>
              <w:bottom w:val="single" w:sz="4" w:space="0" w:color="auto"/>
              <w:right w:val="single" w:sz="4" w:space="0" w:color="auto"/>
            </w:tcBorders>
            <w:shd w:val="clear" w:color="auto" w:fill="auto"/>
            <w:vAlign w:val="center"/>
            <w:hideMark/>
          </w:tcPr>
          <w:p w14:paraId="4CCCD14B" w14:textId="77777777" w:rsidR="00BA309E" w:rsidRPr="009F76DA" w:rsidRDefault="00BA309E" w:rsidP="00D8036A">
            <w:pPr>
              <w:rPr>
                <w:rFonts w:ascii="Arial" w:hAnsi="Arial" w:cs="Arial"/>
                <w:sz w:val="20"/>
                <w:szCs w:val="20"/>
              </w:rPr>
            </w:pPr>
            <w:r w:rsidRPr="009F76DA">
              <w:rPr>
                <w:rFonts w:ascii="Arial" w:hAnsi="Arial" w:cs="Arial"/>
                <w:sz w:val="20"/>
                <w:szCs w:val="20"/>
              </w:rPr>
              <w:t>Docelowe rozwiązanie zgłoszenia</w:t>
            </w:r>
          </w:p>
        </w:tc>
        <w:tc>
          <w:tcPr>
            <w:tcW w:w="5157" w:type="dxa"/>
            <w:tcBorders>
              <w:top w:val="nil"/>
              <w:left w:val="nil"/>
              <w:bottom w:val="single" w:sz="4" w:space="0" w:color="auto"/>
              <w:right w:val="single" w:sz="4" w:space="0" w:color="auto"/>
            </w:tcBorders>
            <w:shd w:val="clear" w:color="auto" w:fill="auto"/>
            <w:vAlign w:val="center"/>
            <w:hideMark/>
          </w:tcPr>
          <w:p w14:paraId="68861AC9" w14:textId="3520C51A" w:rsidR="00BA309E" w:rsidRPr="009F76DA" w:rsidRDefault="00BA309E" w:rsidP="00D8036A">
            <w:pPr>
              <w:jc w:val="both"/>
              <w:rPr>
                <w:rFonts w:ascii="Arial" w:hAnsi="Arial" w:cs="Arial"/>
                <w:sz w:val="20"/>
                <w:szCs w:val="20"/>
              </w:rPr>
            </w:pPr>
            <w:r w:rsidRPr="009F76DA">
              <w:rPr>
                <w:rFonts w:ascii="Arial" w:hAnsi="Arial" w:cs="Arial"/>
                <w:sz w:val="20"/>
                <w:szCs w:val="20"/>
              </w:rPr>
              <w:t>Rozwiązanie wraz z instrukcją jego wykonania przekazane w Zgłoszeniu przez Wykonawcę, które po wykonaniu w szczególności usuwa Błąd, skutki wystąpienia Błędu oraz nie powoduje istotnego wzrostu wykorzystania Infrastruktury technicznej lub dodatkowego, istotnego wzrostu obciążenia</w:t>
            </w:r>
            <w:r w:rsidR="00F11E23">
              <w:rPr>
                <w:rFonts w:ascii="Arial" w:hAnsi="Arial" w:cs="Arial"/>
                <w:sz w:val="20"/>
                <w:szCs w:val="20"/>
              </w:rPr>
              <w:t xml:space="preserve"> </w:t>
            </w:r>
            <w:r w:rsidR="00F11E23" w:rsidRPr="0081329C">
              <w:rPr>
                <w:rFonts w:ascii="Arial" w:hAnsi="Arial" w:cs="Arial"/>
                <w:sz w:val="20"/>
                <w:szCs w:val="20"/>
              </w:rPr>
              <w:t>Systemu</w:t>
            </w:r>
            <w:r w:rsidRPr="009F76DA">
              <w:rPr>
                <w:rFonts w:ascii="Arial" w:hAnsi="Arial" w:cs="Arial"/>
                <w:sz w:val="20"/>
                <w:szCs w:val="20"/>
              </w:rPr>
              <w:t xml:space="preserve"> oraz nie może powodować nieuprawnionej modyfikacji danych, utraty danych lub utraty funkcjonalności Systemu. </w:t>
            </w:r>
          </w:p>
        </w:tc>
      </w:tr>
      <w:tr w:rsidR="00BA309E" w:rsidRPr="009F76DA" w14:paraId="1A6B1607"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7D35504" w14:textId="112DEF57" w:rsidR="00BA309E" w:rsidRPr="009F76DA" w:rsidRDefault="00BA309E" w:rsidP="00D8036A">
            <w:pPr>
              <w:jc w:val="center"/>
              <w:rPr>
                <w:rFonts w:ascii="Arial" w:hAnsi="Arial" w:cs="Arial"/>
                <w:sz w:val="20"/>
                <w:szCs w:val="20"/>
              </w:rPr>
            </w:pPr>
            <w:r w:rsidRPr="009F76DA">
              <w:rPr>
                <w:rFonts w:ascii="Arial" w:hAnsi="Arial" w:cs="Arial"/>
                <w:sz w:val="20"/>
                <w:szCs w:val="20"/>
              </w:rPr>
              <w:t>6.</w:t>
            </w:r>
          </w:p>
        </w:tc>
        <w:tc>
          <w:tcPr>
            <w:tcW w:w="3020" w:type="dxa"/>
            <w:tcBorders>
              <w:top w:val="nil"/>
              <w:left w:val="nil"/>
              <w:bottom w:val="single" w:sz="4" w:space="0" w:color="auto"/>
              <w:right w:val="single" w:sz="4" w:space="0" w:color="auto"/>
            </w:tcBorders>
            <w:shd w:val="clear" w:color="auto" w:fill="auto"/>
            <w:vAlign w:val="center"/>
            <w:hideMark/>
          </w:tcPr>
          <w:p w14:paraId="61716D77" w14:textId="77777777" w:rsidR="00BA309E" w:rsidRPr="009F76DA" w:rsidRDefault="00BA309E" w:rsidP="00D8036A">
            <w:pPr>
              <w:rPr>
                <w:rFonts w:ascii="Arial" w:hAnsi="Arial" w:cs="Arial"/>
                <w:sz w:val="20"/>
                <w:szCs w:val="20"/>
              </w:rPr>
            </w:pPr>
            <w:r w:rsidRPr="009F76DA">
              <w:rPr>
                <w:rFonts w:ascii="Arial" w:hAnsi="Arial" w:cs="Arial"/>
                <w:sz w:val="20"/>
                <w:szCs w:val="20"/>
              </w:rPr>
              <w:t>Dokumentacja</w:t>
            </w:r>
          </w:p>
        </w:tc>
        <w:tc>
          <w:tcPr>
            <w:tcW w:w="5157" w:type="dxa"/>
            <w:tcBorders>
              <w:top w:val="nil"/>
              <w:left w:val="nil"/>
              <w:bottom w:val="single" w:sz="4" w:space="0" w:color="auto"/>
              <w:right w:val="single" w:sz="4" w:space="0" w:color="auto"/>
            </w:tcBorders>
            <w:shd w:val="clear" w:color="auto" w:fill="auto"/>
            <w:vAlign w:val="center"/>
            <w:hideMark/>
          </w:tcPr>
          <w:p w14:paraId="57816777"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Zbiór dokumentów specjalistycznych dotyczących Systemu (analitycznych, technicznych, użytkowników, szkoleniowych, itp.) stworzonych lub zaktualizowanych przez Wykonawcę i dostarczonych Zamawiającemu w ramach wykonania przedmiotu Umowy. </w:t>
            </w:r>
          </w:p>
        </w:tc>
      </w:tr>
      <w:tr w:rsidR="00BA309E" w:rsidRPr="009F76DA" w14:paraId="5E946777" w14:textId="77777777" w:rsidTr="003B6FE9">
        <w:trPr>
          <w:cantSplit/>
          <w:trHeight w:val="11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1938BD32" w14:textId="2A43A9B5" w:rsidR="00BA309E" w:rsidRPr="009F76DA" w:rsidRDefault="00BA309E" w:rsidP="00D8036A">
            <w:pPr>
              <w:jc w:val="center"/>
              <w:rPr>
                <w:rFonts w:ascii="Arial" w:hAnsi="Arial" w:cs="Arial"/>
                <w:sz w:val="20"/>
                <w:szCs w:val="20"/>
              </w:rPr>
            </w:pPr>
            <w:r w:rsidRPr="009F76DA">
              <w:rPr>
                <w:rFonts w:ascii="Arial" w:hAnsi="Arial" w:cs="Arial"/>
                <w:sz w:val="20"/>
                <w:szCs w:val="20"/>
              </w:rPr>
              <w:t>7.</w:t>
            </w:r>
          </w:p>
        </w:tc>
        <w:tc>
          <w:tcPr>
            <w:tcW w:w="3020" w:type="dxa"/>
            <w:tcBorders>
              <w:top w:val="nil"/>
              <w:left w:val="nil"/>
              <w:bottom w:val="single" w:sz="4" w:space="0" w:color="auto"/>
              <w:right w:val="single" w:sz="4" w:space="0" w:color="auto"/>
            </w:tcBorders>
            <w:shd w:val="clear" w:color="auto" w:fill="auto"/>
            <w:vAlign w:val="center"/>
            <w:hideMark/>
          </w:tcPr>
          <w:p w14:paraId="30BEF8E9" w14:textId="77777777" w:rsidR="00BA309E" w:rsidRPr="009F76DA" w:rsidRDefault="00BA309E" w:rsidP="00D8036A">
            <w:pPr>
              <w:rPr>
                <w:rFonts w:ascii="Arial" w:hAnsi="Arial" w:cs="Arial"/>
                <w:sz w:val="20"/>
                <w:szCs w:val="20"/>
              </w:rPr>
            </w:pPr>
            <w:r w:rsidRPr="009F76DA">
              <w:rPr>
                <w:rFonts w:ascii="Arial" w:hAnsi="Arial" w:cs="Arial"/>
                <w:sz w:val="20"/>
                <w:szCs w:val="20"/>
              </w:rPr>
              <w:t>Dzień roboczy</w:t>
            </w:r>
          </w:p>
        </w:tc>
        <w:tc>
          <w:tcPr>
            <w:tcW w:w="5157" w:type="dxa"/>
            <w:tcBorders>
              <w:top w:val="nil"/>
              <w:left w:val="nil"/>
              <w:bottom w:val="single" w:sz="4" w:space="0" w:color="auto"/>
              <w:right w:val="single" w:sz="4" w:space="0" w:color="auto"/>
            </w:tcBorders>
            <w:shd w:val="clear" w:color="auto" w:fill="auto"/>
            <w:vAlign w:val="center"/>
            <w:hideMark/>
          </w:tcPr>
          <w:p w14:paraId="295FE301"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Dzień od poniedziałku do piątku, z wyjątkiem dni ustawowo wolnych od pracy oraz dni wolnych u Zamawiającego.</w:t>
            </w:r>
          </w:p>
        </w:tc>
      </w:tr>
      <w:tr w:rsidR="00BA309E" w:rsidRPr="009F76DA" w14:paraId="0411C089"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E5232B8" w14:textId="00D25B13" w:rsidR="00BA309E" w:rsidRPr="009F76DA" w:rsidRDefault="00BA309E" w:rsidP="00D8036A">
            <w:pPr>
              <w:jc w:val="center"/>
              <w:rPr>
                <w:rFonts w:ascii="Arial" w:hAnsi="Arial" w:cs="Arial"/>
                <w:sz w:val="20"/>
                <w:szCs w:val="20"/>
              </w:rPr>
            </w:pPr>
            <w:r w:rsidRPr="009F76DA">
              <w:rPr>
                <w:rFonts w:ascii="Arial" w:hAnsi="Arial" w:cs="Arial"/>
                <w:sz w:val="20"/>
                <w:szCs w:val="20"/>
              </w:rPr>
              <w:t>8.</w:t>
            </w:r>
          </w:p>
        </w:tc>
        <w:tc>
          <w:tcPr>
            <w:tcW w:w="3020" w:type="dxa"/>
            <w:tcBorders>
              <w:top w:val="nil"/>
              <w:left w:val="nil"/>
              <w:bottom w:val="single" w:sz="4" w:space="0" w:color="auto"/>
              <w:right w:val="single" w:sz="4" w:space="0" w:color="auto"/>
            </w:tcBorders>
            <w:shd w:val="clear" w:color="auto" w:fill="auto"/>
            <w:vAlign w:val="center"/>
            <w:hideMark/>
          </w:tcPr>
          <w:p w14:paraId="3270ABAA" w14:textId="77777777" w:rsidR="00BA309E" w:rsidRPr="009F76DA" w:rsidRDefault="00BA309E" w:rsidP="00D8036A">
            <w:pPr>
              <w:rPr>
                <w:rFonts w:ascii="Arial" w:hAnsi="Arial" w:cs="Arial"/>
                <w:sz w:val="20"/>
                <w:szCs w:val="20"/>
              </w:rPr>
            </w:pPr>
            <w:r w:rsidRPr="009F76DA">
              <w:rPr>
                <w:rFonts w:ascii="Arial" w:hAnsi="Arial" w:cs="Arial"/>
                <w:sz w:val="20"/>
                <w:szCs w:val="20"/>
              </w:rPr>
              <w:t>Incydent bezpieczeństwa</w:t>
            </w:r>
          </w:p>
        </w:tc>
        <w:tc>
          <w:tcPr>
            <w:tcW w:w="5157" w:type="dxa"/>
            <w:tcBorders>
              <w:top w:val="nil"/>
              <w:left w:val="nil"/>
              <w:bottom w:val="single" w:sz="4" w:space="0" w:color="auto"/>
              <w:right w:val="single" w:sz="4" w:space="0" w:color="auto"/>
            </w:tcBorders>
            <w:shd w:val="clear" w:color="auto" w:fill="auto"/>
            <w:vAlign w:val="center"/>
            <w:hideMark/>
          </w:tcPr>
          <w:p w14:paraId="2776651D"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Pojedyncze zdarzenie lub seria niepożądanych lub niespodziewanych zdarzeń, które stwarzają znaczne prawdopodobieństwo zakłócenia istotnych procesów biznesowych działania Systemu lub ujawnienia informacji prawnie chronionych.</w:t>
            </w:r>
          </w:p>
        </w:tc>
      </w:tr>
      <w:tr w:rsidR="00BA309E" w:rsidRPr="009F76DA" w14:paraId="2E694D42"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381407AF" w14:textId="20FCA4F9" w:rsidR="00BA309E" w:rsidRPr="009F76DA" w:rsidRDefault="00BA309E" w:rsidP="00D8036A">
            <w:pPr>
              <w:jc w:val="center"/>
              <w:rPr>
                <w:rFonts w:ascii="Arial" w:hAnsi="Arial" w:cs="Arial"/>
                <w:sz w:val="20"/>
                <w:szCs w:val="20"/>
              </w:rPr>
            </w:pPr>
            <w:r w:rsidRPr="009F76DA">
              <w:rPr>
                <w:rFonts w:ascii="Arial" w:hAnsi="Arial" w:cs="Arial"/>
                <w:sz w:val="20"/>
                <w:szCs w:val="20"/>
              </w:rPr>
              <w:t xml:space="preserve">9. </w:t>
            </w:r>
          </w:p>
        </w:tc>
        <w:tc>
          <w:tcPr>
            <w:tcW w:w="3020" w:type="dxa"/>
            <w:tcBorders>
              <w:top w:val="nil"/>
              <w:left w:val="nil"/>
              <w:bottom w:val="single" w:sz="4" w:space="0" w:color="auto"/>
              <w:right w:val="single" w:sz="4" w:space="0" w:color="auto"/>
            </w:tcBorders>
            <w:shd w:val="clear" w:color="auto" w:fill="auto"/>
            <w:vAlign w:val="center"/>
          </w:tcPr>
          <w:p w14:paraId="73779C16" w14:textId="77777777" w:rsidR="00BA309E" w:rsidRPr="009F76DA" w:rsidRDefault="00BA309E" w:rsidP="00D8036A">
            <w:pPr>
              <w:rPr>
                <w:rFonts w:ascii="Arial" w:hAnsi="Arial" w:cs="Arial"/>
                <w:sz w:val="20"/>
                <w:szCs w:val="20"/>
              </w:rPr>
            </w:pPr>
            <w:r w:rsidRPr="009F76DA">
              <w:rPr>
                <w:rFonts w:ascii="Arial" w:hAnsi="Arial" w:cs="Arial"/>
                <w:sz w:val="20"/>
                <w:szCs w:val="20"/>
              </w:rPr>
              <w:t>Informacja</w:t>
            </w:r>
          </w:p>
        </w:tc>
        <w:tc>
          <w:tcPr>
            <w:tcW w:w="5157" w:type="dxa"/>
            <w:tcBorders>
              <w:top w:val="nil"/>
              <w:left w:val="nil"/>
              <w:bottom w:val="single" w:sz="4" w:space="0" w:color="auto"/>
              <w:right w:val="single" w:sz="4" w:space="0" w:color="auto"/>
            </w:tcBorders>
            <w:shd w:val="clear" w:color="auto" w:fill="auto"/>
            <w:vAlign w:val="center"/>
          </w:tcPr>
          <w:p w14:paraId="37435D91" w14:textId="06545F67" w:rsidR="00BA309E" w:rsidRPr="0081329C" w:rsidRDefault="00BA309E" w:rsidP="0021116F">
            <w:pPr>
              <w:tabs>
                <w:tab w:val="left" w:pos="29"/>
                <w:tab w:val="left" w:pos="851"/>
              </w:tabs>
              <w:suppressAutoHyphens/>
              <w:jc w:val="both"/>
              <w:rPr>
                <w:rFonts w:ascii="Arial" w:hAnsi="Arial" w:cs="Arial"/>
                <w:sz w:val="20"/>
                <w:szCs w:val="20"/>
              </w:rPr>
            </w:pPr>
            <w:r w:rsidRPr="0021116F">
              <w:rPr>
                <w:rFonts w:ascii="Arial" w:hAnsi="Arial" w:cs="Arial"/>
                <w:sz w:val="20"/>
                <w:szCs w:val="20"/>
              </w:rPr>
              <w:t xml:space="preserve">Wszystkie dane, materiały lub dokumenty, pisemne, elektroniczne lub ustne, przekazane lub pozyskane przez Wykonawcę w związku z realizacją Umowy oraz wytworzone przez Wykonawcę na potrzeby realizacji Umowy, w szczególności znajdujące się w systemach informatycznych </w:t>
            </w:r>
            <w:r w:rsidR="00DA2F90" w:rsidRPr="0021116F">
              <w:rPr>
                <w:rFonts w:ascii="Arial" w:hAnsi="Arial" w:cs="Arial"/>
                <w:sz w:val="20"/>
                <w:szCs w:val="20"/>
              </w:rPr>
              <w:t>Zamawiającego</w:t>
            </w:r>
            <w:r w:rsidRPr="0021116F">
              <w:rPr>
                <w:rFonts w:ascii="Arial" w:hAnsi="Arial" w:cs="Arial"/>
                <w:sz w:val="20"/>
                <w:szCs w:val="20"/>
              </w:rPr>
              <w:t>, stanowiące wyłączną własność</w:t>
            </w:r>
            <w:r w:rsidR="009B7158" w:rsidRPr="0021116F">
              <w:rPr>
                <w:rFonts w:ascii="Arial" w:hAnsi="Arial" w:cs="Arial"/>
                <w:sz w:val="20"/>
                <w:szCs w:val="20"/>
              </w:rPr>
              <w:t xml:space="preserve"> </w:t>
            </w:r>
            <w:r w:rsidR="0098059F" w:rsidRPr="0021116F">
              <w:rPr>
                <w:rFonts w:ascii="Arial" w:hAnsi="Arial" w:cs="Arial"/>
                <w:sz w:val="20"/>
                <w:szCs w:val="20"/>
              </w:rPr>
              <w:t>Ministerstwa Sprawiedliwości</w:t>
            </w:r>
            <w:r w:rsidR="00F72906" w:rsidRPr="0021116F">
              <w:rPr>
                <w:rFonts w:ascii="Arial" w:hAnsi="Arial" w:cs="Arial"/>
                <w:sz w:val="20"/>
                <w:szCs w:val="20"/>
              </w:rPr>
              <w:t>.</w:t>
            </w:r>
          </w:p>
        </w:tc>
      </w:tr>
      <w:tr w:rsidR="00BA309E" w:rsidRPr="009F76DA" w14:paraId="1D233478" w14:textId="77777777" w:rsidTr="003B6FE9">
        <w:trPr>
          <w:cantSplit/>
          <w:trHeight w:val="13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18C59EB1" w14:textId="1751995C" w:rsidR="00BA309E" w:rsidRPr="009F76DA" w:rsidRDefault="00BA309E" w:rsidP="00D8036A">
            <w:pPr>
              <w:jc w:val="center"/>
              <w:rPr>
                <w:rFonts w:ascii="Arial" w:hAnsi="Arial" w:cs="Arial"/>
                <w:sz w:val="20"/>
                <w:szCs w:val="20"/>
              </w:rPr>
            </w:pPr>
            <w:r w:rsidRPr="009F76DA">
              <w:rPr>
                <w:rFonts w:ascii="Arial" w:hAnsi="Arial" w:cs="Arial"/>
                <w:sz w:val="20"/>
                <w:szCs w:val="20"/>
              </w:rPr>
              <w:lastRenderedPageBreak/>
              <w:t>10.</w:t>
            </w:r>
          </w:p>
        </w:tc>
        <w:tc>
          <w:tcPr>
            <w:tcW w:w="3020" w:type="dxa"/>
            <w:tcBorders>
              <w:top w:val="nil"/>
              <w:left w:val="nil"/>
              <w:bottom w:val="single" w:sz="4" w:space="0" w:color="auto"/>
              <w:right w:val="single" w:sz="4" w:space="0" w:color="auto"/>
            </w:tcBorders>
            <w:shd w:val="clear" w:color="auto" w:fill="auto"/>
            <w:vAlign w:val="center"/>
            <w:hideMark/>
          </w:tcPr>
          <w:p w14:paraId="7065AB3D" w14:textId="77777777" w:rsidR="00BA309E" w:rsidRPr="009F76DA" w:rsidRDefault="00BA309E" w:rsidP="00D8036A">
            <w:pPr>
              <w:rPr>
                <w:rFonts w:ascii="Arial" w:hAnsi="Arial" w:cs="Arial"/>
                <w:sz w:val="20"/>
                <w:szCs w:val="20"/>
              </w:rPr>
            </w:pPr>
            <w:r w:rsidRPr="009F76DA">
              <w:rPr>
                <w:rFonts w:ascii="Arial" w:hAnsi="Arial" w:cs="Arial"/>
                <w:sz w:val="20"/>
                <w:szCs w:val="20"/>
              </w:rPr>
              <w:t>Infrastruktura techniczna</w:t>
            </w:r>
          </w:p>
        </w:tc>
        <w:tc>
          <w:tcPr>
            <w:tcW w:w="5157" w:type="dxa"/>
            <w:tcBorders>
              <w:top w:val="nil"/>
              <w:left w:val="nil"/>
              <w:bottom w:val="single" w:sz="4" w:space="0" w:color="auto"/>
              <w:right w:val="single" w:sz="4" w:space="0" w:color="auto"/>
            </w:tcBorders>
            <w:shd w:val="clear" w:color="auto" w:fill="auto"/>
            <w:vAlign w:val="center"/>
            <w:hideMark/>
          </w:tcPr>
          <w:p w14:paraId="0767332F" w14:textId="77777777" w:rsidR="00BA309E" w:rsidRPr="009F76DA" w:rsidRDefault="00BA309E" w:rsidP="00D8036A">
            <w:pPr>
              <w:jc w:val="both"/>
              <w:rPr>
                <w:rFonts w:ascii="Arial" w:hAnsi="Arial" w:cs="Arial"/>
                <w:sz w:val="20"/>
                <w:szCs w:val="20"/>
              </w:rPr>
            </w:pPr>
            <w:r w:rsidRPr="009F76DA">
              <w:rPr>
                <w:rFonts w:ascii="Arial" w:hAnsi="Arial" w:cs="Arial"/>
                <w:sz w:val="20"/>
                <w:szCs w:val="20"/>
              </w:rPr>
              <w:t>Całość rozwiązań sprzętowych po stronie Zamawiającego, koniecznych do sprawnego działania Systemu, w tym serwery, pamięci masowe, osprzęt sieciowy, urządzenia archiwizacji danych, itp.</w:t>
            </w:r>
          </w:p>
        </w:tc>
      </w:tr>
      <w:tr w:rsidR="005738C1" w:rsidRPr="003833FE" w14:paraId="42790268"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1CDA13ED" w14:textId="1954629A" w:rsidR="005738C1" w:rsidRPr="003833FE" w:rsidRDefault="0006594F" w:rsidP="005738C1">
            <w:pPr>
              <w:jc w:val="center"/>
              <w:rPr>
                <w:rFonts w:ascii="Arial" w:hAnsi="Arial" w:cs="Arial"/>
                <w:sz w:val="20"/>
                <w:szCs w:val="20"/>
              </w:rPr>
            </w:pPr>
            <w:r>
              <w:rPr>
                <w:rFonts w:ascii="Arial" w:hAnsi="Arial" w:cs="Arial"/>
                <w:sz w:val="20"/>
                <w:szCs w:val="20"/>
              </w:rPr>
              <w:t>11</w:t>
            </w:r>
            <w:r w:rsidR="005A13F4">
              <w:rPr>
                <w:rFonts w:ascii="Arial" w:hAnsi="Arial" w:cs="Arial"/>
                <w:sz w:val="20"/>
                <w:szCs w:val="20"/>
              </w:rPr>
              <w:t>.</w:t>
            </w:r>
          </w:p>
        </w:tc>
        <w:tc>
          <w:tcPr>
            <w:tcW w:w="3020" w:type="dxa"/>
            <w:tcBorders>
              <w:top w:val="nil"/>
              <w:left w:val="nil"/>
              <w:bottom w:val="single" w:sz="4" w:space="0" w:color="auto"/>
              <w:right w:val="single" w:sz="4" w:space="0" w:color="auto"/>
            </w:tcBorders>
            <w:vAlign w:val="center"/>
          </w:tcPr>
          <w:p w14:paraId="753B1AD3" w14:textId="77777777" w:rsidR="005738C1" w:rsidRPr="00FA70BE" w:rsidRDefault="005738C1" w:rsidP="005738C1">
            <w:pPr>
              <w:rPr>
                <w:rFonts w:ascii="Arial" w:hAnsi="Arial" w:cs="Arial"/>
                <w:bCs/>
                <w:sz w:val="20"/>
                <w:szCs w:val="20"/>
              </w:rPr>
            </w:pPr>
            <w:r w:rsidRPr="0021116F">
              <w:rPr>
                <w:rFonts w:ascii="Arial" w:hAnsi="Arial" w:cs="Arial"/>
                <w:bCs/>
                <w:sz w:val="20"/>
                <w:szCs w:val="20"/>
              </w:rPr>
              <w:t>I linia wsparcia</w:t>
            </w:r>
          </w:p>
        </w:tc>
        <w:tc>
          <w:tcPr>
            <w:tcW w:w="5157" w:type="dxa"/>
            <w:tcBorders>
              <w:top w:val="nil"/>
              <w:left w:val="nil"/>
              <w:bottom w:val="single" w:sz="4" w:space="0" w:color="auto"/>
              <w:right w:val="single" w:sz="4" w:space="0" w:color="auto"/>
            </w:tcBorders>
            <w:shd w:val="clear" w:color="auto" w:fill="FFFFFF" w:themeFill="background1"/>
            <w:vAlign w:val="center"/>
          </w:tcPr>
          <w:p w14:paraId="2BBE66C3" w14:textId="366F43A8" w:rsidR="005738C1" w:rsidRPr="003833FE" w:rsidRDefault="005738C1" w:rsidP="0081329C">
            <w:pPr>
              <w:spacing w:before="120" w:after="120"/>
              <w:contextualSpacing/>
              <w:rPr>
                <w:rFonts w:ascii="Arial" w:hAnsi="Arial" w:cs="Arial"/>
                <w:sz w:val="20"/>
                <w:szCs w:val="20"/>
              </w:rPr>
            </w:pPr>
            <w:r>
              <w:rPr>
                <w:rFonts w:ascii="Arial" w:hAnsi="Arial" w:cs="Arial"/>
                <w:bCs/>
                <w:sz w:val="20"/>
                <w:szCs w:val="20"/>
              </w:rPr>
              <w:t>G</w:t>
            </w:r>
            <w:r w:rsidRPr="00766352">
              <w:rPr>
                <w:rFonts w:ascii="Arial" w:hAnsi="Arial" w:cs="Arial"/>
                <w:bCs/>
                <w:sz w:val="20"/>
                <w:szCs w:val="20"/>
              </w:rPr>
              <w:t xml:space="preserve">rupa rejestrująca, rozwiązującą bądź przekazująca do wykonania zgłoszenia </w:t>
            </w:r>
            <w:r w:rsidR="007C1338">
              <w:rPr>
                <w:rFonts w:ascii="Arial" w:hAnsi="Arial" w:cs="Arial"/>
                <w:bCs/>
                <w:sz w:val="20"/>
                <w:szCs w:val="20"/>
              </w:rPr>
              <w:t>U</w:t>
            </w:r>
            <w:r w:rsidRPr="00766352">
              <w:rPr>
                <w:rFonts w:ascii="Arial" w:hAnsi="Arial" w:cs="Arial"/>
                <w:bCs/>
                <w:sz w:val="20"/>
                <w:szCs w:val="20"/>
              </w:rPr>
              <w:t xml:space="preserve">żytkowników </w:t>
            </w:r>
            <w:r w:rsidR="007C1338">
              <w:rPr>
                <w:rFonts w:ascii="Arial" w:hAnsi="Arial" w:cs="Arial"/>
                <w:bCs/>
                <w:sz w:val="20"/>
                <w:szCs w:val="20"/>
              </w:rPr>
              <w:t>S</w:t>
            </w:r>
            <w:r w:rsidRPr="00766352">
              <w:rPr>
                <w:rFonts w:ascii="Arial" w:hAnsi="Arial" w:cs="Arial"/>
                <w:bCs/>
                <w:sz w:val="20"/>
                <w:szCs w:val="20"/>
              </w:rPr>
              <w:t xml:space="preserve">ystemu </w:t>
            </w:r>
            <w:r w:rsidRPr="00C663FC">
              <w:rPr>
                <w:rFonts w:ascii="Arial" w:hAnsi="Arial" w:cs="Arial"/>
                <w:bCs/>
                <w:sz w:val="20"/>
                <w:szCs w:val="20"/>
              </w:rPr>
              <w:t>w tym pracowników sądów</w:t>
            </w:r>
            <w:r w:rsidRPr="00766352">
              <w:rPr>
                <w:rFonts w:ascii="Arial" w:hAnsi="Arial" w:cs="Arial"/>
                <w:bCs/>
                <w:sz w:val="20"/>
                <w:szCs w:val="20"/>
              </w:rPr>
              <w:t xml:space="preserve"> zgłaszanych bezpośrednio w </w:t>
            </w:r>
            <w:r>
              <w:rPr>
                <w:rFonts w:ascii="Arial" w:hAnsi="Arial" w:cs="Arial"/>
                <w:bCs/>
                <w:sz w:val="20"/>
                <w:szCs w:val="20"/>
              </w:rPr>
              <w:t xml:space="preserve">systemie zgłoszeniowym Zamawiającego bądź </w:t>
            </w:r>
            <w:r w:rsidRPr="00766352">
              <w:rPr>
                <w:rFonts w:ascii="Arial" w:hAnsi="Arial" w:cs="Arial"/>
                <w:bCs/>
                <w:sz w:val="20"/>
                <w:szCs w:val="20"/>
              </w:rPr>
              <w:t>drogą mailową lub telefoniczną</w:t>
            </w:r>
            <w:r w:rsidRPr="009B7158">
              <w:rPr>
                <w:rFonts w:ascii="Arial" w:hAnsi="Arial" w:cs="Arial"/>
                <w:bCs/>
                <w:sz w:val="20"/>
                <w:szCs w:val="20"/>
              </w:rPr>
              <w:t xml:space="preserve">. </w:t>
            </w:r>
            <w:r w:rsidRPr="0081329C">
              <w:rPr>
                <w:rFonts w:ascii="Arial" w:hAnsi="Arial" w:cs="Arial"/>
                <w:bCs/>
                <w:sz w:val="20"/>
                <w:szCs w:val="20"/>
              </w:rPr>
              <w:t>Grupa składa się z pracowników wskazanych przez Zamawiającego w</w:t>
            </w:r>
            <w:r w:rsidRPr="009B7158">
              <w:rPr>
                <w:rFonts w:ascii="Arial" w:hAnsi="Arial" w:cs="Arial"/>
                <w:bCs/>
                <w:sz w:val="20"/>
                <w:szCs w:val="20"/>
              </w:rPr>
              <w:t xml:space="preserve"> zakresie wynikającym z niniejszej Umowy.</w:t>
            </w:r>
            <w:r w:rsidRPr="00766352">
              <w:rPr>
                <w:rFonts w:ascii="Arial" w:hAnsi="Arial" w:cs="Arial"/>
                <w:bCs/>
                <w:sz w:val="20"/>
                <w:szCs w:val="20"/>
              </w:rPr>
              <w:t xml:space="preserve"> </w:t>
            </w:r>
          </w:p>
        </w:tc>
      </w:tr>
      <w:tr w:rsidR="005738C1" w:rsidRPr="003833FE" w14:paraId="684A1DAD" w14:textId="77777777" w:rsidTr="003B6FE9">
        <w:trPr>
          <w:cantSplit/>
          <w:trHeight w:val="1020"/>
        </w:trPr>
        <w:tc>
          <w:tcPr>
            <w:tcW w:w="1023" w:type="dxa"/>
            <w:tcBorders>
              <w:top w:val="nil"/>
              <w:left w:val="single" w:sz="4" w:space="0" w:color="auto"/>
              <w:bottom w:val="single" w:sz="4" w:space="0" w:color="auto"/>
              <w:right w:val="single" w:sz="4" w:space="0" w:color="auto"/>
            </w:tcBorders>
            <w:shd w:val="clear" w:color="auto" w:fill="auto"/>
            <w:vAlign w:val="center"/>
          </w:tcPr>
          <w:p w14:paraId="375E3922" w14:textId="6CBDF88A" w:rsidR="005738C1" w:rsidRDefault="0006594F" w:rsidP="005738C1">
            <w:pPr>
              <w:jc w:val="center"/>
              <w:rPr>
                <w:rFonts w:ascii="Arial" w:hAnsi="Arial" w:cs="Arial"/>
                <w:sz w:val="20"/>
                <w:szCs w:val="20"/>
              </w:rPr>
            </w:pPr>
            <w:r>
              <w:rPr>
                <w:rFonts w:ascii="Arial" w:hAnsi="Arial" w:cs="Arial"/>
                <w:sz w:val="20"/>
                <w:szCs w:val="20"/>
              </w:rPr>
              <w:t>12</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vAlign w:val="center"/>
          </w:tcPr>
          <w:p w14:paraId="34C28FAA" w14:textId="77777777" w:rsidR="005738C1" w:rsidRPr="009E52C8" w:rsidRDefault="005738C1" w:rsidP="005738C1">
            <w:pPr>
              <w:rPr>
                <w:rFonts w:ascii="Arial" w:hAnsi="Arial" w:cs="Arial"/>
                <w:bCs/>
                <w:sz w:val="20"/>
                <w:szCs w:val="20"/>
              </w:rPr>
            </w:pPr>
            <w:r w:rsidRPr="0021116F">
              <w:rPr>
                <w:rFonts w:ascii="Arial" w:hAnsi="Arial" w:cs="Arial"/>
                <w:bCs/>
                <w:sz w:val="20"/>
                <w:szCs w:val="20"/>
              </w:rPr>
              <w:t>II linia wsparcia</w:t>
            </w:r>
            <w:r w:rsidRPr="009E52C8">
              <w:rPr>
                <w:rFonts w:ascii="Arial" w:hAnsi="Arial" w:cs="Arial"/>
                <w:bCs/>
                <w:sz w:val="20"/>
                <w:szCs w:val="20"/>
              </w:rPr>
              <w:t xml:space="preserve"> </w:t>
            </w:r>
          </w:p>
        </w:tc>
        <w:tc>
          <w:tcPr>
            <w:tcW w:w="5157" w:type="dxa"/>
            <w:tcBorders>
              <w:top w:val="nil"/>
              <w:left w:val="nil"/>
              <w:bottom w:val="single" w:sz="4" w:space="0" w:color="auto"/>
              <w:right w:val="single" w:sz="4" w:space="0" w:color="auto"/>
            </w:tcBorders>
            <w:shd w:val="clear" w:color="auto" w:fill="FFFFFF" w:themeFill="background1"/>
            <w:vAlign w:val="center"/>
          </w:tcPr>
          <w:p w14:paraId="270E3D15" w14:textId="77777777" w:rsidR="005738C1" w:rsidRDefault="00824FEA" w:rsidP="00B85FFC">
            <w:pPr>
              <w:spacing w:before="120" w:after="120"/>
              <w:contextualSpacing/>
              <w:rPr>
                <w:rFonts w:ascii="Arial" w:hAnsi="Arial" w:cs="Arial"/>
                <w:bCs/>
                <w:sz w:val="20"/>
                <w:szCs w:val="20"/>
              </w:rPr>
            </w:pPr>
            <w:r>
              <w:rPr>
                <w:rFonts w:ascii="Arial" w:hAnsi="Arial" w:cs="Arial"/>
                <w:bCs/>
                <w:sz w:val="20"/>
                <w:szCs w:val="20"/>
              </w:rPr>
              <w:t>G</w:t>
            </w:r>
            <w:r w:rsidR="005738C1" w:rsidRPr="00766352">
              <w:rPr>
                <w:rFonts w:ascii="Arial" w:hAnsi="Arial" w:cs="Arial"/>
                <w:bCs/>
                <w:sz w:val="20"/>
                <w:szCs w:val="20"/>
              </w:rPr>
              <w:t xml:space="preserve">rupa </w:t>
            </w:r>
            <w:r w:rsidR="00B725FE">
              <w:rPr>
                <w:rFonts w:ascii="Arial" w:hAnsi="Arial" w:cs="Arial"/>
                <w:bCs/>
                <w:sz w:val="20"/>
                <w:szCs w:val="20"/>
              </w:rPr>
              <w:t xml:space="preserve">składająca się z pracowników wskazanych przez Zamawiającego oraz osób świadczących usługi ze strony Wykonawcy </w:t>
            </w:r>
            <w:r w:rsidR="005738C1" w:rsidRPr="00766352">
              <w:rPr>
                <w:rFonts w:ascii="Arial" w:hAnsi="Arial" w:cs="Arial"/>
                <w:bCs/>
                <w:sz w:val="20"/>
                <w:szCs w:val="20"/>
              </w:rPr>
              <w:t xml:space="preserve">realizująca bądź przekazująca do </w:t>
            </w:r>
            <w:r w:rsidR="00387A37" w:rsidRPr="00766352">
              <w:rPr>
                <w:rFonts w:ascii="Arial" w:hAnsi="Arial" w:cs="Arial"/>
                <w:bCs/>
                <w:sz w:val="20"/>
                <w:szCs w:val="20"/>
              </w:rPr>
              <w:t xml:space="preserve">Wykonawcy </w:t>
            </w:r>
            <w:r w:rsidR="00387A37">
              <w:rPr>
                <w:rFonts w:ascii="Arial" w:hAnsi="Arial" w:cs="Arial"/>
                <w:bCs/>
                <w:sz w:val="20"/>
                <w:szCs w:val="20"/>
              </w:rPr>
              <w:t xml:space="preserve">celem realizacji </w:t>
            </w:r>
            <w:r w:rsidR="005738C1" w:rsidRPr="00766352">
              <w:rPr>
                <w:rFonts w:ascii="Arial" w:hAnsi="Arial" w:cs="Arial"/>
                <w:bCs/>
                <w:sz w:val="20"/>
                <w:szCs w:val="20"/>
              </w:rPr>
              <w:t>incydenty, wnioski o usługę oraz wnioski o informację, wnioski o zmianę</w:t>
            </w:r>
            <w:r w:rsidR="005A13F4">
              <w:rPr>
                <w:rFonts w:ascii="Arial" w:hAnsi="Arial" w:cs="Arial"/>
                <w:bCs/>
                <w:sz w:val="20"/>
                <w:szCs w:val="20"/>
              </w:rPr>
              <w:t>.</w:t>
            </w:r>
          </w:p>
        </w:tc>
      </w:tr>
      <w:tr w:rsidR="00BA309E" w:rsidRPr="009F76DA" w14:paraId="63FC01AE" w14:textId="77777777" w:rsidTr="003B6FE9">
        <w:trPr>
          <w:cantSplit/>
          <w:trHeight w:val="153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AA0A161" w14:textId="4EF4B3E7" w:rsidR="00BA309E" w:rsidRPr="009F76DA" w:rsidRDefault="0006594F" w:rsidP="00D8036A">
            <w:pPr>
              <w:jc w:val="center"/>
              <w:rPr>
                <w:rFonts w:ascii="Arial" w:hAnsi="Arial" w:cs="Arial"/>
                <w:sz w:val="20"/>
                <w:szCs w:val="20"/>
              </w:rPr>
            </w:pPr>
            <w:r>
              <w:rPr>
                <w:rFonts w:ascii="Arial" w:hAnsi="Arial" w:cs="Arial"/>
                <w:sz w:val="20"/>
                <w:szCs w:val="20"/>
              </w:rPr>
              <w:t>13</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2F5BF283" w14:textId="77777777" w:rsidR="00BA309E" w:rsidRPr="009F76DA" w:rsidRDefault="00BA309E" w:rsidP="00D8036A">
            <w:pPr>
              <w:rPr>
                <w:rFonts w:ascii="Arial" w:hAnsi="Arial" w:cs="Arial"/>
                <w:sz w:val="20"/>
                <w:szCs w:val="20"/>
              </w:rPr>
            </w:pPr>
            <w:r w:rsidRPr="009F76DA">
              <w:rPr>
                <w:rFonts w:ascii="Arial" w:hAnsi="Arial" w:cs="Arial"/>
                <w:sz w:val="20"/>
                <w:szCs w:val="20"/>
              </w:rPr>
              <w:t>Nowa wersja Systemu</w:t>
            </w:r>
          </w:p>
        </w:tc>
        <w:tc>
          <w:tcPr>
            <w:tcW w:w="5157" w:type="dxa"/>
            <w:tcBorders>
              <w:top w:val="nil"/>
              <w:left w:val="nil"/>
              <w:bottom w:val="single" w:sz="4" w:space="0" w:color="auto"/>
              <w:right w:val="single" w:sz="4" w:space="0" w:color="auto"/>
            </w:tcBorders>
            <w:shd w:val="clear" w:color="auto" w:fill="auto"/>
            <w:vAlign w:val="center"/>
            <w:hideMark/>
          </w:tcPr>
          <w:p w14:paraId="7573511F" w14:textId="6F38A8D1"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Wersja Systemu powstała w wyniku wprowadzenia zmian w Systemie w ramach realizacji Umowy, w tym gwarancji, zawierająca co najmniej </w:t>
            </w:r>
            <w:r w:rsidRPr="009F76DA">
              <w:rPr>
                <w:rFonts w:ascii="Arial" w:hAnsi="Arial" w:cs="Arial"/>
                <w:sz w:val="20"/>
                <w:szCs w:val="20"/>
                <w:lang w:eastAsia="en-US"/>
              </w:rPr>
              <w:t>kod źródłowy niezbędny do kompilacji Systemu wraz z instrukcją doprowadzenia do kodu wynikowego, kod wynikowy, Dokumentację, listę oprogramowania komponentów/bibliotek programistycznych oraz biblioteki niezbędne do działania Systemu.</w:t>
            </w:r>
            <w:r w:rsidRPr="009F76DA">
              <w:rPr>
                <w:lang w:eastAsia="en-US"/>
              </w:rPr>
              <w:t xml:space="preserve"> </w:t>
            </w:r>
            <w:r w:rsidRPr="009F76DA">
              <w:rPr>
                <w:rFonts w:ascii="Arial" w:hAnsi="Arial" w:cs="Arial"/>
                <w:sz w:val="20"/>
                <w:szCs w:val="20"/>
                <w:lang w:eastAsia="en-US"/>
              </w:rPr>
              <w:t xml:space="preserve">Za Nową wersję Systemu przyjmuje się taką, w której zmienione zostały wartości major </w:t>
            </w:r>
            <w:r w:rsidR="005738C1" w:rsidRPr="003833FE">
              <w:rPr>
                <w:rFonts w:ascii="Arial" w:hAnsi="Arial" w:cs="Arial"/>
                <w:sz w:val="20"/>
                <w:szCs w:val="20"/>
              </w:rPr>
              <w:t>i/</w:t>
            </w:r>
            <w:r w:rsidRPr="009F76DA">
              <w:rPr>
                <w:rFonts w:ascii="Arial" w:hAnsi="Arial" w:cs="Arial"/>
                <w:sz w:val="20"/>
                <w:szCs w:val="20"/>
                <w:lang w:eastAsia="en-US"/>
              </w:rPr>
              <w:t>lub minor Numeru wersji Systemu.</w:t>
            </w:r>
            <w:r w:rsidRPr="00E87B7A">
              <w:t xml:space="preserve"> </w:t>
            </w:r>
            <w:r w:rsidRPr="009F76DA">
              <w:rPr>
                <w:rFonts w:ascii="Arial" w:hAnsi="Arial" w:cs="Arial"/>
                <w:sz w:val="20"/>
                <w:szCs w:val="20"/>
                <w:lang w:eastAsia="en-US"/>
              </w:rPr>
              <w:t xml:space="preserve">W przypadku zmiany wartości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powstaje kolejna wersja Systemu z nowym Numerem wersji Systemu.</w:t>
            </w:r>
            <w:r w:rsidR="005738C1" w:rsidRPr="003833FE">
              <w:rPr>
                <w:rFonts w:ascii="Arial" w:hAnsi="Arial" w:cs="Arial"/>
                <w:sz w:val="20"/>
                <w:szCs w:val="20"/>
              </w:rPr>
              <w:t xml:space="preserve"> </w:t>
            </w:r>
          </w:p>
        </w:tc>
      </w:tr>
      <w:tr w:rsidR="00BA309E" w:rsidRPr="009F76DA" w14:paraId="4D522337" w14:textId="77777777" w:rsidTr="003B6FE9">
        <w:trPr>
          <w:cantSplit/>
          <w:trHeight w:val="2295"/>
        </w:trPr>
        <w:tc>
          <w:tcPr>
            <w:tcW w:w="1023" w:type="dxa"/>
            <w:tcBorders>
              <w:top w:val="nil"/>
              <w:left w:val="single" w:sz="4" w:space="0" w:color="auto"/>
              <w:bottom w:val="single" w:sz="4" w:space="0" w:color="auto"/>
              <w:right w:val="single" w:sz="4" w:space="0" w:color="auto"/>
            </w:tcBorders>
            <w:shd w:val="clear" w:color="auto" w:fill="auto"/>
            <w:vAlign w:val="center"/>
          </w:tcPr>
          <w:p w14:paraId="55D94DF2" w14:textId="6055096A" w:rsidR="00BA309E" w:rsidRPr="009F76DA" w:rsidRDefault="0006594F" w:rsidP="00D8036A">
            <w:pPr>
              <w:jc w:val="center"/>
              <w:rPr>
                <w:rFonts w:ascii="Arial" w:hAnsi="Arial" w:cs="Arial"/>
                <w:sz w:val="20"/>
                <w:szCs w:val="20"/>
              </w:rPr>
            </w:pPr>
            <w:r>
              <w:rPr>
                <w:rFonts w:ascii="Arial" w:hAnsi="Arial" w:cs="Arial"/>
                <w:sz w:val="20"/>
                <w:szCs w:val="20"/>
              </w:rPr>
              <w:t>14</w:t>
            </w:r>
            <w:r w:rsidR="00A813A5">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0C901FAC" w14:textId="77777777" w:rsidR="00BA309E" w:rsidRPr="009F76DA" w:rsidRDefault="00BA309E" w:rsidP="00D8036A">
            <w:pPr>
              <w:rPr>
                <w:rFonts w:ascii="Arial" w:hAnsi="Arial" w:cs="Arial"/>
                <w:sz w:val="20"/>
                <w:szCs w:val="20"/>
              </w:rPr>
            </w:pPr>
            <w:r w:rsidRPr="009F76DA">
              <w:rPr>
                <w:rFonts w:ascii="Arial" w:hAnsi="Arial" w:cs="Arial"/>
                <w:sz w:val="20"/>
                <w:szCs w:val="20"/>
              </w:rPr>
              <w:t>Numer wersji Systemu</w:t>
            </w:r>
          </w:p>
        </w:tc>
        <w:tc>
          <w:tcPr>
            <w:tcW w:w="5157" w:type="dxa"/>
            <w:tcBorders>
              <w:top w:val="nil"/>
              <w:left w:val="nil"/>
              <w:bottom w:val="single" w:sz="4" w:space="0" w:color="auto"/>
              <w:right w:val="single" w:sz="4" w:space="0" w:color="auto"/>
            </w:tcBorders>
            <w:shd w:val="clear" w:color="auto" w:fill="auto"/>
            <w:vAlign w:val="center"/>
          </w:tcPr>
          <w:p w14:paraId="101BCC66" w14:textId="6363A7B1" w:rsidR="00BA309E" w:rsidRPr="009F76DA" w:rsidRDefault="001F4F7A" w:rsidP="00D8036A">
            <w:pPr>
              <w:jc w:val="both"/>
              <w:rPr>
                <w:rFonts w:ascii="Arial" w:hAnsi="Arial" w:cs="Arial"/>
                <w:sz w:val="20"/>
                <w:szCs w:val="20"/>
                <w:lang w:eastAsia="en-US"/>
              </w:rPr>
            </w:pPr>
            <w:r w:rsidRPr="009F76DA">
              <w:rPr>
                <w:rFonts w:ascii="Arial" w:hAnsi="Arial" w:cs="Arial"/>
                <w:sz w:val="20"/>
                <w:szCs w:val="20"/>
                <w:lang w:eastAsia="en-US"/>
              </w:rPr>
              <w:t>Numer</w:t>
            </w:r>
            <w:r w:rsidRPr="003833FE">
              <w:rPr>
                <w:rFonts w:ascii="Arial" w:hAnsi="Arial" w:cs="Arial"/>
                <w:sz w:val="20"/>
                <w:szCs w:val="20"/>
              </w:rPr>
              <w:t xml:space="preserve"> Systemu</w:t>
            </w:r>
            <w:r w:rsidR="00BA309E" w:rsidRPr="009F76DA">
              <w:rPr>
                <w:rFonts w:ascii="Arial" w:hAnsi="Arial" w:cs="Arial"/>
                <w:sz w:val="20"/>
                <w:szCs w:val="20"/>
                <w:lang w:eastAsia="en-US"/>
              </w:rPr>
              <w:t xml:space="preserve"> posiadający następujący schemat: &lt;major&gt;.&lt;minor&gt;.&lt;</w:t>
            </w:r>
            <w:proofErr w:type="spellStart"/>
            <w:r w:rsidR="00BA309E" w:rsidRPr="009F76DA">
              <w:rPr>
                <w:rFonts w:ascii="Arial" w:hAnsi="Arial" w:cs="Arial"/>
                <w:sz w:val="20"/>
                <w:szCs w:val="20"/>
                <w:lang w:eastAsia="en-US"/>
              </w:rPr>
              <w:t>path</w:t>
            </w:r>
            <w:proofErr w:type="spellEnd"/>
            <w:r w:rsidR="00BA309E" w:rsidRPr="009F76DA">
              <w:rPr>
                <w:rFonts w:ascii="Arial" w:hAnsi="Arial" w:cs="Arial"/>
                <w:sz w:val="20"/>
                <w:szCs w:val="20"/>
                <w:lang w:eastAsia="en-US"/>
              </w:rPr>
              <w:t>&gt;</w:t>
            </w:r>
          </w:p>
          <w:p w14:paraId="157D2067" w14:textId="1D07D611" w:rsidR="00BA309E" w:rsidRPr="009F76DA" w:rsidRDefault="00BA309E" w:rsidP="00D8036A">
            <w:pPr>
              <w:jc w:val="both"/>
              <w:rPr>
                <w:rFonts w:ascii="Arial" w:hAnsi="Arial" w:cs="Arial"/>
                <w:sz w:val="20"/>
                <w:szCs w:val="20"/>
                <w:lang w:eastAsia="en-US"/>
              </w:rPr>
            </w:pPr>
            <w:r w:rsidRPr="009F76DA">
              <w:rPr>
                <w:rFonts w:ascii="Arial" w:hAnsi="Arial" w:cs="Arial"/>
                <w:sz w:val="20"/>
                <w:szCs w:val="20"/>
                <w:lang w:eastAsia="en-US"/>
              </w:rPr>
              <w:t xml:space="preserve">Major, minor oraz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 xml:space="preserve"> to wartości liczbowe np. 1.23.7, gdzie:</w:t>
            </w:r>
            <w:r w:rsidR="008B11F9" w:rsidRPr="009F76DA">
              <w:rPr>
                <w:rFonts w:ascii="Arial" w:hAnsi="Arial" w:cs="Arial"/>
                <w:sz w:val="20"/>
                <w:szCs w:val="20"/>
                <w:lang w:eastAsia="en-US"/>
              </w:rPr>
              <w:t xml:space="preserve"> </w:t>
            </w:r>
          </w:p>
          <w:p w14:paraId="7C50BD7F" w14:textId="1137D453" w:rsidR="00BA309E" w:rsidRPr="009F76DA" w:rsidRDefault="00BA309E" w:rsidP="003F2507">
            <w:pPr>
              <w:numPr>
                <w:ilvl w:val="0"/>
                <w:numId w:val="78"/>
              </w:numPr>
              <w:ind w:left="313" w:hanging="284"/>
              <w:jc w:val="both"/>
              <w:rPr>
                <w:sz w:val="20"/>
                <w:szCs w:val="20"/>
              </w:rPr>
            </w:pPr>
            <w:r w:rsidRPr="009F76DA">
              <w:rPr>
                <w:rFonts w:ascii="Arial" w:hAnsi="Arial" w:cs="Arial"/>
                <w:sz w:val="20"/>
                <w:szCs w:val="20"/>
                <w:lang w:eastAsia="en-US"/>
              </w:rPr>
              <w:t xml:space="preserve">major to numer charakteryzujący wersję, która w porównaniu do poprzedniej posiada znaczące zmiany odnoszące się do ważnych aspektów działania Systemu, np. zmiana głównych jego funkcjonalności, zmiana wynikająca ze zmiany </w:t>
            </w:r>
            <w:r w:rsidR="00752C44" w:rsidRPr="009F76DA">
              <w:rPr>
                <w:rFonts w:ascii="Arial" w:hAnsi="Arial" w:cs="Arial"/>
                <w:sz w:val="20"/>
                <w:szCs w:val="20"/>
                <w:lang w:eastAsia="en-US"/>
              </w:rPr>
              <w:t xml:space="preserve">przepisów </w:t>
            </w:r>
            <w:r w:rsidRPr="009F76DA">
              <w:rPr>
                <w:rFonts w:ascii="Arial" w:hAnsi="Arial" w:cs="Arial"/>
                <w:sz w:val="20"/>
                <w:szCs w:val="20"/>
                <w:lang w:eastAsia="en-US"/>
              </w:rPr>
              <w:t xml:space="preserve">prawa, nowy sposób komunikacji, znacząca zmiana wyglądu interfejsu użytkownika, zmiana silnika bazy danych, itp. </w:t>
            </w:r>
          </w:p>
          <w:p w14:paraId="4082A62D" w14:textId="184F147F" w:rsidR="00BA309E" w:rsidRPr="009F76DA" w:rsidRDefault="00752C44" w:rsidP="003F2507">
            <w:pPr>
              <w:numPr>
                <w:ilvl w:val="0"/>
                <w:numId w:val="78"/>
              </w:numPr>
              <w:ind w:left="313" w:hanging="284"/>
              <w:jc w:val="both"/>
              <w:rPr>
                <w:sz w:val="20"/>
                <w:szCs w:val="20"/>
              </w:rPr>
            </w:pPr>
            <w:r w:rsidRPr="009F76DA">
              <w:rPr>
                <w:rFonts w:ascii="Arial" w:hAnsi="Arial" w:cs="Arial"/>
                <w:sz w:val="20"/>
                <w:szCs w:val="20"/>
                <w:lang w:eastAsia="en-US"/>
              </w:rPr>
              <w:t>m</w:t>
            </w:r>
            <w:r w:rsidR="00BA309E" w:rsidRPr="009F76DA">
              <w:rPr>
                <w:rFonts w:ascii="Arial" w:hAnsi="Arial" w:cs="Arial"/>
                <w:sz w:val="20"/>
                <w:szCs w:val="20"/>
                <w:lang w:eastAsia="en-US"/>
              </w:rPr>
              <w:t xml:space="preserve">inor to numer określający wprowadzenie nowych elementów do Systemu, niewpływających w znacznym stopniu na zmiany w strukturze Systemu, np. dodanie nowych przycisków, pól w formularzach, zmiana definicji procesu, niewynikające z błędnego działania systemu. </w:t>
            </w:r>
          </w:p>
          <w:p w14:paraId="6F2DDBB2" w14:textId="2CD203BC" w:rsidR="00BA309E" w:rsidRPr="009F76DA" w:rsidRDefault="00752C44" w:rsidP="00A445A9">
            <w:pPr>
              <w:numPr>
                <w:ilvl w:val="0"/>
                <w:numId w:val="78"/>
              </w:numPr>
              <w:ind w:left="313" w:hanging="284"/>
              <w:jc w:val="both"/>
              <w:rPr>
                <w:sz w:val="20"/>
                <w:szCs w:val="20"/>
              </w:rPr>
            </w:pPr>
            <w:proofErr w:type="spellStart"/>
            <w:r w:rsidRPr="009F76DA">
              <w:rPr>
                <w:rFonts w:ascii="Arial" w:hAnsi="Arial" w:cs="Arial"/>
                <w:sz w:val="20"/>
                <w:szCs w:val="20"/>
              </w:rPr>
              <w:t>p</w:t>
            </w:r>
            <w:r w:rsidR="00BA309E" w:rsidRPr="009F76DA">
              <w:rPr>
                <w:rFonts w:ascii="Arial" w:hAnsi="Arial" w:cs="Arial"/>
                <w:sz w:val="20"/>
                <w:szCs w:val="20"/>
              </w:rPr>
              <w:t>ath</w:t>
            </w:r>
            <w:proofErr w:type="spellEnd"/>
            <w:r w:rsidR="00BA309E" w:rsidRPr="009F76DA">
              <w:rPr>
                <w:rFonts w:ascii="Arial" w:hAnsi="Arial" w:cs="Arial"/>
                <w:sz w:val="20"/>
                <w:szCs w:val="20"/>
              </w:rPr>
              <w:t xml:space="preserve"> to numer określający wprowadzenie poprawki naprawiającej wykryte Błędy w danej wersji Systemu.</w:t>
            </w:r>
          </w:p>
        </w:tc>
      </w:tr>
      <w:tr w:rsidR="00BA309E" w:rsidRPr="009F76DA" w14:paraId="133158F3" w14:textId="77777777" w:rsidTr="003B6FE9">
        <w:trPr>
          <w:cantSplit/>
          <w:trHeight w:val="229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31DD004" w14:textId="39571D72" w:rsidR="00BA309E" w:rsidRPr="009F76DA" w:rsidRDefault="0006594F" w:rsidP="00D8036A">
            <w:pPr>
              <w:jc w:val="center"/>
              <w:rPr>
                <w:rFonts w:ascii="Arial" w:hAnsi="Arial" w:cs="Arial"/>
                <w:sz w:val="20"/>
                <w:szCs w:val="20"/>
              </w:rPr>
            </w:pPr>
            <w:r>
              <w:rPr>
                <w:rFonts w:ascii="Arial" w:hAnsi="Arial" w:cs="Arial"/>
                <w:sz w:val="20"/>
                <w:szCs w:val="20"/>
              </w:rPr>
              <w:t>15</w:t>
            </w:r>
            <w:r w:rsidR="00A813A5">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09C21DE5" w14:textId="77777777" w:rsidR="00BA309E" w:rsidRPr="009F76DA" w:rsidRDefault="00BA309E" w:rsidP="00D8036A">
            <w:pPr>
              <w:rPr>
                <w:rFonts w:ascii="Arial" w:hAnsi="Arial" w:cs="Arial"/>
                <w:sz w:val="20"/>
                <w:szCs w:val="20"/>
              </w:rPr>
            </w:pPr>
            <w:r w:rsidRPr="009F76DA">
              <w:rPr>
                <w:rFonts w:ascii="Arial" w:hAnsi="Arial" w:cs="Arial"/>
                <w:sz w:val="20"/>
                <w:szCs w:val="20"/>
              </w:rPr>
              <w:t>Obejście</w:t>
            </w:r>
          </w:p>
        </w:tc>
        <w:tc>
          <w:tcPr>
            <w:tcW w:w="5157" w:type="dxa"/>
            <w:tcBorders>
              <w:top w:val="nil"/>
              <w:left w:val="nil"/>
              <w:bottom w:val="single" w:sz="4" w:space="0" w:color="auto"/>
              <w:right w:val="single" w:sz="4" w:space="0" w:color="auto"/>
            </w:tcBorders>
            <w:shd w:val="clear" w:color="auto" w:fill="auto"/>
            <w:vAlign w:val="center"/>
            <w:hideMark/>
          </w:tcPr>
          <w:p w14:paraId="77019801" w14:textId="14E116B2" w:rsidR="00BA309E" w:rsidRPr="009F76DA" w:rsidRDefault="00BA309E" w:rsidP="00D8036A">
            <w:pPr>
              <w:jc w:val="both"/>
              <w:rPr>
                <w:rFonts w:ascii="Arial" w:hAnsi="Arial" w:cs="Arial"/>
                <w:sz w:val="20"/>
                <w:szCs w:val="20"/>
              </w:rPr>
            </w:pPr>
            <w:r w:rsidRPr="009F76DA">
              <w:rPr>
                <w:rFonts w:ascii="Arial" w:hAnsi="Arial" w:cs="Arial"/>
                <w:sz w:val="20"/>
                <w:szCs w:val="20"/>
              </w:rPr>
              <w:t>Opis sposobu rozwiązania Błędu wraz z instrukcją jego wykonania przekazane w Zgłoszeniu przez Wykonawcę, które po wykonaniu tymczasowo (do czasu dostarczenia Docelowego rozwiązania zgłoszenia) usuwa Błąd</w:t>
            </w:r>
            <w:r w:rsidR="00D2350A">
              <w:rPr>
                <w:rFonts w:ascii="Arial" w:hAnsi="Arial" w:cs="Arial"/>
                <w:sz w:val="20"/>
                <w:szCs w:val="20"/>
              </w:rPr>
              <w:t>,</w:t>
            </w:r>
            <w:r w:rsidR="009652B6">
              <w:rPr>
                <w:rFonts w:ascii="Arial" w:hAnsi="Arial" w:cs="Arial"/>
                <w:sz w:val="20"/>
                <w:szCs w:val="20"/>
              </w:rPr>
              <w:t xml:space="preserve"> </w:t>
            </w:r>
            <w:r w:rsidRPr="009F76DA">
              <w:rPr>
                <w:rFonts w:ascii="Arial" w:hAnsi="Arial" w:cs="Arial"/>
                <w:sz w:val="20"/>
                <w:szCs w:val="20"/>
              </w:rPr>
              <w:t>skutki wystąpienia Błędów</w:t>
            </w:r>
            <w:r w:rsidR="00752C44" w:rsidRPr="009F76DA">
              <w:rPr>
                <w:rFonts w:ascii="Arial" w:hAnsi="Arial" w:cs="Arial"/>
                <w:sz w:val="20"/>
                <w:szCs w:val="20"/>
              </w:rPr>
              <w:t>,</w:t>
            </w:r>
            <w:r w:rsidRPr="009F76DA">
              <w:rPr>
                <w:rFonts w:ascii="Arial" w:hAnsi="Arial" w:cs="Arial"/>
                <w:sz w:val="20"/>
                <w:szCs w:val="20"/>
              </w:rPr>
              <w:t xml:space="preserve"> albo je kompensuje z zachowaniem funkcjonalności Systemu niezbędnych do realizacji procesów biznesowych Systemu. Stosowanie Obejścia nie może wiązać się z istotnym wzrostem wykorzystania Infrastruktury technicznej, dodatkowym</w:t>
            </w:r>
            <w:r w:rsidR="00C42E71">
              <w:rPr>
                <w:rFonts w:ascii="Arial" w:hAnsi="Arial" w:cs="Arial"/>
                <w:sz w:val="20"/>
                <w:szCs w:val="20"/>
              </w:rPr>
              <w:t>,</w:t>
            </w:r>
            <w:r w:rsidR="00752C44" w:rsidRPr="009F76DA">
              <w:rPr>
                <w:rFonts w:ascii="Arial" w:hAnsi="Arial" w:cs="Arial"/>
                <w:sz w:val="20"/>
                <w:szCs w:val="20"/>
              </w:rPr>
              <w:t xml:space="preserve"> </w:t>
            </w:r>
            <w:r w:rsidRPr="009F76DA">
              <w:rPr>
                <w:rFonts w:ascii="Arial" w:hAnsi="Arial" w:cs="Arial"/>
                <w:sz w:val="20"/>
                <w:szCs w:val="20"/>
              </w:rPr>
              <w:t xml:space="preserve">istotnym wzrostem obciążenia </w:t>
            </w:r>
            <w:r w:rsidR="003F2507">
              <w:rPr>
                <w:rFonts w:ascii="Arial" w:hAnsi="Arial" w:cs="Arial"/>
                <w:sz w:val="20"/>
                <w:szCs w:val="20"/>
              </w:rPr>
              <w:t xml:space="preserve"> </w:t>
            </w:r>
            <w:r w:rsidR="003F2507" w:rsidRPr="00A445A9">
              <w:rPr>
                <w:rFonts w:ascii="Arial" w:hAnsi="Arial" w:cs="Arial"/>
                <w:sz w:val="20"/>
                <w:szCs w:val="20"/>
              </w:rPr>
              <w:t>Systemu</w:t>
            </w:r>
            <w:r w:rsidR="00A445A9">
              <w:rPr>
                <w:rFonts w:ascii="Arial" w:hAnsi="Arial" w:cs="Arial"/>
                <w:sz w:val="20"/>
                <w:szCs w:val="20"/>
              </w:rPr>
              <w:t xml:space="preserve"> </w:t>
            </w:r>
            <w:r w:rsidR="009652B6">
              <w:rPr>
                <w:rFonts w:ascii="Arial" w:hAnsi="Arial" w:cs="Arial"/>
                <w:sz w:val="20"/>
                <w:szCs w:val="20"/>
              </w:rPr>
              <w:t>lub</w:t>
            </w:r>
            <w:r w:rsidR="00752C44" w:rsidRPr="009F76DA">
              <w:rPr>
                <w:rFonts w:ascii="Arial" w:hAnsi="Arial" w:cs="Arial"/>
                <w:sz w:val="20"/>
                <w:szCs w:val="20"/>
              </w:rPr>
              <w:t xml:space="preserve"> </w:t>
            </w:r>
            <w:r w:rsidRPr="009F76DA">
              <w:rPr>
                <w:rFonts w:ascii="Arial" w:hAnsi="Arial" w:cs="Arial"/>
                <w:sz w:val="20"/>
                <w:szCs w:val="20"/>
              </w:rPr>
              <w:t>nie może powodować nieuprawnionej modyfikacji lub utraty danych i funkcjonalności Systemu.</w:t>
            </w:r>
          </w:p>
        </w:tc>
      </w:tr>
      <w:tr w:rsidR="00BA309E" w:rsidRPr="009F76DA" w14:paraId="7AB41A25" w14:textId="77777777" w:rsidTr="003B6FE9">
        <w:trPr>
          <w:cantSplit/>
          <w:trHeight w:val="521"/>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51E4321" w14:textId="1CC5D661" w:rsidR="00BA309E" w:rsidRPr="009F76DA" w:rsidRDefault="0006594F" w:rsidP="00D8036A">
            <w:pPr>
              <w:jc w:val="center"/>
              <w:rPr>
                <w:rFonts w:ascii="Arial" w:hAnsi="Arial" w:cs="Arial"/>
                <w:sz w:val="20"/>
                <w:szCs w:val="20"/>
              </w:rPr>
            </w:pPr>
            <w:r>
              <w:rPr>
                <w:rFonts w:ascii="Arial" w:hAnsi="Arial" w:cs="Arial"/>
                <w:sz w:val="20"/>
                <w:szCs w:val="20"/>
              </w:rPr>
              <w:lastRenderedPageBreak/>
              <w:t>16</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50232B7"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w:t>
            </w:r>
          </w:p>
        </w:tc>
        <w:tc>
          <w:tcPr>
            <w:tcW w:w="5157" w:type="dxa"/>
            <w:tcBorders>
              <w:top w:val="nil"/>
              <w:left w:val="nil"/>
              <w:bottom w:val="single" w:sz="4" w:space="0" w:color="auto"/>
              <w:right w:val="single" w:sz="4" w:space="0" w:color="auto"/>
            </w:tcBorders>
            <w:shd w:val="clear" w:color="auto" w:fill="auto"/>
            <w:vAlign w:val="center"/>
            <w:hideMark/>
          </w:tcPr>
          <w:p w14:paraId="30605546" w14:textId="76C46906" w:rsidR="00BA309E" w:rsidRPr="009F76DA" w:rsidRDefault="00BA309E" w:rsidP="00D8036A">
            <w:pPr>
              <w:jc w:val="both"/>
              <w:rPr>
                <w:rFonts w:ascii="Arial" w:hAnsi="Arial" w:cs="Arial"/>
                <w:sz w:val="20"/>
                <w:szCs w:val="20"/>
              </w:rPr>
            </w:pPr>
            <w:r w:rsidRPr="009F76DA">
              <w:rPr>
                <w:rFonts w:ascii="Arial" w:hAnsi="Arial" w:cs="Arial"/>
                <w:sz w:val="20"/>
                <w:szCs w:val="20"/>
              </w:rPr>
              <w:t>Oprogramowanie dedykowane i Oprogramowanie gotowe/narzędziowe</w:t>
            </w:r>
            <w:r w:rsidR="00043039">
              <w:rPr>
                <w:rFonts w:ascii="Arial" w:hAnsi="Arial" w:cs="Arial"/>
                <w:sz w:val="20"/>
                <w:szCs w:val="20"/>
              </w:rPr>
              <w:t>/systemowe</w:t>
            </w:r>
            <w:r w:rsidR="00DA3BF2" w:rsidRPr="009F76DA">
              <w:rPr>
                <w:rFonts w:ascii="Arial" w:hAnsi="Arial" w:cs="Arial"/>
                <w:sz w:val="20"/>
                <w:szCs w:val="20"/>
              </w:rPr>
              <w:t>,</w:t>
            </w:r>
            <w:r w:rsidRPr="009F76DA">
              <w:rPr>
                <w:rFonts w:ascii="Arial" w:hAnsi="Arial" w:cs="Arial"/>
                <w:sz w:val="20"/>
                <w:szCs w:val="20"/>
              </w:rPr>
              <w:t xml:space="preserve"> umożliwiające</w:t>
            </w:r>
            <w:r w:rsidR="00555A4F">
              <w:rPr>
                <w:rFonts w:ascii="Arial" w:hAnsi="Arial" w:cs="Arial"/>
                <w:sz w:val="20"/>
                <w:szCs w:val="20"/>
              </w:rPr>
              <w:t xml:space="preserve"> Zamawiającemu</w:t>
            </w:r>
            <w:r w:rsidR="00CE2D38">
              <w:rPr>
                <w:rFonts w:ascii="Arial" w:hAnsi="Arial" w:cs="Arial"/>
                <w:sz w:val="20"/>
                <w:szCs w:val="20"/>
              </w:rPr>
              <w:t>, Użytkownikom wewnętrznym i Użytkownikom zewnętrznym</w:t>
            </w:r>
            <w:r w:rsidRPr="009F76DA">
              <w:rPr>
                <w:rFonts w:ascii="Arial" w:hAnsi="Arial" w:cs="Arial"/>
                <w:sz w:val="20"/>
                <w:szCs w:val="20"/>
              </w:rPr>
              <w:t xml:space="preserve"> korzystanie z Systemu.</w:t>
            </w:r>
            <w:r w:rsidRPr="009F76DA">
              <w:rPr>
                <w:lang w:eastAsia="en-US"/>
              </w:rPr>
              <w:t xml:space="preserve"> </w:t>
            </w:r>
          </w:p>
        </w:tc>
      </w:tr>
      <w:tr w:rsidR="00BA309E" w:rsidRPr="009F76DA" w14:paraId="0AA7CFB2" w14:textId="77777777" w:rsidTr="003B6FE9">
        <w:trPr>
          <w:cantSplit/>
          <w:trHeight w:val="30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A5BF4BA" w14:textId="34903ECC" w:rsidR="00BA309E" w:rsidRPr="009F76DA" w:rsidRDefault="0006594F" w:rsidP="00D8036A">
            <w:pPr>
              <w:jc w:val="center"/>
              <w:rPr>
                <w:rFonts w:ascii="Arial" w:hAnsi="Arial" w:cs="Arial"/>
                <w:sz w:val="20"/>
                <w:szCs w:val="20"/>
              </w:rPr>
            </w:pPr>
            <w:r>
              <w:rPr>
                <w:rFonts w:ascii="Arial" w:hAnsi="Arial" w:cs="Arial"/>
                <w:sz w:val="20"/>
                <w:szCs w:val="20"/>
              </w:rPr>
              <w:t>17</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64C86400" w14:textId="77777777" w:rsidR="00BA309E" w:rsidRPr="009F76DA" w:rsidRDefault="00BA309E" w:rsidP="00D8036A">
            <w:pPr>
              <w:rPr>
                <w:rFonts w:ascii="Arial" w:hAnsi="Arial" w:cs="Arial"/>
                <w:sz w:val="20"/>
                <w:szCs w:val="20"/>
              </w:rPr>
            </w:pPr>
            <w:r w:rsidRPr="009F76DA">
              <w:rPr>
                <w:rFonts w:ascii="Arial" w:hAnsi="Arial" w:cs="Arial"/>
                <w:sz w:val="20"/>
                <w:szCs w:val="20"/>
              </w:rPr>
              <w:t xml:space="preserve">Oprogramowanie dedykowane </w:t>
            </w:r>
          </w:p>
        </w:tc>
        <w:tc>
          <w:tcPr>
            <w:tcW w:w="5157" w:type="dxa"/>
            <w:tcBorders>
              <w:top w:val="nil"/>
              <w:left w:val="nil"/>
              <w:bottom w:val="single" w:sz="4" w:space="0" w:color="auto"/>
              <w:right w:val="single" w:sz="4" w:space="0" w:color="auto"/>
            </w:tcBorders>
            <w:shd w:val="clear" w:color="auto" w:fill="auto"/>
            <w:vAlign w:val="center"/>
            <w:hideMark/>
          </w:tcPr>
          <w:p w14:paraId="76B14B6F" w14:textId="3E74EEDD" w:rsidR="00BA309E" w:rsidRPr="009F76DA" w:rsidRDefault="00BA309E" w:rsidP="00D8036A">
            <w:pPr>
              <w:jc w:val="both"/>
              <w:rPr>
                <w:rFonts w:ascii="Arial" w:hAnsi="Arial" w:cs="Arial"/>
                <w:sz w:val="20"/>
                <w:szCs w:val="20"/>
              </w:rPr>
            </w:pPr>
            <w:r w:rsidRPr="009F76DA">
              <w:rPr>
                <w:rFonts w:ascii="Arial" w:hAnsi="Arial" w:cs="Arial"/>
                <w:sz w:val="20"/>
                <w:szCs w:val="20"/>
              </w:rPr>
              <w:t xml:space="preserve">Oprogramowanie </w:t>
            </w:r>
            <w:r w:rsidR="00ED62C0" w:rsidRPr="009F76DA">
              <w:rPr>
                <w:rFonts w:ascii="Arial" w:hAnsi="Arial" w:cs="Arial"/>
                <w:sz w:val="20"/>
                <w:szCs w:val="20"/>
              </w:rPr>
              <w:t>wy</w:t>
            </w:r>
            <w:r w:rsidRPr="009F76DA">
              <w:rPr>
                <w:rFonts w:ascii="Arial" w:hAnsi="Arial" w:cs="Arial"/>
                <w:sz w:val="20"/>
                <w:szCs w:val="20"/>
              </w:rPr>
              <w:t>tworzone na potrzeby Zamawiającego, niezbędne do funkcjonowania Systemu rozwijane w ramach niniejszej Umowy.</w:t>
            </w:r>
          </w:p>
        </w:tc>
      </w:tr>
      <w:tr w:rsidR="006A087F" w:rsidRPr="009F76DA" w14:paraId="5544D54B"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62D7A891" w14:textId="1FFEB7DA" w:rsidR="00BA309E" w:rsidRPr="009F76DA" w:rsidRDefault="0006594F" w:rsidP="00D8036A">
            <w:pPr>
              <w:jc w:val="center"/>
              <w:rPr>
                <w:rFonts w:ascii="Arial" w:hAnsi="Arial" w:cs="Arial"/>
                <w:sz w:val="20"/>
                <w:szCs w:val="20"/>
              </w:rPr>
            </w:pPr>
            <w:r>
              <w:rPr>
                <w:rFonts w:ascii="Arial" w:hAnsi="Arial" w:cs="Arial"/>
                <w:sz w:val="20"/>
                <w:szCs w:val="20"/>
              </w:rPr>
              <w:t>18</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066AB8C4" w14:textId="3E9D5FC8" w:rsidR="00BA309E" w:rsidRPr="009F76DA" w:rsidRDefault="00BA309E" w:rsidP="00D8036A">
            <w:pPr>
              <w:rPr>
                <w:rFonts w:ascii="Arial" w:hAnsi="Arial" w:cs="Arial"/>
                <w:sz w:val="20"/>
                <w:szCs w:val="20"/>
              </w:rPr>
            </w:pPr>
            <w:r w:rsidRPr="009F76DA">
              <w:rPr>
                <w:rFonts w:ascii="Arial" w:hAnsi="Arial" w:cs="Arial"/>
                <w:sz w:val="20"/>
                <w:szCs w:val="20"/>
              </w:rPr>
              <w:t>Oprogramowanie gotowe/</w:t>
            </w:r>
            <w:r w:rsidR="006A087F">
              <w:rPr>
                <w:rFonts w:ascii="Arial" w:hAnsi="Arial" w:cs="Arial"/>
                <w:sz w:val="20"/>
                <w:szCs w:val="20"/>
              </w:rPr>
              <w:t>narzędziowe/systemowe</w:t>
            </w:r>
          </w:p>
        </w:tc>
        <w:tc>
          <w:tcPr>
            <w:tcW w:w="5157" w:type="dxa"/>
            <w:tcBorders>
              <w:top w:val="nil"/>
              <w:left w:val="nil"/>
              <w:bottom w:val="single" w:sz="4" w:space="0" w:color="auto"/>
              <w:right w:val="single" w:sz="4" w:space="0" w:color="auto"/>
            </w:tcBorders>
            <w:shd w:val="clear" w:color="auto" w:fill="auto"/>
            <w:vAlign w:val="center"/>
            <w:hideMark/>
          </w:tcPr>
          <w:p w14:paraId="473EF4DE" w14:textId="4A2B8E81" w:rsidR="00BA309E" w:rsidRPr="009F76DA" w:rsidRDefault="00BA309E" w:rsidP="00D8036A">
            <w:pPr>
              <w:jc w:val="both"/>
              <w:rPr>
                <w:rFonts w:ascii="Arial" w:hAnsi="Arial" w:cs="Arial"/>
                <w:sz w:val="20"/>
                <w:szCs w:val="20"/>
              </w:rPr>
            </w:pPr>
            <w:r w:rsidRPr="009F76DA">
              <w:rPr>
                <w:rFonts w:ascii="Arial" w:hAnsi="Arial" w:cs="Arial"/>
                <w:sz w:val="20"/>
                <w:szCs w:val="20"/>
              </w:rPr>
              <w:t>Dostarczane przez Zamawiającego oprogramowanie niezbędne do funkcjonowania Systemu, wytworzone przez osoby trzecie</w:t>
            </w:r>
            <w:r w:rsidRPr="003629F7">
              <w:rPr>
                <w:rFonts w:ascii="Arial" w:hAnsi="Arial"/>
                <w:sz w:val="20"/>
              </w:rPr>
              <w:t xml:space="preserve"> </w:t>
            </w:r>
            <w:r w:rsidRPr="00A445A9">
              <w:rPr>
                <w:rFonts w:ascii="Arial" w:hAnsi="Arial" w:cs="Arial"/>
                <w:sz w:val="20"/>
                <w:szCs w:val="20"/>
              </w:rPr>
              <w:t xml:space="preserve">oraz </w:t>
            </w:r>
            <w:r w:rsidR="005738C1" w:rsidRPr="00A445A9">
              <w:rPr>
                <w:rFonts w:ascii="Arial" w:hAnsi="Arial" w:cs="Arial"/>
                <w:sz w:val="20"/>
                <w:szCs w:val="20"/>
              </w:rPr>
              <w:t>oprogramowanie</w:t>
            </w:r>
            <w:r w:rsidRPr="00A445A9">
              <w:rPr>
                <w:rFonts w:ascii="Arial" w:hAnsi="Arial" w:cs="Arial"/>
                <w:sz w:val="20"/>
                <w:szCs w:val="20"/>
              </w:rPr>
              <w:t xml:space="preserve"> do wytwarzania kodów źródłowych </w:t>
            </w:r>
            <w:r w:rsidR="00A734D1" w:rsidRPr="003B6FE9">
              <w:rPr>
                <w:rFonts w:ascii="Arial" w:hAnsi="Arial" w:cs="Arial"/>
                <w:sz w:val="20"/>
                <w:szCs w:val="20"/>
              </w:rPr>
              <w:t>dostarczone</w:t>
            </w:r>
            <w:r w:rsidRPr="009F76DA">
              <w:rPr>
                <w:rFonts w:ascii="Arial" w:hAnsi="Arial" w:cs="Arial"/>
                <w:sz w:val="20"/>
                <w:szCs w:val="20"/>
              </w:rPr>
              <w:t xml:space="preserve"> przez Wykonawcę.</w:t>
            </w:r>
          </w:p>
        </w:tc>
      </w:tr>
      <w:tr w:rsidR="00BA309E" w:rsidRPr="009F76DA" w14:paraId="2D8A8B5E" w14:textId="77777777" w:rsidTr="003B6FE9">
        <w:trPr>
          <w:cantSplit/>
          <w:trHeight w:val="101"/>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CB7869F" w14:textId="45053D8A" w:rsidR="00BA309E" w:rsidRPr="009F76DA" w:rsidRDefault="0006594F" w:rsidP="00D8036A">
            <w:pPr>
              <w:jc w:val="center"/>
              <w:rPr>
                <w:rFonts w:ascii="Arial" w:hAnsi="Arial" w:cs="Arial"/>
                <w:sz w:val="20"/>
                <w:szCs w:val="20"/>
              </w:rPr>
            </w:pPr>
            <w:r>
              <w:rPr>
                <w:rFonts w:ascii="Arial" w:hAnsi="Arial" w:cs="Arial"/>
                <w:sz w:val="20"/>
                <w:szCs w:val="20"/>
              </w:rPr>
              <w:t>19</w:t>
            </w:r>
            <w:r w:rsidR="00BA309E"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7B45C93" w14:textId="2A925ED3" w:rsidR="00BA309E" w:rsidRPr="009F76DA" w:rsidRDefault="00BA309E" w:rsidP="00D8036A">
            <w:pPr>
              <w:rPr>
                <w:rFonts w:ascii="Arial" w:hAnsi="Arial" w:cs="Arial"/>
                <w:sz w:val="20"/>
                <w:szCs w:val="20"/>
              </w:rPr>
            </w:pPr>
            <w:r w:rsidRPr="009F76DA">
              <w:rPr>
                <w:rFonts w:ascii="Arial" w:hAnsi="Arial" w:cs="Arial"/>
                <w:sz w:val="20"/>
                <w:szCs w:val="20"/>
              </w:rPr>
              <w:t>Płatni</w:t>
            </w:r>
            <w:r w:rsidR="002E0ED1">
              <w:rPr>
                <w:rFonts w:ascii="Arial" w:hAnsi="Arial" w:cs="Arial"/>
                <w:sz w:val="20"/>
                <w:szCs w:val="20"/>
              </w:rPr>
              <w:t>cy</w:t>
            </w:r>
          </w:p>
        </w:tc>
        <w:tc>
          <w:tcPr>
            <w:tcW w:w="5157" w:type="dxa"/>
            <w:tcBorders>
              <w:top w:val="nil"/>
              <w:left w:val="nil"/>
              <w:bottom w:val="single" w:sz="4" w:space="0" w:color="auto"/>
              <w:right w:val="single" w:sz="4" w:space="0" w:color="auto"/>
            </w:tcBorders>
            <w:shd w:val="clear" w:color="auto" w:fill="auto"/>
            <w:vAlign w:val="center"/>
            <w:hideMark/>
          </w:tcPr>
          <w:p w14:paraId="551C912D" w14:textId="3839FFC1" w:rsidR="002E0ED1" w:rsidRPr="003629F7" w:rsidRDefault="002E0ED1" w:rsidP="002E0ED1">
            <w:pPr>
              <w:pStyle w:val="Tekstkomentarza"/>
              <w:rPr>
                <w:rFonts w:ascii="Arial" w:hAnsi="Arial" w:cs="Arial"/>
              </w:rPr>
            </w:pPr>
            <w:r w:rsidRPr="003629F7">
              <w:rPr>
                <w:rFonts w:ascii="Arial" w:hAnsi="Arial" w:cs="Arial"/>
              </w:rPr>
              <w:t xml:space="preserve">Podmioty wskazane w </w:t>
            </w:r>
            <w:r w:rsidRPr="003629F7">
              <w:rPr>
                <w:rFonts w:ascii="Arial" w:hAnsi="Arial" w:cs="Arial"/>
                <w:b/>
                <w:bCs/>
              </w:rPr>
              <w:t>Za</w:t>
            </w:r>
            <w:r w:rsidR="00A445A9" w:rsidRPr="003629F7">
              <w:rPr>
                <w:rFonts w:ascii="Arial" w:hAnsi="Arial" w:cs="Arial"/>
                <w:b/>
                <w:bCs/>
              </w:rPr>
              <w:t>łączniku nr 3</w:t>
            </w:r>
            <w:r w:rsidRPr="00A445A9">
              <w:rPr>
                <w:rFonts w:ascii="Arial" w:hAnsi="Arial" w:cs="Arial"/>
              </w:rPr>
              <w:t xml:space="preserve"> do Umowy</w:t>
            </w:r>
          </w:p>
          <w:p w14:paraId="1D5052F0" w14:textId="08F9ACB4" w:rsidR="00BA309E" w:rsidRPr="009F76DA" w:rsidRDefault="00BA309E" w:rsidP="00D8036A">
            <w:pPr>
              <w:rPr>
                <w:rFonts w:ascii="Arial" w:hAnsi="Arial" w:cs="Arial"/>
                <w:sz w:val="20"/>
                <w:szCs w:val="20"/>
              </w:rPr>
            </w:pPr>
          </w:p>
        </w:tc>
      </w:tr>
      <w:tr w:rsidR="00BA309E" w:rsidRPr="009F76DA" w14:paraId="35ECDC4B" w14:textId="77777777" w:rsidTr="003B6FE9">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3711683F" w14:textId="2FDF2E44" w:rsidR="00BA309E" w:rsidRPr="009F76DA" w:rsidRDefault="0006594F" w:rsidP="00D8036A">
            <w:pPr>
              <w:jc w:val="center"/>
              <w:rPr>
                <w:rFonts w:ascii="Arial" w:hAnsi="Arial" w:cs="Arial"/>
                <w:sz w:val="20"/>
                <w:szCs w:val="20"/>
              </w:rPr>
            </w:pPr>
            <w:r>
              <w:rPr>
                <w:rFonts w:ascii="Arial" w:hAnsi="Arial" w:cs="Arial"/>
                <w:sz w:val="20"/>
                <w:szCs w:val="20"/>
              </w:rPr>
              <w:t>20</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1D8FD39" w14:textId="77777777" w:rsidR="00BA309E" w:rsidRPr="009F76DA" w:rsidRDefault="00BA309E" w:rsidP="00D8036A">
            <w:pPr>
              <w:rPr>
                <w:rFonts w:ascii="Arial" w:hAnsi="Arial" w:cs="Arial"/>
                <w:sz w:val="20"/>
                <w:szCs w:val="20"/>
              </w:rPr>
            </w:pPr>
            <w:r w:rsidRPr="009F76DA">
              <w:rPr>
                <w:rFonts w:ascii="Arial" w:hAnsi="Arial" w:cs="Arial"/>
                <w:sz w:val="20"/>
                <w:szCs w:val="20"/>
              </w:rPr>
              <w:t>Produkt</w:t>
            </w:r>
          </w:p>
        </w:tc>
        <w:tc>
          <w:tcPr>
            <w:tcW w:w="5157" w:type="dxa"/>
            <w:tcBorders>
              <w:top w:val="nil"/>
              <w:left w:val="nil"/>
              <w:bottom w:val="single" w:sz="4" w:space="0" w:color="auto"/>
              <w:right w:val="single" w:sz="4" w:space="0" w:color="auto"/>
            </w:tcBorders>
            <w:shd w:val="clear" w:color="auto" w:fill="auto"/>
            <w:vAlign w:val="center"/>
            <w:hideMark/>
          </w:tcPr>
          <w:p w14:paraId="6C77405B" w14:textId="77A32E13" w:rsidR="00BA309E" w:rsidRPr="009F76DA" w:rsidRDefault="00BA309E" w:rsidP="00D8036A">
            <w:pPr>
              <w:jc w:val="both"/>
              <w:rPr>
                <w:rFonts w:ascii="Arial" w:hAnsi="Arial" w:cs="Arial"/>
                <w:sz w:val="20"/>
                <w:szCs w:val="20"/>
              </w:rPr>
            </w:pPr>
            <w:r w:rsidRPr="009F76DA">
              <w:rPr>
                <w:rFonts w:ascii="Arial" w:hAnsi="Arial" w:cs="Arial"/>
                <w:sz w:val="20"/>
                <w:szCs w:val="20"/>
              </w:rPr>
              <w:t>Rezultat realizacji przedmiotu Umowy, w szczególności: Nowa wersja Systemu</w:t>
            </w:r>
            <w:r w:rsidR="003B350E" w:rsidRPr="009F76DA">
              <w:rPr>
                <w:rFonts w:ascii="Arial" w:hAnsi="Arial" w:cs="Arial"/>
                <w:sz w:val="20"/>
                <w:szCs w:val="20"/>
              </w:rPr>
              <w:t xml:space="preserve"> lub</w:t>
            </w:r>
            <w:r w:rsidR="006C289D" w:rsidRPr="009F76DA">
              <w:rPr>
                <w:rFonts w:ascii="Arial" w:hAnsi="Arial" w:cs="Arial"/>
                <w:sz w:val="20"/>
                <w:szCs w:val="20"/>
              </w:rPr>
              <w:t xml:space="preserve"> kolejna wersja Systemu</w:t>
            </w:r>
            <w:r w:rsidR="00A97BB3" w:rsidRPr="003629F7">
              <w:t xml:space="preserve"> </w:t>
            </w:r>
            <w:r w:rsidR="00A97BB3" w:rsidRPr="009F76DA">
              <w:rPr>
                <w:rFonts w:ascii="Arial" w:hAnsi="Arial" w:cs="Arial"/>
                <w:sz w:val="20"/>
                <w:szCs w:val="20"/>
              </w:rPr>
              <w:t>z nowym Numerem wersji Systemu</w:t>
            </w:r>
            <w:r w:rsidRPr="009F76DA">
              <w:rPr>
                <w:rFonts w:ascii="Arial" w:hAnsi="Arial" w:cs="Arial"/>
                <w:sz w:val="20"/>
                <w:szCs w:val="20"/>
              </w:rPr>
              <w:t>, wdrożone i działające Oprogramowanie dedykowane (w tym kod źródłowy i wynikowy), Dokumentacja, inne utwory powstałe w ramach realizacji Umowy.</w:t>
            </w:r>
          </w:p>
        </w:tc>
      </w:tr>
      <w:tr w:rsidR="00BA309E" w:rsidRPr="009F76DA" w14:paraId="6634307C" w14:textId="77777777" w:rsidTr="001F6F6A">
        <w:trPr>
          <w:cantSplit/>
          <w:trHeight w:val="273"/>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ACBFF30" w14:textId="71AA5DD8" w:rsidR="00BA309E" w:rsidRPr="009F76DA" w:rsidRDefault="001F6F6A" w:rsidP="00D8036A">
            <w:pPr>
              <w:jc w:val="center"/>
              <w:rPr>
                <w:rFonts w:ascii="Arial" w:hAnsi="Arial" w:cs="Arial"/>
                <w:sz w:val="20"/>
                <w:szCs w:val="20"/>
              </w:rPr>
            </w:pPr>
            <w:r>
              <w:rPr>
                <w:rFonts w:ascii="Arial" w:hAnsi="Arial" w:cs="Arial"/>
                <w:sz w:val="20"/>
                <w:szCs w:val="20"/>
              </w:rPr>
              <w:t>21</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5F09BB63" w14:textId="77777777" w:rsidR="00BA309E" w:rsidRPr="009F76DA" w:rsidRDefault="00BA309E" w:rsidP="00D8036A">
            <w:pPr>
              <w:rPr>
                <w:rFonts w:ascii="Arial" w:hAnsi="Arial" w:cs="Arial"/>
                <w:sz w:val="20"/>
                <w:szCs w:val="20"/>
              </w:rPr>
            </w:pPr>
            <w:r w:rsidRPr="009F76DA">
              <w:rPr>
                <w:rFonts w:ascii="Arial" w:hAnsi="Arial" w:cs="Arial"/>
                <w:sz w:val="20"/>
                <w:szCs w:val="20"/>
              </w:rPr>
              <w:t>Punkt funkcyjny</w:t>
            </w:r>
          </w:p>
        </w:tc>
        <w:tc>
          <w:tcPr>
            <w:tcW w:w="5157" w:type="dxa"/>
            <w:tcBorders>
              <w:top w:val="nil"/>
              <w:left w:val="nil"/>
              <w:bottom w:val="single" w:sz="4" w:space="0" w:color="auto"/>
              <w:right w:val="single" w:sz="4" w:space="0" w:color="auto"/>
            </w:tcBorders>
            <w:shd w:val="clear" w:color="auto" w:fill="auto"/>
            <w:vAlign w:val="center"/>
            <w:hideMark/>
          </w:tcPr>
          <w:p w14:paraId="1366B4D6" w14:textId="249695D3" w:rsidR="00BA309E" w:rsidRPr="009F76DA" w:rsidRDefault="00FB7A14" w:rsidP="0011308C">
            <w:pPr>
              <w:jc w:val="both"/>
              <w:rPr>
                <w:rFonts w:ascii="Arial" w:hAnsi="Arial" w:cs="Arial"/>
                <w:sz w:val="20"/>
                <w:szCs w:val="20"/>
              </w:rPr>
            </w:pPr>
            <w:r>
              <w:rPr>
                <w:rFonts w:ascii="Arial" w:hAnsi="Arial" w:cs="Arial"/>
                <w:sz w:val="20"/>
                <w:szCs w:val="20"/>
              </w:rPr>
              <w:t xml:space="preserve">Jednostka wielkości systemów </w:t>
            </w:r>
            <w:r w:rsidR="0067026A">
              <w:rPr>
                <w:rFonts w:ascii="Arial" w:hAnsi="Arial" w:cs="Arial"/>
                <w:sz w:val="20"/>
                <w:szCs w:val="20"/>
              </w:rPr>
              <w:t>informatycznych</w:t>
            </w:r>
            <w:r>
              <w:rPr>
                <w:rFonts w:ascii="Arial" w:hAnsi="Arial" w:cs="Arial"/>
                <w:sz w:val="20"/>
                <w:szCs w:val="20"/>
              </w:rPr>
              <w:t xml:space="preserve"> lub ich zmian w ramach metody </w:t>
            </w:r>
            <w:r w:rsidR="00CF6EBE">
              <w:rPr>
                <w:rFonts w:ascii="Arial" w:hAnsi="Arial" w:cs="Arial"/>
                <w:sz w:val="20"/>
                <w:szCs w:val="20"/>
              </w:rPr>
              <w:t>punktów funkcyjnych. Na potrzeby niniejszej Umowy stosowana będzie wskazana przez Zamawiającego metod</w:t>
            </w:r>
            <w:r w:rsidR="00DE6679">
              <w:rPr>
                <w:rFonts w:ascii="Arial" w:hAnsi="Arial" w:cs="Arial"/>
                <w:sz w:val="20"/>
                <w:szCs w:val="20"/>
              </w:rPr>
              <w:t>a</w:t>
            </w:r>
            <w:r w:rsidR="00CF6EBE">
              <w:rPr>
                <w:rFonts w:ascii="Arial" w:hAnsi="Arial" w:cs="Arial"/>
                <w:sz w:val="20"/>
                <w:szCs w:val="20"/>
              </w:rPr>
              <w:t xml:space="preserve"> szacowania wielkości oprogramowania liczona Metodyką COSMIC. </w:t>
            </w:r>
          </w:p>
        </w:tc>
      </w:tr>
      <w:tr w:rsidR="003B6FE9" w:rsidRPr="009F76DA" w14:paraId="45275D18" w14:textId="77777777" w:rsidTr="003B6FE9">
        <w:trPr>
          <w:cantSplit/>
          <w:trHeight w:val="273"/>
        </w:trPr>
        <w:tc>
          <w:tcPr>
            <w:tcW w:w="1023" w:type="dxa"/>
            <w:tcBorders>
              <w:top w:val="nil"/>
              <w:left w:val="single" w:sz="4" w:space="0" w:color="auto"/>
              <w:bottom w:val="single" w:sz="4" w:space="0" w:color="auto"/>
              <w:right w:val="single" w:sz="4" w:space="0" w:color="auto"/>
            </w:tcBorders>
            <w:shd w:val="clear" w:color="auto" w:fill="auto"/>
            <w:vAlign w:val="center"/>
          </w:tcPr>
          <w:p w14:paraId="64F59040" w14:textId="779386E1" w:rsidR="003B6FE9" w:rsidRPr="003833FE" w:rsidRDefault="003B6FE9" w:rsidP="003B6FE9">
            <w:pPr>
              <w:jc w:val="center"/>
              <w:rPr>
                <w:rFonts w:ascii="Arial" w:hAnsi="Arial" w:cs="Arial"/>
                <w:sz w:val="20"/>
                <w:szCs w:val="20"/>
              </w:rPr>
            </w:pPr>
            <w:r w:rsidRPr="00700B36">
              <w:rPr>
                <w:rFonts w:ascii="Arial" w:hAnsi="Arial" w:cs="Arial"/>
                <w:sz w:val="20"/>
                <w:szCs w:val="20"/>
              </w:rPr>
              <w:t>22</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3BABC7D5" w14:textId="43346EA1" w:rsidR="003B6FE9" w:rsidRPr="009F76DA" w:rsidRDefault="003B6FE9" w:rsidP="003B6FE9">
            <w:pPr>
              <w:rPr>
                <w:rFonts w:ascii="Arial" w:hAnsi="Arial" w:cs="Arial"/>
                <w:sz w:val="20"/>
                <w:szCs w:val="20"/>
              </w:rPr>
            </w:pPr>
            <w:r w:rsidRPr="00700B36">
              <w:rPr>
                <w:rFonts w:ascii="Arial" w:hAnsi="Arial" w:cs="Arial"/>
                <w:sz w:val="20"/>
                <w:szCs w:val="20"/>
              </w:rPr>
              <w:t>Roboczogodzina</w:t>
            </w:r>
          </w:p>
        </w:tc>
        <w:tc>
          <w:tcPr>
            <w:tcW w:w="5157" w:type="dxa"/>
            <w:tcBorders>
              <w:top w:val="nil"/>
              <w:left w:val="nil"/>
              <w:bottom w:val="single" w:sz="4" w:space="0" w:color="auto"/>
              <w:right w:val="single" w:sz="4" w:space="0" w:color="auto"/>
            </w:tcBorders>
            <w:shd w:val="clear" w:color="auto" w:fill="auto"/>
            <w:vAlign w:val="center"/>
          </w:tcPr>
          <w:p w14:paraId="481E1563" w14:textId="618BDF1A" w:rsidR="003B6FE9" w:rsidRPr="003B6FE9" w:rsidRDefault="003B6FE9" w:rsidP="003B6FE9">
            <w:pPr>
              <w:jc w:val="both"/>
              <w:rPr>
                <w:rFonts w:ascii="Arial" w:hAnsi="Arial" w:cs="Arial"/>
                <w:sz w:val="20"/>
                <w:szCs w:val="20"/>
                <w:highlight w:val="red"/>
              </w:rPr>
            </w:pPr>
            <w:r>
              <w:rPr>
                <w:rFonts w:ascii="Arial" w:hAnsi="Arial" w:cs="Arial"/>
                <w:sz w:val="20"/>
                <w:szCs w:val="20"/>
              </w:rPr>
              <w:t>Jednostka obliczeniowa równa jednej godzinie przepracowanej przez jedną osobę, pojęcie stosowane zamiennie z osobogodziną.</w:t>
            </w:r>
          </w:p>
        </w:tc>
      </w:tr>
      <w:tr w:rsidR="003B6FE9" w:rsidRPr="009F76DA" w14:paraId="1376D7F4" w14:textId="77777777" w:rsidTr="00574A36">
        <w:trPr>
          <w:cantSplit/>
          <w:trHeight w:val="510"/>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B34EE78" w14:textId="77F11A86" w:rsidR="003B6FE9" w:rsidRPr="009F76DA" w:rsidRDefault="001F6F6A" w:rsidP="000555D4">
            <w:pPr>
              <w:jc w:val="center"/>
              <w:rPr>
                <w:rFonts w:ascii="Arial" w:hAnsi="Arial" w:cs="Arial"/>
                <w:sz w:val="20"/>
                <w:szCs w:val="20"/>
              </w:rPr>
            </w:pPr>
            <w:r>
              <w:rPr>
                <w:rFonts w:ascii="Arial" w:hAnsi="Arial" w:cs="Arial"/>
                <w:sz w:val="20"/>
                <w:szCs w:val="20"/>
              </w:rPr>
              <w:t>23</w:t>
            </w:r>
            <w:r w:rsidR="000555D4">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8AD613D" w14:textId="251EF008" w:rsidR="003B6FE9" w:rsidRPr="009F76DA" w:rsidRDefault="003B6FE9" w:rsidP="003B6FE9">
            <w:pPr>
              <w:rPr>
                <w:rFonts w:ascii="Arial" w:hAnsi="Arial" w:cs="Arial"/>
                <w:sz w:val="20"/>
                <w:szCs w:val="20"/>
              </w:rPr>
            </w:pPr>
            <w:r w:rsidRPr="009F76DA">
              <w:rPr>
                <w:rFonts w:ascii="Arial" w:hAnsi="Arial" w:cs="Arial"/>
                <w:sz w:val="20"/>
                <w:szCs w:val="20"/>
              </w:rPr>
              <w:t xml:space="preserve">System </w:t>
            </w:r>
          </w:p>
        </w:tc>
        <w:tc>
          <w:tcPr>
            <w:tcW w:w="5157" w:type="dxa"/>
            <w:tcBorders>
              <w:top w:val="nil"/>
              <w:left w:val="nil"/>
              <w:bottom w:val="single" w:sz="4" w:space="0" w:color="auto"/>
              <w:right w:val="single" w:sz="4" w:space="0" w:color="auto"/>
            </w:tcBorders>
            <w:shd w:val="clear" w:color="auto" w:fill="auto"/>
            <w:vAlign w:val="center"/>
            <w:hideMark/>
          </w:tcPr>
          <w:p w14:paraId="121353C7" w14:textId="3AA0EEA3" w:rsidR="00574A36" w:rsidRPr="008C158B" w:rsidRDefault="003B6FE9" w:rsidP="003B6FE9">
            <w:pPr>
              <w:jc w:val="both"/>
              <w:rPr>
                <w:sz w:val="20"/>
                <w:szCs w:val="20"/>
              </w:rPr>
            </w:pPr>
            <w:r w:rsidRPr="008C158B">
              <w:rPr>
                <w:rFonts w:ascii="Arial" w:hAnsi="Arial" w:cs="Arial"/>
                <w:sz w:val="20"/>
                <w:szCs w:val="20"/>
              </w:rPr>
              <w:t xml:space="preserve">System teleinformatyczny obsługujący opłaty sądowe (e-Płatności) opisany w Załączniku </w:t>
            </w:r>
            <w:r w:rsidR="00E37AF1">
              <w:rPr>
                <w:rFonts w:ascii="Arial" w:hAnsi="Arial" w:cs="Arial"/>
                <w:sz w:val="20"/>
                <w:szCs w:val="20"/>
              </w:rPr>
              <w:t>Nr</w:t>
            </w:r>
            <w:r w:rsidRPr="008C158B">
              <w:rPr>
                <w:rFonts w:ascii="Arial" w:hAnsi="Arial" w:cs="Arial"/>
                <w:sz w:val="20"/>
                <w:szCs w:val="20"/>
              </w:rPr>
              <w:t xml:space="preserve"> 1</w:t>
            </w:r>
            <w:r w:rsidR="00E37AF1">
              <w:rPr>
                <w:rFonts w:ascii="Arial" w:hAnsi="Arial" w:cs="Arial"/>
                <w:sz w:val="20"/>
                <w:szCs w:val="20"/>
              </w:rPr>
              <w:t>A, Zał</w:t>
            </w:r>
            <w:r w:rsidR="0067063C">
              <w:rPr>
                <w:rFonts w:ascii="Arial" w:hAnsi="Arial" w:cs="Arial"/>
                <w:sz w:val="20"/>
                <w:szCs w:val="20"/>
              </w:rPr>
              <w:t>ączniku Nr 1B</w:t>
            </w:r>
            <w:r w:rsidR="00E824FC">
              <w:rPr>
                <w:rFonts w:ascii="Arial" w:hAnsi="Arial" w:cs="Arial"/>
                <w:sz w:val="20"/>
                <w:szCs w:val="20"/>
              </w:rPr>
              <w:t xml:space="preserve"> i</w:t>
            </w:r>
            <w:r w:rsidR="0067063C">
              <w:rPr>
                <w:rFonts w:ascii="Arial" w:hAnsi="Arial" w:cs="Arial"/>
                <w:sz w:val="20"/>
                <w:szCs w:val="20"/>
              </w:rPr>
              <w:t xml:space="preserve"> Załączniku</w:t>
            </w:r>
            <w:r w:rsidR="003D5D58">
              <w:rPr>
                <w:rFonts w:ascii="Arial" w:hAnsi="Arial" w:cs="Arial"/>
                <w:sz w:val="20"/>
                <w:szCs w:val="20"/>
              </w:rPr>
              <w:t xml:space="preserve"> Nr</w:t>
            </w:r>
            <w:r w:rsidR="0067063C">
              <w:rPr>
                <w:rFonts w:ascii="Arial" w:hAnsi="Arial" w:cs="Arial"/>
                <w:sz w:val="20"/>
                <w:szCs w:val="20"/>
              </w:rPr>
              <w:t xml:space="preserve"> </w:t>
            </w:r>
            <w:r w:rsidR="00F41A17">
              <w:rPr>
                <w:rFonts w:ascii="Arial" w:hAnsi="Arial" w:cs="Arial"/>
                <w:sz w:val="20"/>
                <w:szCs w:val="20"/>
              </w:rPr>
              <w:t>1C</w:t>
            </w:r>
            <w:r w:rsidRPr="008C158B">
              <w:rPr>
                <w:rFonts w:ascii="Arial" w:hAnsi="Arial" w:cs="Arial"/>
                <w:sz w:val="20"/>
                <w:szCs w:val="20"/>
              </w:rPr>
              <w:t xml:space="preserve"> do Umowy</w:t>
            </w:r>
            <w:r w:rsidR="00CB5F93" w:rsidRPr="008C158B">
              <w:rPr>
                <w:rFonts w:ascii="Arial" w:hAnsi="Arial" w:cs="Arial"/>
                <w:sz w:val="20"/>
                <w:szCs w:val="20"/>
              </w:rPr>
              <w:t>.</w:t>
            </w:r>
          </w:p>
          <w:p w14:paraId="6E782D82" w14:textId="0A81A880" w:rsidR="003B6FE9" w:rsidRPr="000555D4" w:rsidRDefault="003B6FE9" w:rsidP="003B6FE9">
            <w:pPr>
              <w:jc w:val="both"/>
              <w:rPr>
                <w:rFonts w:ascii="Arial" w:hAnsi="Arial"/>
                <w:sz w:val="20"/>
              </w:rPr>
            </w:pPr>
            <w:r w:rsidRPr="00574A36">
              <w:rPr>
                <w:rFonts w:ascii="Arial" w:hAnsi="Arial" w:cs="Arial"/>
                <w:sz w:val="20"/>
                <w:szCs w:val="20"/>
              </w:rPr>
              <w:t>Elementy Systemu znajdują się w Departamencie Informatyzacji i Rejestrów Sądowych Ministerstwa Sprawiedliwości.</w:t>
            </w:r>
            <w:r w:rsidRPr="009F76DA">
              <w:rPr>
                <w:rFonts w:ascii="Arial" w:hAnsi="Arial" w:cs="Arial"/>
                <w:sz w:val="20"/>
                <w:szCs w:val="20"/>
              </w:rPr>
              <w:t xml:space="preserve"> </w:t>
            </w:r>
          </w:p>
        </w:tc>
      </w:tr>
      <w:tr w:rsidR="003B6FE9" w:rsidRPr="009F76DA" w14:paraId="26B02941" w14:textId="77777777" w:rsidTr="00574A36">
        <w:trPr>
          <w:cantSplit/>
          <w:trHeight w:val="765"/>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51476BB4" w14:textId="59F031A3"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4</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3BFBBDD8" w14:textId="77777777" w:rsidR="003B6FE9" w:rsidRPr="009F76DA" w:rsidRDefault="003B6FE9" w:rsidP="003B6FE9">
            <w:pPr>
              <w:rPr>
                <w:rFonts w:ascii="Arial" w:hAnsi="Arial" w:cs="Arial"/>
                <w:sz w:val="20"/>
                <w:szCs w:val="20"/>
              </w:rPr>
            </w:pPr>
            <w:r w:rsidRPr="009F76DA">
              <w:rPr>
                <w:rFonts w:ascii="Arial" w:hAnsi="Arial" w:cs="Arial"/>
                <w:sz w:val="20"/>
                <w:szCs w:val="20"/>
              </w:rPr>
              <w:t>Typ zgłoszenia</w:t>
            </w:r>
          </w:p>
        </w:tc>
        <w:tc>
          <w:tcPr>
            <w:tcW w:w="5157" w:type="dxa"/>
            <w:tcBorders>
              <w:top w:val="nil"/>
              <w:left w:val="nil"/>
              <w:bottom w:val="single" w:sz="4" w:space="0" w:color="auto"/>
              <w:right w:val="single" w:sz="4" w:space="0" w:color="auto"/>
            </w:tcBorders>
            <w:shd w:val="clear" w:color="auto" w:fill="auto"/>
            <w:vAlign w:val="center"/>
            <w:hideMark/>
          </w:tcPr>
          <w:p w14:paraId="43AEDF0F" w14:textId="3AFB9571" w:rsidR="003B6FE9" w:rsidRPr="009F76DA" w:rsidRDefault="003B6FE9" w:rsidP="003B6FE9">
            <w:pPr>
              <w:jc w:val="both"/>
              <w:rPr>
                <w:rFonts w:ascii="Arial" w:hAnsi="Arial" w:cs="Arial"/>
                <w:sz w:val="20"/>
                <w:szCs w:val="20"/>
              </w:rPr>
            </w:pPr>
            <w:r w:rsidRPr="009F76DA">
              <w:rPr>
                <w:rFonts w:ascii="Arial" w:hAnsi="Arial" w:cs="Arial"/>
                <w:sz w:val="20"/>
                <w:szCs w:val="20"/>
              </w:rPr>
              <w:t>Kategoria używana do rozróżniania Zgłoszeń w wykorzystywanym przez Zamawiającego systemie zgłoszeniowym lub w innym rozwiązaniu (w przypadku braku skonfigurowania Usługi rozliczenia). Typowe Zgłoszenia to w szczególności: incydent, wniosek o usługę, wniosek o zmianę, itp.</w:t>
            </w:r>
          </w:p>
        </w:tc>
      </w:tr>
      <w:tr w:rsidR="003B6FE9" w:rsidRPr="009F76DA" w14:paraId="2A6EB7F3" w14:textId="77777777" w:rsidTr="000555D4">
        <w:trPr>
          <w:cantSplit/>
          <w:trHeight w:val="577"/>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4F2B5E2E" w14:textId="6EAD1EC4"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5</w:t>
            </w:r>
            <w:r w:rsidRPr="003833FE">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4DC8F40F" w14:textId="77777777" w:rsidR="003B6FE9" w:rsidRPr="009F76DA" w:rsidRDefault="003B6FE9" w:rsidP="003B6FE9">
            <w:pPr>
              <w:rPr>
                <w:rFonts w:ascii="Arial" w:hAnsi="Arial" w:cs="Arial"/>
                <w:sz w:val="20"/>
                <w:szCs w:val="20"/>
              </w:rPr>
            </w:pPr>
            <w:r w:rsidRPr="009F76DA">
              <w:rPr>
                <w:rFonts w:ascii="Arial" w:hAnsi="Arial" w:cs="Arial"/>
                <w:sz w:val="20"/>
                <w:szCs w:val="20"/>
              </w:rPr>
              <w:t>Umowa</w:t>
            </w:r>
          </w:p>
        </w:tc>
        <w:tc>
          <w:tcPr>
            <w:tcW w:w="5157" w:type="dxa"/>
            <w:tcBorders>
              <w:top w:val="nil"/>
              <w:left w:val="nil"/>
              <w:bottom w:val="single" w:sz="4" w:space="0" w:color="auto"/>
              <w:right w:val="single" w:sz="4" w:space="0" w:color="auto"/>
            </w:tcBorders>
            <w:shd w:val="clear" w:color="auto" w:fill="auto"/>
            <w:vAlign w:val="center"/>
            <w:hideMark/>
          </w:tcPr>
          <w:p w14:paraId="3147CC20" w14:textId="77777777" w:rsidR="003B6FE9" w:rsidRPr="009F76DA" w:rsidRDefault="003B6FE9" w:rsidP="003B6FE9">
            <w:pPr>
              <w:jc w:val="both"/>
              <w:rPr>
                <w:rFonts w:ascii="Arial" w:hAnsi="Arial" w:cs="Arial"/>
                <w:sz w:val="20"/>
                <w:szCs w:val="20"/>
              </w:rPr>
            </w:pPr>
            <w:r w:rsidRPr="009F76DA">
              <w:rPr>
                <w:rFonts w:ascii="Arial" w:hAnsi="Arial" w:cs="Arial"/>
                <w:sz w:val="20"/>
                <w:szCs w:val="20"/>
              </w:rPr>
              <w:t>Niniejsza umowa wraz z załącznikami.</w:t>
            </w:r>
          </w:p>
        </w:tc>
      </w:tr>
      <w:tr w:rsidR="003B6FE9" w:rsidRPr="009F76DA" w14:paraId="1D3209BB" w14:textId="77777777" w:rsidTr="00574A36">
        <w:trPr>
          <w:cantSplit/>
          <w:trHeight w:val="622"/>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7493B453" w14:textId="12E33B9D" w:rsidR="003B6FE9" w:rsidRPr="009F76DA" w:rsidRDefault="003B6FE9"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6</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6179C631" w14:textId="77777777" w:rsidR="003B6FE9" w:rsidRPr="009F76DA" w:rsidRDefault="003B6FE9" w:rsidP="003B6FE9">
            <w:pPr>
              <w:rPr>
                <w:rFonts w:ascii="Arial" w:hAnsi="Arial" w:cs="Arial"/>
                <w:sz w:val="20"/>
                <w:szCs w:val="20"/>
              </w:rPr>
            </w:pPr>
            <w:r w:rsidRPr="009F76DA">
              <w:rPr>
                <w:rFonts w:ascii="Arial" w:hAnsi="Arial" w:cs="Arial"/>
                <w:sz w:val="20"/>
                <w:szCs w:val="20"/>
              </w:rPr>
              <w:t>Usługa rozliczania</w:t>
            </w:r>
          </w:p>
        </w:tc>
        <w:tc>
          <w:tcPr>
            <w:tcW w:w="5157" w:type="dxa"/>
            <w:tcBorders>
              <w:top w:val="nil"/>
              <w:left w:val="nil"/>
              <w:bottom w:val="single" w:sz="4" w:space="0" w:color="auto"/>
              <w:right w:val="single" w:sz="4" w:space="0" w:color="auto"/>
            </w:tcBorders>
            <w:shd w:val="clear" w:color="auto" w:fill="auto"/>
            <w:vAlign w:val="center"/>
            <w:hideMark/>
          </w:tcPr>
          <w:p w14:paraId="17B53153" w14:textId="2F2C6137" w:rsidR="003B6FE9" w:rsidRPr="009F76DA" w:rsidRDefault="003B6FE9" w:rsidP="003B6FE9">
            <w:pPr>
              <w:jc w:val="both"/>
              <w:rPr>
                <w:rFonts w:ascii="Arial" w:hAnsi="Arial" w:cs="Arial"/>
                <w:sz w:val="20"/>
                <w:szCs w:val="20"/>
              </w:rPr>
            </w:pPr>
            <w:r w:rsidRPr="009F76DA">
              <w:rPr>
                <w:rFonts w:ascii="Arial" w:hAnsi="Arial" w:cs="Arial"/>
                <w:sz w:val="20"/>
                <w:szCs w:val="20"/>
              </w:rPr>
              <w:t>Skonfigurowana w wykorzystywanym przez Zamawiającego systemie zgłoszeniowym usługa IT służąca do rozliczenia realizacji usług. W przypadku braku skonfigurowania usługi Zamawiający przekaże Wykonawcy zasady rozliczania usługi.</w:t>
            </w:r>
          </w:p>
        </w:tc>
      </w:tr>
      <w:tr w:rsidR="003B6FE9" w:rsidRPr="009F76DA" w14:paraId="657BAE34" w14:textId="77777777" w:rsidTr="003B6FE9">
        <w:trPr>
          <w:cantSplit/>
          <w:trHeight w:val="622"/>
        </w:trPr>
        <w:tc>
          <w:tcPr>
            <w:tcW w:w="1023" w:type="dxa"/>
            <w:tcBorders>
              <w:top w:val="nil"/>
              <w:left w:val="single" w:sz="4" w:space="0" w:color="auto"/>
              <w:bottom w:val="single" w:sz="4" w:space="0" w:color="auto"/>
              <w:right w:val="single" w:sz="4" w:space="0" w:color="auto"/>
            </w:tcBorders>
            <w:shd w:val="clear" w:color="auto" w:fill="auto"/>
            <w:vAlign w:val="center"/>
          </w:tcPr>
          <w:p w14:paraId="6EAE3427" w14:textId="772DD21C" w:rsidR="003B6FE9" w:rsidRPr="003833FE" w:rsidRDefault="001F6F6A" w:rsidP="003B6FE9">
            <w:pPr>
              <w:jc w:val="center"/>
              <w:rPr>
                <w:rFonts w:ascii="Arial" w:hAnsi="Arial" w:cs="Arial"/>
                <w:sz w:val="20"/>
                <w:szCs w:val="20"/>
              </w:rPr>
            </w:pPr>
            <w:r>
              <w:rPr>
                <w:rFonts w:ascii="Arial" w:hAnsi="Arial" w:cs="Arial"/>
                <w:sz w:val="20"/>
                <w:szCs w:val="20"/>
              </w:rPr>
              <w:t>27</w:t>
            </w:r>
          </w:p>
        </w:tc>
        <w:tc>
          <w:tcPr>
            <w:tcW w:w="3020" w:type="dxa"/>
            <w:tcBorders>
              <w:top w:val="nil"/>
              <w:left w:val="nil"/>
              <w:bottom w:val="single" w:sz="4" w:space="0" w:color="auto"/>
              <w:right w:val="single" w:sz="4" w:space="0" w:color="auto"/>
            </w:tcBorders>
            <w:shd w:val="clear" w:color="auto" w:fill="auto"/>
            <w:vAlign w:val="center"/>
          </w:tcPr>
          <w:p w14:paraId="2C13B6FA" w14:textId="21A3DBA3" w:rsidR="003B6FE9" w:rsidRPr="009F76DA" w:rsidRDefault="003B6FE9" w:rsidP="003B6FE9">
            <w:pPr>
              <w:rPr>
                <w:rFonts w:ascii="Arial" w:hAnsi="Arial" w:cs="Arial"/>
                <w:sz w:val="20"/>
                <w:szCs w:val="20"/>
              </w:rPr>
            </w:pPr>
            <w:r>
              <w:rPr>
                <w:rFonts w:ascii="Arial" w:hAnsi="Arial" w:cs="Arial"/>
                <w:sz w:val="20"/>
                <w:szCs w:val="20"/>
              </w:rPr>
              <w:t>Użytkownik Systemu</w:t>
            </w:r>
          </w:p>
        </w:tc>
        <w:tc>
          <w:tcPr>
            <w:tcW w:w="5157" w:type="dxa"/>
            <w:tcBorders>
              <w:top w:val="nil"/>
              <w:left w:val="nil"/>
              <w:bottom w:val="single" w:sz="4" w:space="0" w:color="auto"/>
              <w:right w:val="single" w:sz="4" w:space="0" w:color="auto"/>
            </w:tcBorders>
            <w:shd w:val="clear" w:color="auto" w:fill="auto"/>
            <w:vAlign w:val="center"/>
          </w:tcPr>
          <w:p w14:paraId="0B5F6393" w14:textId="7633D759" w:rsidR="003B6FE9" w:rsidRPr="009F76DA" w:rsidRDefault="003B6FE9" w:rsidP="003B6FE9">
            <w:pPr>
              <w:jc w:val="both"/>
              <w:rPr>
                <w:rFonts w:ascii="Arial" w:hAnsi="Arial" w:cs="Arial"/>
                <w:sz w:val="20"/>
                <w:szCs w:val="20"/>
              </w:rPr>
            </w:pPr>
            <w:r>
              <w:rPr>
                <w:rFonts w:ascii="Arial" w:hAnsi="Arial" w:cs="Arial"/>
                <w:sz w:val="20"/>
                <w:szCs w:val="20"/>
              </w:rPr>
              <w:t>Użytkownik</w:t>
            </w:r>
            <w:r w:rsidRPr="00E15ADF">
              <w:rPr>
                <w:rFonts w:ascii="Arial" w:hAnsi="Arial" w:cs="Arial"/>
                <w:sz w:val="20"/>
                <w:szCs w:val="20"/>
              </w:rPr>
              <w:t xml:space="preserve"> wewnętrzny</w:t>
            </w:r>
            <w:r w:rsidRPr="00700B36">
              <w:rPr>
                <w:rFonts w:ascii="Arial" w:hAnsi="Arial" w:cs="Arial"/>
                <w:sz w:val="20"/>
                <w:szCs w:val="20"/>
              </w:rPr>
              <w:t xml:space="preserve"> oraz Użytkownik zewnętrzny.</w:t>
            </w:r>
          </w:p>
        </w:tc>
      </w:tr>
      <w:tr w:rsidR="00DA189B" w:rsidRPr="003833FE" w14:paraId="3D59DD44" w14:textId="77777777" w:rsidTr="00DA189B">
        <w:trPr>
          <w:cantSplit/>
          <w:trHeight w:val="1545"/>
        </w:trPr>
        <w:tc>
          <w:tcPr>
            <w:tcW w:w="1023" w:type="dxa"/>
            <w:tcBorders>
              <w:top w:val="nil"/>
              <w:left w:val="single" w:sz="4" w:space="0" w:color="auto"/>
              <w:bottom w:val="single" w:sz="4" w:space="0" w:color="auto"/>
              <w:right w:val="single" w:sz="4" w:space="0" w:color="auto"/>
            </w:tcBorders>
            <w:shd w:val="clear" w:color="auto" w:fill="auto"/>
            <w:vAlign w:val="center"/>
          </w:tcPr>
          <w:p w14:paraId="6D096F49" w14:textId="33E2617A" w:rsidR="00DA189B" w:rsidRPr="003833FE" w:rsidRDefault="00DA189B" w:rsidP="003B6FE9">
            <w:pPr>
              <w:jc w:val="center"/>
              <w:rPr>
                <w:rFonts w:ascii="Arial" w:hAnsi="Arial" w:cs="Arial"/>
                <w:sz w:val="20"/>
                <w:szCs w:val="20"/>
              </w:rPr>
            </w:pPr>
            <w:r w:rsidRPr="003833FE">
              <w:rPr>
                <w:rFonts w:ascii="Arial" w:hAnsi="Arial" w:cs="Arial"/>
                <w:sz w:val="20"/>
                <w:szCs w:val="20"/>
              </w:rPr>
              <w:t>2</w:t>
            </w:r>
            <w:r>
              <w:rPr>
                <w:rFonts w:ascii="Arial" w:hAnsi="Arial" w:cs="Arial"/>
                <w:sz w:val="20"/>
                <w:szCs w:val="20"/>
              </w:rPr>
              <w:t>8</w:t>
            </w:r>
            <w:r w:rsidRPr="003833FE">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tcPr>
          <w:p w14:paraId="1DFF4034" w14:textId="24497F13" w:rsidR="00DA189B" w:rsidRPr="003833FE" w:rsidRDefault="00DA189B" w:rsidP="003B6FE9">
            <w:pPr>
              <w:rPr>
                <w:rFonts w:ascii="Arial" w:hAnsi="Arial" w:cs="Arial"/>
                <w:sz w:val="20"/>
                <w:szCs w:val="20"/>
              </w:rPr>
            </w:pPr>
            <w:r w:rsidRPr="003833FE">
              <w:rPr>
                <w:rFonts w:ascii="Arial" w:hAnsi="Arial" w:cs="Arial"/>
                <w:sz w:val="20"/>
                <w:szCs w:val="20"/>
              </w:rPr>
              <w:t>Użytkownik wewnętrzny</w:t>
            </w:r>
          </w:p>
        </w:tc>
        <w:tc>
          <w:tcPr>
            <w:tcW w:w="5157" w:type="dxa"/>
            <w:tcBorders>
              <w:top w:val="nil"/>
              <w:left w:val="nil"/>
              <w:bottom w:val="single" w:sz="4" w:space="0" w:color="auto"/>
              <w:right w:val="single" w:sz="4" w:space="0" w:color="auto"/>
            </w:tcBorders>
            <w:shd w:val="clear" w:color="auto" w:fill="auto"/>
            <w:vAlign w:val="center"/>
          </w:tcPr>
          <w:p w14:paraId="644EC7F5" w14:textId="78163488" w:rsidR="00DA189B" w:rsidRPr="00DA189B" w:rsidRDefault="00352823" w:rsidP="003B6FE9">
            <w:pPr>
              <w:jc w:val="both"/>
              <w:rPr>
                <w:rFonts w:ascii="Arial" w:hAnsi="Arial" w:cs="Arial"/>
                <w:sz w:val="20"/>
                <w:szCs w:val="20"/>
              </w:rPr>
            </w:pPr>
            <w:r w:rsidRPr="00352823">
              <w:rPr>
                <w:rFonts w:ascii="Arial" w:hAnsi="Arial" w:cs="Arial"/>
                <w:sz w:val="20"/>
                <w:szCs w:val="20"/>
              </w:rPr>
              <w:t>Pracownicy Ministerstwa Sprawiedliwości oraz jednostek sądownictwa  powszechnego, osoby świadczące usługi na rzecz Zamawiającego/jednostek sadownictwa powszechnego  na podstawie umów cywilno-prawnych lub odbywające praktykę/staż/aplikację w Ministerstwie Sprawiedliwości oraz jednostkach sadownictwa powszechnego, lub osoby zatrudnione w innych podmiotach jednostek organizacyjnych podległych Zamawiającemu lub przez niego nadzorowanych, którym zostały nadane przez Zamawiającego uprawnienia dostępu do System.</w:t>
            </w:r>
          </w:p>
        </w:tc>
      </w:tr>
      <w:tr w:rsidR="00DA189B" w:rsidRPr="003833FE" w14:paraId="0314AE0E" w14:textId="77777777" w:rsidTr="00DA189B">
        <w:trPr>
          <w:cantSplit/>
          <w:trHeight w:val="1072"/>
        </w:trPr>
        <w:tc>
          <w:tcPr>
            <w:tcW w:w="1023" w:type="dxa"/>
            <w:tcBorders>
              <w:top w:val="nil"/>
              <w:left w:val="single" w:sz="4" w:space="0" w:color="auto"/>
              <w:bottom w:val="single" w:sz="4" w:space="0" w:color="auto"/>
              <w:right w:val="single" w:sz="4" w:space="0" w:color="auto"/>
            </w:tcBorders>
            <w:shd w:val="clear" w:color="auto" w:fill="auto"/>
            <w:vAlign w:val="center"/>
            <w:hideMark/>
          </w:tcPr>
          <w:p w14:paraId="3B8A5CAF" w14:textId="2DE030AF" w:rsidR="00DA189B" w:rsidRPr="003833FE" w:rsidRDefault="00DA189B" w:rsidP="003B6FE9">
            <w:pPr>
              <w:jc w:val="center"/>
              <w:rPr>
                <w:rFonts w:ascii="Arial" w:hAnsi="Arial" w:cs="Arial"/>
                <w:sz w:val="20"/>
                <w:szCs w:val="20"/>
              </w:rPr>
            </w:pPr>
            <w:r w:rsidRPr="003833FE">
              <w:rPr>
                <w:rFonts w:ascii="Arial" w:hAnsi="Arial" w:cs="Arial"/>
                <w:sz w:val="20"/>
                <w:szCs w:val="20"/>
              </w:rPr>
              <w:lastRenderedPageBreak/>
              <w:t>2</w:t>
            </w:r>
            <w:r>
              <w:rPr>
                <w:rFonts w:ascii="Arial" w:hAnsi="Arial" w:cs="Arial"/>
                <w:sz w:val="20"/>
                <w:szCs w:val="20"/>
              </w:rPr>
              <w:t>9</w:t>
            </w:r>
            <w:r w:rsidRPr="009F76DA">
              <w:rPr>
                <w:rFonts w:ascii="Arial" w:hAnsi="Arial" w:cs="Arial"/>
                <w:sz w:val="20"/>
                <w:szCs w:val="20"/>
              </w:rPr>
              <w:t>.</w:t>
            </w:r>
          </w:p>
        </w:tc>
        <w:tc>
          <w:tcPr>
            <w:tcW w:w="3020" w:type="dxa"/>
            <w:tcBorders>
              <w:top w:val="nil"/>
              <w:left w:val="nil"/>
              <w:bottom w:val="single" w:sz="4" w:space="0" w:color="auto"/>
              <w:right w:val="single" w:sz="4" w:space="0" w:color="auto"/>
            </w:tcBorders>
            <w:shd w:val="clear" w:color="auto" w:fill="auto"/>
            <w:vAlign w:val="center"/>
            <w:hideMark/>
          </w:tcPr>
          <w:p w14:paraId="46127D64" w14:textId="62990673" w:rsidR="00DA189B" w:rsidRPr="003833FE" w:rsidRDefault="00DA189B" w:rsidP="003B6FE9">
            <w:pPr>
              <w:rPr>
                <w:rFonts w:ascii="Arial" w:hAnsi="Arial" w:cs="Arial"/>
                <w:sz w:val="20"/>
                <w:szCs w:val="20"/>
              </w:rPr>
            </w:pPr>
            <w:r w:rsidRPr="009F76DA">
              <w:rPr>
                <w:rFonts w:ascii="Arial" w:hAnsi="Arial" w:cs="Arial"/>
                <w:sz w:val="20"/>
                <w:szCs w:val="20"/>
              </w:rPr>
              <w:t xml:space="preserve">Użytkownik </w:t>
            </w:r>
            <w:r w:rsidRPr="003833FE">
              <w:rPr>
                <w:rFonts w:ascii="Arial" w:hAnsi="Arial" w:cs="Arial"/>
                <w:sz w:val="20"/>
                <w:szCs w:val="20"/>
              </w:rPr>
              <w:t xml:space="preserve">zewnętrzny </w:t>
            </w:r>
          </w:p>
        </w:tc>
        <w:tc>
          <w:tcPr>
            <w:tcW w:w="5157" w:type="dxa"/>
            <w:tcBorders>
              <w:top w:val="nil"/>
              <w:left w:val="nil"/>
              <w:bottom w:val="single" w:sz="4" w:space="0" w:color="auto"/>
              <w:right w:val="single" w:sz="4" w:space="0" w:color="auto"/>
            </w:tcBorders>
            <w:shd w:val="clear" w:color="auto" w:fill="auto"/>
            <w:vAlign w:val="center"/>
            <w:hideMark/>
          </w:tcPr>
          <w:p w14:paraId="4E613AAC" w14:textId="048E6BE6" w:rsidR="00DA189B" w:rsidRPr="003833FE" w:rsidRDefault="00DA189B" w:rsidP="003B6FE9">
            <w:pPr>
              <w:jc w:val="both"/>
              <w:rPr>
                <w:rFonts w:ascii="Arial" w:hAnsi="Arial" w:cs="Arial"/>
                <w:sz w:val="20"/>
                <w:szCs w:val="20"/>
              </w:rPr>
            </w:pPr>
            <w:r w:rsidRPr="00DA189B">
              <w:rPr>
                <w:rFonts w:ascii="Arial" w:hAnsi="Arial" w:cs="Arial"/>
                <w:sz w:val="20"/>
                <w:szCs w:val="20"/>
              </w:rPr>
              <w:t>Osoba korzystająca z funkcjonalności zaimplementowanyc</w:t>
            </w:r>
            <w:r w:rsidRPr="00E130E4">
              <w:rPr>
                <w:rFonts w:ascii="Arial" w:hAnsi="Arial" w:cs="Arial"/>
                <w:sz w:val="20"/>
                <w:szCs w:val="20"/>
              </w:rPr>
              <w:t xml:space="preserve">h w Systemie niezaliczona do grupy Użytkowników wewnętrznych, w tym osoby fizyczne i osoby prawne,  pracownicy innych instytucji i firm, które korzystają z Systemu na podstawie postanowień odrębnych umów zawartych przez Zamawiającego z tymi podmiotami lub na podstawie przepisów obowiązującego </w:t>
            </w:r>
            <w:r w:rsidRPr="00DA189B">
              <w:rPr>
                <w:rFonts w:ascii="Arial" w:hAnsi="Arial" w:cs="Arial"/>
                <w:sz w:val="20"/>
                <w:szCs w:val="20"/>
              </w:rPr>
              <w:t>prawa</w:t>
            </w:r>
            <w:r w:rsidRPr="00C65826">
              <w:rPr>
                <w:rFonts w:ascii="Arial" w:hAnsi="Arial" w:cs="Arial"/>
                <w:sz w:val="20"/>
                <w:szCs w:val="20"/>
              </w:rPr>
              <w:t>.</w:t>
            </w:r>
          </w:p>
        </w:tc>
      </w:tr>
      <w:tr w:rsidR="006E27DC" w:rsidRPr="003833FE" w14:paraId="10E8BCA2" w14:textId="77777777" w:rsidTr="00DA189B">
        <w:trPr>
          <w:cantSplit/>
          <w:trHeight w:val="1072"/>
        </w:trPr>
        <w:tc>
          <w:tcPr>
            <w:tcW w:w="1023" w:type="dxa"/>
            <w:tcBorders>
              <w:top w:val="nil"/>
              <w:left w:val="single" w:sz="4" w:space="0" w:color="auto"/>
              <w:bottom w:val="single" w:sz="4" w:space="0" w:color="auto"/>
              <w:right w:val="single" w:sz="4" w:space="0" w:color="auto"/>
            </w:tcBorders>
            <w:shd w:val="clear" w:color="auto" w:fill="auto"/>
            <w:vAlign w:val="center"/>
          </w:tcPr>
          <w:p w14:paraId="78B8AB35" w14:textId="00E22FAE" w:rsidR="006E27DC" w:rsidRPr="003833FE" w:rsidRDefault="006E27DC" w:rsidP="003B6FE9">
            <w:pPr>
              <w:jc w:val="center"/>
              <w:rPr>
                <w:rFonts w:ascii="Arial" w:hAnsi="Arial" w:cs="Arial"/>
                <w:sz w:val="20"/>
                <w:szCs w:val="20"/>
              </w:rPr>
            </w:pPr>
            <w:r>
              <w:rPr>
                <w:rFonts w:ascii="Arial" w:hAnsi="Arial" w:cs="Arial"/>
                <w:sz w:val="20"/>
                <w:szCs w:val="20"/>
              </w:rPr>
              <w:t>30</w:t>
            </w:r>
          </w:p>
        </w:tc>
        <w:tc>
          <w:tcPr>
            <w:tcW w:w="3020" w:type="dxa"/>
            <w:tcBorders>
              <w:top w:val="nil"/>
              <w:left w:val="nil"/>
              <w:bottom w:val="single" w:sz="4" w:space="0" w:color="auto"/>
              <w:right w:val="single" w:sz="4" w:space="0" w:color="auto"/>
            </w:tcBorders>
            <w:shd w:val="clear" w:color="auto" w:fill="auto"/>
            <w:vAlign w:val="center"/>
          </w:tcPr>
          <w:p w14:paraId="5F8D1553" w14:textId="323BFA56" w:rsidR="006E27DC" w:rsidRPr="009F76DA" w:rsidRDefault="006E27DC" w:rsidP="003B6FE9">
            <w:pPr>
              <w:rPr>
                <w:rFonts w:ascii="Arial" w:hAnsi="Arial" w:cs="Arial"/>
                <w:sz w:val="20"/>
                <w:szCs w:val="20"/>
              </w:rPr>
            </w:pPr>
            <w:r>
              <w:rPr>
                <w:rFonts w:ascii="Arial" w:hAnsi="Arial" w:cs="Arial"/>
                <w:sz w:val="20"/>
                <w:szCs w:val="20"/>
              </w:rPr>
              <w:t>Zgłoszenie</w:t>
            </w:r>
          </w:p>
        </w:tc>
        <w:tc>
          <w:tcPr>
            <w:tcW w:w="5157" w:type="dxa"/>
            <w:tcBorders>
              <w:top w:val="nil"/>
              <w:left w:val="nil"/>
              <w:bottom w:val="single" w:sz="4" w:space="0" w:color="auto"/>
              <w:right w:val="single" w:sz="4" w:space="0" w:color="auto"/>
            </w:tcBorders>
            <w:shd w:val="clear" w:color="auto" w:fill="auto"/>
            <w:vAlign w:val="center"/>
          </w:tcPr>
          <w:p w14:paraId="427801C5" w14:textId="4B995311" w:rsidR="006E27DC" w:rsidRPr="00DA189B" w:rsidRDefault="006E27DC" w:rsidP="003B6FE9">
            <w:pPr>
              <w:jc w:val="both"/>
              <w:rPr>
                <w:rFonts w:ascii="Arial" w:hAnsi="Arial" w:cs="Arial"/>
                <w:sz w:val="20"/>
                <w:szCs w:val="20"/>
              </w:rPr>
            </w:pPr>
            <w:r w:rsidRPr="009F76DA">
              <w:rPr>
                <w:rFonts w:ascii="Arial" w:hAnsi="Arial" w:cs="Arial"/>
                <w:sz w:val="20"/>
                <w:szCs w:val="20"/>
              </w:rPr>
              <w:t xml:space="preserve">Forma rejestracji w wykorzystywanym przez Zamawiającego systemie zgłoszeniowym wykonania usług określonych w Umowie, w tym zgłoszenie Błędu przez Zamawiającego </w:t>
            </w:r>
            <w:r w:rsidRPr="009F76DA">
              <w:rPr>
                <w:rFonts w:ascii="Arial" w:hAnsi="Arial" w:cs="Arial"/>
                <w:sz w:val="20"/>
                <w:szCs w:val="20"/>
                <w:lang w:eastAsia="en-US"/>
              </w:rPr>
              <w:t xml:space="preserve">oraz </w:t>
            </w:r>
            <w:r w:rsidRPr="009F76DA">
              <w:rPr>
                <w:rFonts w:ascii="Arial" w:hAnsi="Arial" w:cs="Arial"/>
                <w:sz w:val="20"/>
                <w:szCs w:val="20"/>
              </w:rPr>
              <w:t>przekazywanie pomiędzy Stronami oświadczeń, informacji i danych niezbędnych do realizacji usług.</w:t>
            </w:r>
          </w:p>
        </w:tc>
      </w:tr>
    </w:tbl>
    <w:p w14:paraId="6451B262" w14:textId="0F6FC270" w:rsidR="00BA309E" w:rsidRPr="009F76DA" w:rsidRDefault="00BA309E" w:rsidP="004D53CE">
      <w:pPr>
        <w:spacing w:before="120" w:after="120"/>
        <w:rPr>
          <w:rFonts w:ascii="Arial" w:hAnsi="Arial" w:cs="Arial"/>
          <w:b/>
          <w:sz w:val="20"/>
          <w:szCs w:val="20"/>
        </w:rPr>
      </w:pPr>
    </w:p>
    <w:p w14:paraId="2D3534A4"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2.</w:t>
      </w:r>
    </w:p>
    <w:p w14:paraId="6D3145A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Przedmiot Umowy</w:t>
      </w:r>
    </w:p>
    <w:p w14:paraId="1649FBDA" w14:textId="77777777" w:rsidR="00BA309E" w:rsidRPr="009F76DA" w:rsidRDefault="00BA309E" w:rsidP="00124A7F">
      <w:pPr>
        <w:numPr>
          <w:ilvl w:val="0"/>
          <w:numId w:val="53"/>
        </w:numPr>
        <w:spacing w:before="120" w:after="120" w:line="360" w:lineRule="auto"/>
        <w:ind w:left="425" w:hanging="357"/>
        <w:contextualSpacing/>
        <w:jc w:val="both"/>
        <w:rPr>
          <w:rFonts w:ascii="Arial" w:hAnsi="Arial" w:cs="Arial"/>
          <w:sz w:val="20"/>
          <w:szCs w:val="20"/>
        </w:rPr>
      </w:pPr>
      <w:r w:rsidRPr="009F76DA">
        <w:rPr>
          <w:rFonts w:ascii="Arial" w:hAnsi="Arial" w:cs="Arial"/>
          <w:sz w:val="20"/>
          <w:szCs w:val="20"/>
        </w:rPr>
        <w:t>Przedmiotem Umowy jest wykonanie przez Wykonawcę na rzecz Zamawiającego:</w:t>
      </w:r>
    </w:p>
    <w:p w14:paraId="2F4F8821" w14:textId="77777777" w:rsidR="00BA309E" w:rsidRPr="009F76DA" w:rsidRDefault="00BA309E" w:rsidP="008612E0">
      <w:pPr>
        <w:numPr>
          <w:ilvl w:val="1"/>
          <w:numId w:val="90"/>
        </w:numPr>
        <w:spacing w:before="120" w:after="120" w:line="360" w:lineRule="auto"/>
        <w:contextualSpacing/>
        <w:jc w:val="both"/>
        <w:rPr>
          <w:rFonts w:ascii="Arial" w:hAnsi="Arial" w:cs="Arial"/>
          <w:sz w:val="20"/>
          <w:szCs w:val="20"/>
        </w:rPr>
      </w:pPr>
      <w:r w:rsidRPr="009F76DA">
        <w:rPr>
          <w:rFonts w:ascii="Arial" w:hAnsi="Arial" w:cs="Arial"/>
          <w:b/>
          <w:sz w:val="20"/>
          <w:szCs w:val="20"/>
        </w:rPr>
        <w:t xml:space="preserve">wsparcia eksploatacji, świadczenie serwisu i wsparcie techniczne dla Systemu </w:t>
      </w:r>
      <w:r w:rsidRPr="009F76DA">
        <w:rPr>
          <w:rFonts w:ascii="Arial" w:hAnsi="Arial" w:cs="Arial"/>
          <w:sz w:val="20"/>
          <w:szCs w:val="20"/>
        </w:rPr>
        <w:t>polegające na:</w:t>
      </w:r>
    </w:p>
    <w:p w14:paraId="19261ABB" w14:textId="445B6C5E" w:rsidR="00BA309E" w:rsidRPr="009F76DA" w:rsidRDefault="00BA309E" w:rsidP="00522972">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udzielaniu wsparcia Administratorom Systemu</w:t>
      </w:r>
      <w:r w:rsidR="00E130E4">
        <w:rPr>
          <w:rFonts w:ascii="Arial" w:hAnsi="Arial" w:cs="Arial"/>
          <w:sz w:val="20"/>
          <w:szCs w:val="20"/>
        </w:rPr>
        <w:t>,</w:t>
      </w:r>
      <w:r w:rsidR="00E130E4" w:rsidRPr="00E130E4">
        <w:rPr>
          <w:rFonts w:ascii="Arial" w:hAnsi="Arial" w:cs="Arial"/>
          <w:sz w:val="20"/>
          <w:szCs w:val="20"/>
        </w:rPr>
        <w:t xml:space="preserve"> </w:t>
      </w:r>
      <w:r w:rsidR="00E130E4">
        <w:rPr>
          <w:rFonts w:ascii="Arial" w:hAnsi="Arial" w:cs="Arial"/>
          <w:sz w:val="20"/>
          <w:szCs w:val="20"/>
        </w:rPr>
        <w:t xml:space="preserve">I </w:t>
      </w:r>
      <w:proofErr w:type="spellStart"/>
      <w:r w:rsidR="00E130E4">
        <w:rPr>
          <w:rFonts w:ascii="Arial" w:hAnsi="Arial" w:cs="Arial"/>
          <w:sz w:val="20"/>
          <w:szCs w:val="20"/>
        </w:rPr>
        <w:t>i</w:t>
      </w:r>
      <w:proofErr w:type="spellEnd"/>
      <w:r w:rsidR="00E130E4">
        <w:rPr>
          <w:rFonts w:ascii="Arial" w:hAnsi="Arial" w:cs="Arial"/>
          <w:sz w:val="20"/>
          <w:szCs w:val="20"/>
        </w:rPr>
        <w:t xml:space="preserve"> </w:t>
      </w:r>
      <w:r w:rsidR="00E130E4" w:rsidRPr="00E130E4">
        <w:rPr>
          <w:rFonts w:ascii="Arial" w:hAnsi="Arial" w:cs="Arial"/>
          <w:sz w:val="20"/>
          <w:szCs w:val="20"/>
        </w:rPr>
        <w:t xml:space="preserve">II linii wsparcia w zakresie pracowników wskazanych przez Zamawiającego </w:t>
      </w:r>
      <w:r w:rsidRPr="009F76DA">
        <w:rPr>
          <w:rFonts w:ascii="Arial" w:hAnsi="Arial" w:cs="Arial"/>
          <w:sz w:val="20"/>
          <w:szCs w:val="20"/>
        </w:rPr>
        <w:t xml:space="preserve">zgodnie z </w:t>
      </w:r>
      <w:r w:rsidRPr="009F76DA">
        <w:rPr>
          <w:rFonts w:ascii="Arial" w:hAnsi="Arial" w:cs="Arial"/>
          <w:b/>
          <w:sz w:val="20"/>
          <w:szCs w:val="20"/>
        </w:rPr>
        <w:t>Załącznikiem nr 4</w:t>
      </w:r>
      <w:r w:rsidRPr="009F76DA">
        <w:rPr>
          <w:rFonts w:ascii="Arial" w:hAnsi="Arial" w:cs="Arial"/>
          <w:sz w:val="20"/>
          <w:szCs w:val="20"/>
        </w:rPr>
        <w:t xml:space="preserve"> do Umowy, </w:t>
      </w:r>
    </w:p>
    <w:p w14:paraId="65DC2902" w14:textId="08E06293" w:rsidR="00BA309E" w:rsidRPr="009F76DA" w:rsidRDefault="00BA309E" w:rsidP="000B6FA3">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rozpoznawaniu przyczyn i usuwaniu Błędów Systemu oraz skutków Błędów Systemu, rozpoznawaniu skutków awarii sprzętu dla Systemu, a także wszelkich negatywnych skutków spowodowanych korzystaniem z błędnie działających </w:t>
      </w:r>
      <w:r w:rsidR="00432A82" w:rsidRPr="003833FE">
        <w:rPr>
          <w:rFonts w:ascii="Arial" w:hAnsi="Arial" w:cs="Arial"/>
          <w:sz w:val="20"/>
          <w:szCs w:val="20"/>
        </w:rPr>
        <w:t>zmodyfikowanych</w:t>
      </w:r>
      <w:r w:rsidRPr="009F76DA">
        <w:rPr>
          <w:rFonts w:ascii="Arial" w:hAnsi="Arial" w:cs="Arial"/>
          <w:sz w:val="20"/>
          <w:szCs w:val="20"/>
        </w:rPr>
        <w:t xml:space="preserve"> wersji Systemu, mające na celu przywrócenie pełnej funkcjonalności i wydajności Systemu, zgodnie z </w:t>
      </w:r>
      <w:r w:rsidRPr="009F76DA">
        <w:rPr>
          <w:rFonts w:ascii="Arial" w:hAnsi="Arial" w:cs="Arial"/>
          <w:b/>
          <w:sz w:val="20"/>
          <w:szCs w:val="20"/>
        </w:rPr>
        <w:t>Załącznikiem nr 5</w:t>
      </w:r>
      <w:r w:rsidRPr="009F76DA">
        <w:rPr>
          <w:rFonts w:ascii="Arial" w:hAnsi="Arial" w:cs="Arial"/>
          <w:sz w:val="20"/>
          <w:szCs w:val="20"/>
        </w:rPr>
        <w:t xml:space="preserve"> do Umowy,</w:t>
      </w:r>
    </w:p>
    <w:p w14:paraId="532F31EB" w14:textId="77777777" w:rsidR="00BA2A74" w:rsidRPr="003833FE" w:rsidRDefault="00BA2A74" w:rsidP="00BA2A74">
      <w:pPr>
        <w:numPr>
          <w:ilvl w:val="2"/>
          <w:numId w:val="90"/>
        </w:numPr>
        <w:spacing w:before="120" w:after="120" w:line="360" w:lineRule="auto"/>
        <w:contextualSpacing/>
        <w:jc w:val="both"/>
        <w:rPr>
          <w:rFonts w:ascii="Arial" w:hAnsi="Arial" w:cs="Arial"/>
          <w:sz w:val="20"/>
          <w:szCs w:val="20"/>
        </w:rPr>
      </w:pPr>
      <w:r>
        <w:rPr>
          <w:rFonts w:ascii="Arial" w:hAnsi="Arial" w:cs="Arial"/>
          <w:sz w:val="20"/>
          <w:szCs w:val="20"/>
        </w:rPr>
        <w:t>w</w:t>
      </w:r>
      <w:r w:rsidRPr="00274384">
        <w:rPr>
          <w:rFonts w:ascii="Arial" w:hAnsi="Arial" w:cs="Arial"/>
          <w:sz w:val="20"/>
          <w:szCs w:val="20"/>
        </w:rPr>
        <w:t>ykonywani</w:t>
      </w:r>
      <w:r>
        <w:rPr>
          <w:rFonts w:ascii="Arial" w:hAnsi="Arial" w:cs="Arial"/>
          <w:sz w:val="20"/>
          <w:szCs w:val="20"/>
        </w:rPr>
        <w:t xml:space="preserve">u </w:t>
      </w:r>
      <w:r w:rsidRPr="00274384">
        <w:rPr>
          <w:rFonts w:ascii="Arial" w:hAnsi="Arial" w:cs="Arial"/>
          <w:sz w:val="20"/>
          <w:szCs w:val="20"/>
        </w:rPr>
        <w:t xml:space="preserve">usług na rzecz Zamawiającego związanych z </w:t>
      </w:r>
      <w:r>
        <w:rPr>
          <w:rFonts w:ascii="Arial" w:hAnsi="Arial" w:cs="Arial"/>
          <w:sz w:val="20"/>
          <w:szCs w:val="20"/>
        </w:rPr>
        <w:t xml:space="preserve">utrzymywanym </w:t>
      </w:r>
      <w:r w:rsidRPr="00274384">
        <w:rPr>
          <w:rFonts w:ascii="Arial" w:hAnsi="Arial" w:cs="Arial"/>
          <w:sz w:val="20"/>
          <w:szCs w:val="20"/>
        </w:rPr>
        <w:t>System</w:t>
      </w:r>
      <w:r>
        <w:rPr>
          <w:rFonts w:ascii="Arial" w:hAnsi="Arial" w:cs="Arial"/>
          <w:sz w:val="20"/>
          <w:szCs w:val="20"/>
        </w:rPr>
        <w:t>em</w:t>
      </w:r>
      <w:r w:rsidRPr="00274384">
        <w:rPr>
          <w:rFonts w:ascii="Arial" w:hAnsi="Arial" w:cs="Arial"/>
          <w:sz w:val="20"/>
          <w:szCs w:val="20"/>
        </w:rPr>
        <w:t xml:space="preserve"> </w:t>
      </w:r>
      <w:r w:rsidRPr="003833FE">
        <w:rPr>
          <w:rFonts w:ascii="Arial" w:hAnsi="Arial" w:cs="Arial"/>
          <w:sz w:val="20"/>
          <w:szCs w:val="20"/>
        </w:rPr>
        <w:t xml:space="preserve">na zasadach określonych w </w:t>
      </w:r>
      <w:r w:rsidRPr="003833FE">
        <w:rPr>
          <w:rFonts w:ascii="Arial" w:hAnsi="Arial" w:cs="Arial"/>
          <w:b/>
          <w:sz w:val="20"/>
          <w:szCs w:val="20"/>
        </w:rPr>
        <w:t>Załączniku nr 7</w:t>
      </w:r>
      <w:r w:rsidRPr="003833FE">
        <w:rPr>
          <w:rFonts w:ascii="Arial" w:hAnsi="Arial"/>
          <w:b/>
          <w:sz w:val="20"/>
        </w:rPr>
        <w:t xml:space="preserve"> </w:t>
      </w:r>
      <w:r w:rsidRPr="003833FE">
        <w:rPr>
          <w:rFonts w:ascii="Arial" w:hAnsi="Arial" w:cs="Arial"/>
          <w:sz w:val="20"/>
          <w:szCs w:val="20"/>
        </w:rPr>
        <w:t>do Umowy,</w:t>
      </w:r>
    </w:p>
    <w:p w14:paraId="0348EAD1" w14:textId="77777777" w:rsidR="00BA309E" w:rsidRPr="009F76DA" w:rsidRDefault="00BA309E" w:rsidP="00E130E4">
      <w:pPr>
        <w:numPr>
          <w:ilvl w:val="2"/>
          <w:numId w:val="9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aktualizacji Dokumentacji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 związanej z realizacją wsparcia eksploatacji, świadczeniem serwisu i wsparcia technicznego dla Systemu,</w:t>
      </w:r>
    </w:p>
    <w:p w14:paraId="086082EB" w14:textId="01FC7AAB" w:rsidR="00BA309E" w:rsidRPr="009F76DA" w:rsidRDefault="00482E08" w:rsidP="00153F24">
      <w:pPr>
        <w:numPr>
          <w:ilvl w:val="1"/>
          <w:numId w:val="90"/>
        </w:numPr>
        <w:spacing w:before="120" w:after="120" w:line="360" w:lineRule="auto"/>
        <w:contextualSpacing/>
        <w:jc w:val="both"/>
        <w:rPr>
          <w:rFonts w:ascii="Arial" w:hAnsi="Arial" w:cs="Arial"/>
          <w:sz w:val="20"/>
          <w:szCs w:val="20"/>
        </w:rPr>
      </w:pPr>
      <w:r w:rsidRPr="00153F24">
        <w:rPr>
          <w:rFonts w:ascii="Arial" w:hAnsi="Arial" w:cs="Arial"/>
          <w:bCs/>
          <w:sz w:val="20"/>
          <w:szCs w:val="20"/>
        </w:rPr>
        <w:t>[celowo pominięto]</w:t>
      </w:r>
      <w:r>
        <w:rPr>
          <w:rFonts w:ascii="Arial" w:hAnsi="Arial" w:cs="Arial"/>
          <w:bCs/>
          <w:sz w:val="20"/>
          <w:szCs w:val="20"/>
        </w:rPr>
        <w:t xml:space="preserve"> </w:t>
      </w:r>
    </w:p>
    <w:p w14:paraId="798B1E2D" w14:textId="64F91E17" w:rsidR="00BA309E" w:rsidRPr="009F76DA" w:rsidRDefault="00482E08" w:rsidP="00EB48C2">
      <w:pPr>
        <w:numPr>
          <w:ilvl w:val="1"/>
          <w:numId w:val="90"/>
        </w:numPr>
        <w:spacing w:before="120" w:after="120" w:line="360" w:lineRule="auto"/>
        <w:contextualSpacing/>
        <w:jc w:val="both"/>
        <w:rPr>
          <w:rFonts w:ascii="Arial" w:hAnsi="Arial" w:cs="Arial"/>
          <w:sz w:val="20"/>
          <w:szCs w:val="20"/>
        </w:rPr>
      </w:pPr>
      <w:r w:rsidRPr="009946C2">
        <w:rPr>
          <w:rFonts w:ascii="Arial" w:hAnsi="Arial" w:cs="Arial"/>
          <w:bCs/>
          <w:sz w:val="20"/>
          <w:szCs w:val="20"/>
        </w:rPr>
        <w:t>[celowo pominięto]</w:t>
      </w:r>
      <w:r w:rsidR="00BA309E" w:rsidRPr="009F76DA">
        <w:rPr>
          <w:rFonts w:ascii="Arial" w:hAnsi="Arial" w:cs="Arial"/>
          <w:sz w:val="20"/>
          <w:szCs w:val="20"/>
          <w:lang w:eastAsia="en-US"/>
        </w:rPr>
        <w:t>.</w:t>
      </w:r>
    </w:p>
    <w:p w14:paraId="69119603" w14:textId="4ABCA755"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 </w:t>
      </w:r>
      <w:r w:rsidR="00EC32B8" w:rsidRPr="009F76DA">
        <w:rPr>
          <w:rFonts w:ascii="Arial" w:hAnsi="Arial" w:cs="Arial"/>
          <w:sz w:val="20"/>
          <w:szCs w:val="20"/>
        </w:rPr>
        <w:t>Wykonawca</w:t>
      </w:r>
      <w:r w:rsidR="00EC32B8">
        <w:rPr>
          <w:rFonts w:ascii="Arial" w:hAnsi="Arial" w:cs="Arial"/>
          <w:sz w:val="20"/>
          <w:szCs w:val="20"/>
        </w:rPr>
        <w:t>:</w:t>
      </w:r>
    </w:p>
    <w:p w14:paraId="62B4E00F" w14:textId="0D77DE29" w:rsidR="00BA309E" w:rsidRPr="00056284" w:rsidRDefault="00626D27" w:rsidP="00C208A3">
      <w:pPr>
        <w:numPr>
          <w:ilvl w:val="0"/>
          <w:numId w:val="271"/>
        </w:numPr>
        <w:spacing w:before="120" w:after="120" w:line="360" w:lineRule="auto"/>
        <w:contextualSpacing/>
        <w:jc w:val="both"/>
        <w:rPr>
          <w:rFonts w:ascii="Arial" w:hAnsi="Arial" w:cs="Arial"/>
          <w:sz w:val="20"/>
          <w:szCs w:val="20"/>
        </w:rPr>
      </w:pPr>
      <w:r w:rsidRPr="00056284">
        <w:rPr>
          <w:rFonts w:ascii="Arial" w:hAnsi="Arial" w:cs="Arial"/>
          <w:sz w:val="20"/>
          <w:szCs w:val="20"/>
        </w:rPr>
        <w:t>będzie realizował przedmiot Umowy</w:t>
      </w:r>
      <w:r w:rsidR="00DA169D" w:rsidRPr="00056284">
        <w:rPr>
          <w:rFonts w:ascii="Arial" w:hAnsi="Arial" w:cs="Arial"/>
          <w:sz w:val="20"/>
          <w:szCs w:val="20"/>
        </w:rPr>
        <w:t xml:space="preserve"> </w:t>
      </w:r>
      <w:r w:rsidR="00BA309E" w:rsidRPr="00056284">
        <w:rPr>
          <w:rFonts w:ascii="Arial" w:hAnsi="Arial" w:cs="Arial"/>
          <w:sz w:val="20"/>
          <w:szCs w:val="20"/>
        </w:rPr>
        <w:t xml:space="preserve">w zakresie, o którym mowa w § 2 ust. 1 pkt 1) Umowy, przez okres </w:t>
      </w:r>
      <w:r w:rsidR="002B2679">
        <w:rPr>
          <w:rFonts w:ascii="Arial" w:hAnsi="Arial" w:cs="Arial"/>
          <w:b/>
          <w:sz w:val="20"/>
          <w:szCs w:val="20"/>
        </w:rPr>
        <w:t>2 (dwóch)</w:t>
      </w:r>
      <w:r w:rsidR="002B2679" w:rsidRPr="00056284">
        <w:rPr>
          <w:rFonts w:ascii="Arial" w:hAnsi="Arial" w:cs="Arial"/>
          <w:b/>
          <w:sz w:val="20"/>
          <w:szCs w:val="20"/>
        </w:rPr>
        <w:t xml:space="preserve"> </w:t>
      </w:r>
      <w:r w:rsidR="00BA309E" w:rsidRPr="00056284">
        <w:rPr>
          <w:rFonts w:ascii="Arial" w:hAnsi="Arial" w:cs="Arial"/>
          <w:b/>
          <w:sz w:val="20"/>
          <w:szCs w:val="20"/>
        </w:rPr>
        <w:t xml:space="preserve">miesięcy </w:t>
      </w:r>
      <w:r w:rsidR="00BA309E" w:rsidRPr="00056284">
        <w:rPr>
          <w:rFonts w:ascii="Arial" w:hAnsi="Arial" w:cs="Arial"/>
          <w:sz w:val="20"/>
          <w:szCs w:val="20"/>
        </w:rPr>
        <w:t xml:space="preserve">liczony od </w:t>
      </w:r>
      <w:r w:rsidR="00235439">
        <w:rPr>
          <w:rFonts w:ascii="Arial" w:hAnsi="Arial" w:cs="Arial"/>
          <w:sz w:val="20"/>
          <w:szCs w:val="20"/>
        </w:rPr>
        <w:t xml:space="preserve">terminu określonego w </w:t>
      </w:r>
      <w:r w:rsidR="00235439" w:rsidRPr="00235439">
        <w:rPr>
          <w:rFonts w:ascii="Arial" w:hAnsi="Arial" w:cs="Arial"/>
          <w:sz w:val="20"/>
          <w:szCs w:val="20"/>
        </w:rPr>
        <w:t>§ 2 ust. 17</w:t>
      </w:r>
      <w:r w:rsidR="00153F24">
        <w:rPr>
          <w:rFonts w:ascii="Arial" w:hAnsi="Arial" w:cs="Arial"/>
          <w:sz w:val="20"/>
          <w:szCs w:val="20"/>
        </w:rPr>
        <w:t xml:space="preserve"> Umowy</w:t>
      </w:r>
      <w:r w:rsidR="00BA309E" w:rsidRPr="00056284">
        <w:rPr>
          <w:rFonts w:ascii="Arial" w:hAnsi="Arial" w:cs="Arial"/>
          <w:sz w:val="20"/>
          <w:szCs w:val="20"/>
        </w:rPr>
        <w:t>,</w:t>
      </w:r>
    </w:p>
    <w:p w14:paraId="500479AA" w14:textId="6C21AC31" w:rsidR="00BA309E" w:rsidRPr="00056284" w:rsidRDefault="00482E08" w:rsidP="00C208A3">
      <w:pPr>
        <w:numPr>
          <w:ilvl w:val="0"/>
          <w:numId w:val="271"/>
        </w:numPr>
        <w:spacing w:before="120" w:after="120" w:line="360" w:lineRule="auto"/>
        <w:contextualSpacing/>
        <w:jc w:val="both"/>
        <w:rPr>
          <w:rFonts w:ascii="Arial" w:hAnsi="Arial" w:cs="Arial"/>
          <w:sz w:val="20"/>
          <w:szCs w:val="20"/>
        </w:rPr>
      </w:pPr>
      <w:r w:rsidRPr="009946C2">
        <w:rPr>
          <w:rFonts w:ascii="Arial" w:hAnsi="Arial" w:cs="Arial"/>
          <w:bCs/>
          <w:sz w:val="20"/>
          <w:szCs w:val="20"/>
        </w:rPr>
        <w:t>[celowo pominięto]</w:t>
      </w:r>
      <w:r w:rsidR="00BA309E" w:rsidRPr="00056284">
        <w:rPr>
          <w:rFonts w:ascii="Arial" w:hAnsi="Arial" w:cs="Arial"/>
          <w:sz w:val="20"/>
          <w:szCs w:val="20"/>
        </w:rPr>
        <w:t>,</w:t>
      </w:r>
    </w:p>
    <w:p w14:paraId="56BC3CE8" w14:textId="1C791996" w:rsidR="00BA309E" w:rsidRPr="00056284" w:rsidRDefault="00324CA5" w:rsidP="00C208A3">
      <w:pPr>
        <w:numPr>
          <w:ilvl w:val="0"/>
          <w:numId w:val="271"/>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056284">
        <w:rPr>
          <w:rFonts w:ascii="Arial" w:hAnsi="Arial" w:cs="Arial"/>
          <w:sz w:val="20"/>
          <w:szCs w:val="20"/>
        </w:rPr>
        <w:t>.</w:t>
      </w:r>
    </w:p>
    <w:p w14:paraId="0E797B6F" w14:textId="6CD7461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Usługi określone w § 2 ust. 1 pkt 1) realizowane są przez Wykonawcę w</w:t>
      </w:r>
      <w:r w:rsidR="00230B4C">
        <w:rPr>
          <w:rFonts w:ascii="Arial" w:hAnsi="Arial" w:cs="Arial"/>
          <w:sz w:val="20"/>
          <w:szCs w:val="20"/>
        </w:rPr>
        <w:t xml:space="preserve"> oknach i czasach określonych w poszczególnych Załącznikach do Umowy.</w:t>
      </w:r>
    </w:p>
    <w:p w14:paraId="21BBF8F5" w14:textId="14799A1F" w:rsidR="00BA309E" w:rsidRPr="009F76DA" w:rsidRDefault="00BA309E" w:rsidP="00EF5460">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Dopuszczalne jest w miesiącu kalendarzowym jedno 12-godzinne ograniczenie dostępności usługi (okno serwisowe) określonej w § 2 ust. 1 pkt 1) lit. b) </w:t>
      </w:r>
      <w:r w:rsidR="00AF353C" w:rsidRPr="009F76DA">
        <w:rPr>
          <w:rFonts w:ascii="Arial" w:hAnsi="Arial" w:cs="Arial"/>
          <w:sz w:val="20"/>
          <w:szCs w:val="20"/>
        </w:rPr>
        <w:t xml:space="preserve">Umowy </w:t>
      </w:r>
      <w:r w:rsidRPr="009F76DA">
        <w:rPr>
          <w:rFonts w:ascii="Arial" w:hAnsi="Arial" w:cs="Arial"/>
          <w:sz w:val="20"/>
          <w:szCs w:val="20"/>
        </w:rPr>
        <w:t>przez Wykonawcę, przez okres jednego weekendu (</w:t>
      </w:r>
      <w:r w:rsidR="00484E77" w:rsidRPr="003833FE">
        <w:rPr>
          <w:rFonts w:ascii="Arial" w:hAnsi="Arial" w:cs="Arial"/>
          <w:sz w:val="20"/>
          <w:szCs w:val="20"/>
        </w:rPr>
        <w:t xml:space="preserve">w okresie </w:t>
      </w:r>
      <w:r w:rsidRPr="009F76DA">
        <w:rPr>
          <w:rFonts w:ascii="Arial" w:hAnsi="Arial" w:cs="Arial"/>
          <w:sz w:val="20"/>
          <w:szCs w:val="20"/>
        </w:rPr>
        <w:t>piątek 22</w:t>
      </w:r>
      <w:r w:rsidR="00E81B23">
        <w:rPr>
          <w:rFonts w:ascii="Arial" w:hAnsi="Arial" w:cs="Arial"/>
          <w:sz w:val="20"/>
          <w:szCs w:val="20"/>
        </w:rPr>
        <w:t>:</w:t>
      </w:r>
      <w:r w:rsidRPr="009F76DA">
        <w:rPr>
          <w:rFonts w:ascii="Arial" w:hAnsi="Arial" w:cs="Arial"/>
          <w:sz w:val="20"/>
          <w:szCs w:val="20"/>
        </w:rPr>
        <w:t>00</w:t>
      </w:r>
      <w:r w:rsidR="0032261B">
        <w:rPr>
          <w:rFonts w:ascii="Arial" w:hAnsi="Arial" w:cs="Arial"/>
          <w:sz w:val="20"/>
          <w:szCs w:val="20"/>
        </w:rPr>
        <w:t xml:space="preserve"> </w:t>
      </w:r>
      <w:r w:rsidR="003914C1">
        <w:rPr>
          <w:rFonts w:ascii="Arial" w:hAnsi="Arial" w:cs="Arial"/>
          <w:sz w:val="20"/>
          <w:szCs w:val="20"/>
        </w:rPr>
        <w:t>–</w:t>
      </w:r>
      <w:r w:rsidR="0032261B">
        <w:rPr>
          <w:rFonts w:ascii="Arial" w:hAnsi="Arial" w:cs="Arial"/>
          <w:sz w:val="20"/>
          <w:szCs w:val="20"/>
        </w:rPr>
        <w:t xml:space="preserve"> </w:t>
      </w:r>
      <w:r w:rsidRPr="009F76DA">
        <w:rPr>
          <w:rFonts w:ascii="Arial" w:hAnsi="Arial" w:cs="Arial"/>
          <w:sz w:val="20"/>
          <w:szCs w:val="20"/>
        </w:rPr>
        <w:t>niedziela 22</w:t>
      </w:r>
      <w:r w:rsidR="00E81B23">
        <w:rPr>
          <w:rFonts w:ascii="Arial" w:hAnsi="Arial" w:cs="Arial"/>
          <w:sz w:val="20"/>
          <w:szCs w:val="20"/>
        </w:rPr>
        <w:t>:</w:t>
      </w:r>
      <w:r w:rsidRPr="009F76DA">
        <w:rPr>
          <w:rFonts w:ascii="Arial" w:hAnsi="Arial" w:cs="Arial"/>
          <w:sz w:val="20"/>
          <w:szCs w:val="20"/>
        </w:rPr>
        <w:t xml:space="preserve">00), w terminie uzgodnionym między </w:t>
      </w:r>
      <w:r w:rsidRPr="009F76DA">
        <w:rPr>
          <w:rFonts w:ascii="Arial" w:hAnsi="Arial" w:cs="Arial"/>
          <w:sz w:val="20"/>
          <w:szCs w:val="20"/>
        </w:rPr>
        <w:lastRenderedPageBreak/>
        <w:t>Stronami z co najmniej dwudniowym wyprzedzeniem. W wyjątkowych sytuacjach na wniosek Wykonawcy możliwe jest inne ograniczenie dostępności za pisemną zgodą Zamawiającego.</w:t>
      </w:r>
    </w:p>
    <w:p w14:paraId="434A87A6" w14:textId="077BD0BF" w:rsidR="00BA309E" w:rsidRPr="009F76DA" w:rsidRDefault="00BA309E" w:rsidP="00D82715">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 xml:space="preserve">Wykonawca gwarantuje dostępność Systemu (rozumianą jako czas działania Systemu bez Awarii i Błędu krytycznego określonych w </w:t>
      </w:r>
      <w:r w:rsidRPr="009F76DA">
        <w:rPr>
          <w:rFonts w:ascii="Arial" w:hAnsi="Arial" w:cs="Arial"/>
          <w:b/>
          <w:sz w:val="20"/>
          <w:szCs w:val="20"/>
        </w:rPr>
        <w:t>Załączniku nr 5</w:t>
      </w:r>
      <w:r w:rsidRPr="009F76DA">
        <w:rPr>
          <w:rFonts w:ascii="Arial" w:hAnsi="Arial" w:cs="Arial"/>
          <w:sz w:val="20"/>
          <w:szCs w:val="20"/>
        </w:rPr>
        <w:t xml:space="preserve"> do Umowy) na poziomie </w:t>
      </w:r>
      <w:r w:rsidRPr="003914C1">
        <w:rPr>
          <w:rFonts w:ascii="Arial" w:hAnsi="Arial"/>
          <w:sz w:val="20"/>
        </w:rPr>
        <w:t xml:space="preserve">co najmniej </w:t>
      </w:r>
      <w:r w:rsidRPr="0032261B">
        <w:rPr>
          <w:rFonts w:ascii="Arial" w:hAnsi="Arial" w:cs="Arial"/>
          <w:sz w:val="20"/>
          <w:szCs w:val="20"/>
        </w:rPr>
        <w:t>99</w:t>
      </w:r>
      <w:r w:rsidRPr="003914C1">
        <w:rPr>
          <w:rFonts w:ascii="Arial" w:hAnsi="Arial"/>
          <w:sz w:val="20"/>
        </w:rPr>
        <w:t>%</w:t>
      </w:r>
      <w:r w:rsidRPr="009F76DA">
        <w:rPr>
          <w:rFonts w:ascii="Arial" w:hAnsi="Arial" w:cs="Arial"/>
          <w:sz w:val="20"/>
          <w:szCs w:val="20"/>
          <w:lang w:eastAsia="en-US"/>
        </w:rPr>
        <w:t xml:space="preserve"> </w:t>
      </w:r>
      <w:r w:rsidRPr="009F76DA">
        <w:rPr>
          <w:rFonts w:ascii="Arial" w:hAnsi="Arial" w:cs="Arial"/>
          <w:sz w:val="20"/>
          <w:szCs w:val="20"/>
          <w:lang w:eastAsia="en-US"/>
        </w:rPr>
        <w:br/>
        <w:t>w miesiącu kalendarzowym, z wyłączeniem ograniczeń dostępności usługi, o których mowa w ust.</w:t>
      </w:r>
      <w:r w:rsidR="007F49CF" w:rsidRPr="009F76DA">
        <w:rPr>
          <w:rFonts w:ascii="Arial" w:hAnsi="Arial" w:cs="Arial"/>
          <w:sz w:val="20"/>
          <w:szCs w:val="20"/>
          <w:lang w:eastAsia="en-US"/>
        </w:rPr>
        <w:t> </w:t>
      </w:r>
      <w:r w:rsidR="003914C1">
        <w:rPr>
          <w:rFonts w:ascii="Arial" w:hAnsi="Arial" w:cs="Arial"/>
          <w:sz w:val="20"/>
          <w:szCs w:val="20"/>
          <w:lang w:eastAsia="en-US"/>
        </w:rPr>
        <w:t>4</w:t>
      </w:r>
      <w:r w:rsidRPr="009F76DA">
        <w:rPr>
          <w:rFonts w:ascii="Arial" w:hAnsi="Arial" w:cs="Arial"/>
          <w:sz w:val="20"/>
          <w:szCs w:val="20"/>
          <w:lang w:eastAsia="en-US"/>
        </w:rPr>
        <w:t>.</w:t>
      </w:r>
    </w:p>
    <w:p w14:paraId="1D42D16F" w14:textId="0F540121" w:rsidR="00BA309E" w:rsidRPr="009F76DA" w:rsidRDefault="00BA309E" w:rsidP="00ED6526">
      <w:pPr>
        <w:spacing w:line="360" w:lineRule="auto"/>
        <w:ind w:left="426"/>
        <w:contextualSpacing/>
        <w:jc w:val="both"/>
        <w:rPr>
          <w:rFonts w:ascii="Arial" w:hAnsi="Arial" w:cs="Arial"/>
          <w:sz w:val="20"/>
          <w:szCs w:val="20"/>
          <w:lang w:eastAsia="en-US"/>
        </w:rPr>
      </w:pPr>
      <w:r w:rsidRPr="009F76DA">
        <w:rPr>
          <w:rFonts w:ascii="Arial" w:hAnsi="Arial" w:cs="Arial"/>
          <w:sz w:val="20"/>
          <w:szCs w:val="20"/>
          <w:lang w:eastAsia="en-US"/>
        </w:rPr>
        <w:t>Kalendarz dostępności</w:t>
      </w:r>
      <w:r w:rsidR="003914C1">
        <w:rPr>
          <w:rFonts w:ascii="Arial" w:hAnsi="Arial" w:cs="Arial"/>
          <w:sz w:val="20"/>
          <w:szCs w:val="20"/>
          <w:lang w:eastAsia="en-US"/>
        </w:rPr>
        <w:t xml:space="preserve"> </w:t>
      </w:r>
      <w:r w:rsidR="00284DB7" w:rsidRPr="00CE7374">
        <w:rPr>
          <w:rFonts w:ascii="Arial" w:hAnsi="Arial" w:cs="Arial"/>
          <w:sz w:val="20"/>
          <w:szCs w:val="20"/>
        </w:rPr>
        <w:t>dla</w:t>
      </w:r>
      <w:r w:rsidRPr="009F76DA">
        <w:rPr>
          <w:rFonts w:ascii="Arial" w:hAnsi="Arial" w:cs="Arial"/>
          <w:sz w:val="20"/>
          <w:szCs w:val="20"/>
          <w:lang w:eastAsia="en-US"/>
        </w:rPr>
        <w:t xml:space="preserve"> Systemu</w:t>
      </w:r>
      <w:r w:rsidR="009438CB">
        <w:rPr>
          <w:rFonts w:ascii="Arial" w:hAnsi="Arial" w:cs="Arial"/>
          <w:sz w:val="20"/>
          <w:szCs w:val="20"/>
          <w:lang w:eastAsia="en-US"/>
        </w:rPr>
        <w:t>:</w:t>
      </w:r>
      <w:r w:rsidRPr="009F76DA">
        <w:rPr>
          <w:rFonts w:ascii="Arial" w:hAnsi="Arial" w:cs="Arial"/>
          <w:sz w:val="20"/>
          <w:szCs w:val="20"/>
          <w:lang w:eastAsia="en-US"/>
        </w:rPr>
        <w:t xml:space="preserve"> 24 godziny na dzień, 7 dni w tygodniu, 365 dni w roku</w:t>
      </w:r>
      <w:r w:rsidR="007C3892">
        <w:rPr>
          <w:rFonts w:ascii="Arial" w:hAnsi="Arial" w:cs="Arial"/>
          <w:sz w:val="20"/>
          <w:szCs w:val="20"/>
          <w:lang w:eastAsia="en-US"/>
        </w:rPr>
        <w:t>,</w:t>
      </w:r>
      <w:r w:rsidRPr="009F76DA">
        <w:rPr>
          <w:rFonts w:ascii="Arial" w:hAnsi="Arial" w:cs="Arial"/>
          <w:sz w:val="20"/>
          <w:szCs w:val="20"/>
          <w:lang w:eastAsia="en-US"/>
        </w:rPr>
        <w:t xml:space="preserve"> </w:t>
      </w:r>
      <w:r w:rsidR="00060E1B" w:rsidRPr="009F76DA">
        <w:rPr>
          <w:rFonts w:ascii="Arial" w:hAnsi="Arial" w:cs="Arial"/>
          <w:sz w:val="20"/>
          <w:szCs w:val="20"/>
          <w:lang w:eastAsia="en-US"/>
        </w:rPr>
        <w:t xml:space="preserve">względnie </w:t>
      </w:r>
      <w:r w:rsidRPr="009F76DA">
        <w:rPr>
          <w:rFonts w:ascii="Arial" w:hAnsi="Arial" w:cs="Arial"/>
          <w:sz w:val="20"/>
          <w:szCs w:val="20"/>
          <w:lang w:eastAsia="en-US"/>
        </w:rPr>
        <w:t>366 dni w roku przestępnym.</w:t>
      </w:r>
    </w:p>
    <w:p w14:paraId="59AB1FC4" w14:textId="77777777" w:rsidR="00CE7374" w:rsidRPr="00CE7374" w:rsidRDefault="00CE7374" w:rsidP="00CE7374">
      <w:pPr>
        <w:spacing w:line="360" w:lineRule="auto"/>
        <w:ind w:left="426"/>
        <w:contextualSpacing/>
        <w:jc w:val="both"/>
        <w:rPr>
          <w:rFonts w:ascii="Arial" w:hAnsi="Arial" w:cs="Arial"/>
          <w:sz w:val="20"/>
          <w:szCs w:val="20"/>
        </w:rPr>
      </w:pPr>
    </w:p>
    <w:p w14:paraId="276958E8" w14:textId="226F2650" w:rsidR="00BA309E" w:rsidRPr="009F76DA" w:rsidRDefault="00BA309E" w:rsidP="00FE0978">
      <w:pPr>
        <w:spacing w:before="120" w:after="120" w:line="360" w:lineRule="auto"/>
        <w:ind w:left="426"/>
        <w:contextualSpacing/>
        <w:jc w:val="both"/>
        <w:rPr>
          <w:rFonts w:ascii="Arial" w:hAnsi="Arial" w:cs="Arial"/>
          <w:sz w:val="20"/>
          <w:szCs w:val="20"/>
        </w:rPr>
      </w:pPr>
      <w:r w:rsidRPr="009F76DA">
        <w:rPr>
          <w:rFonts w:ascii="Arial" w:hAnsi="Arial" w:cs="Arial"/>
          <w:sz w:val="20"/>
          <w:szCs w:val="20"/>
          <w:lang w:eastAsia="en-US"/>
        </w:rPr>
        <w:t xml:space="preserve">Do gwarantowanego poziomu dostępności Systemu nie jest wliczana jego </w:t>
      </w:r>
      <w:r w:rsidRPr="009F76DA">
        <w:rPr>
          <w:rFonts w:ascii="Arial" w:hAnsi="Arial" w:cs="Arial"/>
          <w:sz w:val="20"/>
          <w:szCs w:val="20"/>
        </w:rPr>
        <w:t>niedostępność wynikająca z przyczyn leżących po stronie Zamawiającego polegających na zatrzymaniu lub zakłóceniu pracy Systemu, spowodowanych działaniami Zamawiającego wynikającymi z eksploatacji Infrastruktury technicznej lub awarią Infrastruktury technicznej, w tym awarią łączy teletransmisyjnych, awarią sprzętu komputerowego, awarią zasilania lub brakiem danych niezbędnych do odtworzenia Systemu</w:t>
      </w:r>
      <w:r w:rsidRPr="009F76DA">
        <w:rPr>
          <w:rFonts w:ascii="Arial" w:hAnsi="Arial" w:cs="Arial"/>
          <w:i/>
          <w:sz w:val="20"/>
          <w:szCs w:val="20"/>
        </w:rPr>
        <w:t>.</w:t>
      </w:r>
    </w:p>
    <w:p w14:paraId="0F847DFF"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Poziom dostępności Systemu obliczany jest wg wzoru:</w:t>
      </w:r>
    </w:p>
    <w:p w14:paraId="68E25E93"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(TD – Σ TN) / TD*100% [%]</w:t>
      </w:r>
    </w:p>
    <w:p w14:paraId="4F531D6B" w14:textId="77777777" w:rsidR="00BA309E" w:rsidRPr="009F76DA" w:rsidRDefault="00BA309E" w:rsidP="00BA309E">
      <w:pPr>
        <w:spacing w:before="120" w:after="120" w:line="360" w:lineRule="auto"/>
        <w:ind w:firstLine="426"/>
        <w:contextualSpacing/>
        <w:jc w:val="both"/>
        <w:rPr>
          <w:rFonts w:ascii="Arial" w:hAnsi="Arial" w:cs="Arial"/>
          <w:sz w:val="20"/>
          <w:szCs w:val="20"/>
        </w:rPr>
      </w:pPr>
      <w:r w:rsidRPr="009F76DA">
        <w:rPr>
          <w:rFonts w:ascii="Arial" w:hAnsi="Arial" w:cs="Arial"/>
          <w:sz w:val="20"/>
          <w:szCs w:val="20"/>
        </w:rPr>
        <w:t>gdzie:</w:t>
      </w:r>
    </w:p>
    <w:p w14:paraId="429C80EA" w14:textId="39702D02"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TD – określony czas dostępności Systemu w okresie miesiąca kalendarzowego wynikający z Kalendarza dostępności Systemu po odjęciu uzgodnionych ograniczeń dostępności usługi (okien serwisowych) oraz niedostępności wynikających z przyczyn leżących po stronie Zamawiającego,</w:t>
      </w:r>
      <w:r w:rsidR="008B11F9" w:rsidRPr="009F76DA">
        <w:rPr>
          <w:rFonts w:ascii="Arial" w:hAnsi="Arial" w:cs="Arial"/>
          <w:sz w:val="20"/>
          <w:szCs w:val="20"/>
        </w:rPr>
        <w:t xml:space="preserve"> </w:t>
      </w:r>
    </w:p>
    <w:p w14:paraId="090A7232" w14:textId="77777777" w:rsidR="00BA309E" w:rsidRPr="009F76DA" w:rsidRDefault="00BA309E" w:rsidP="00BA309E">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Σ TN – suma czasów niedostępności Systemu w okresie miesiąca kalendarzowego, gdzie czasem niedostępności Systemu jest czas, w którym w Systemie występuje Błąd w kategorii: Awaria lub Błąd krytyczny.</w:t>
      </w:r>
    </w:p>
    <w:p w14:paraId="70CB8BD4" w14:textId="3F431850"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będzie wykonywał przedmiot Umowy określony w ust. 1 Umowy dla wersji Systemu eksploatowanej produkcyjnie w chwili rozpoczęcia świadczenia usług oraz dla wszystkich Nowych wersji Systemu</w:t>
      </w:r>
      <w:r w:rsidR="003B350E" w:rsidRPr="009F76DA">
        <w:rPr>
          <w:rFonts w:ascii="Arial" w:hAnsi="Arial" w:cs="Arial"/>
          <w:sz w:val="20"/>
          <w:szCs w:val="20"/>
        </w:rPr>
        <w:t xml:space="preserve"> </w:t>
      </w:r>
      <w:r w:rsidR="008F7FC2">
        <w:rPr>
          <w:rFonts w:ascii="Arial" w:hAnsi="Arial" w:cs="Arial"/>
          <w:sz w:val="20"/>
          <w:szCs w:val="20"/>
        </w:rPr>
        <w:t>i</w:t>
      </w:r>
      <w:r w:rsidR="003B350E" w:rsidRPr="009F76DA">
        <w:rPr>
          <w:rFonts w:ascii="Arial" w:hAnsi="Arial" w:cs="Arial"/>
          <w:sz w:val="20"/>
          <w:szCs w:val="20"/>
        </w:rPr>
        <w:t xml:space="preserve"> kolejnych wersji </w:t>
      </w:r>
      <w:r w:rsidR="008F7FC2" w:rsidRPr="009F76DA">
        <w:rPr>
          <w:rFonts w:ascii="Arial" w:hAnsi="Arial" w:cs="Arial"/>
          <w:sz w:val="20"/>
          <w:szCs w:val="20"/>
        </w:rPr>
        <w:t>Systemu</w:t>
      </w:r>
      <w:r w:rsidR="00217F99" w:rsidRPr="003833FE">
        <w:rPr>
          <w:rFonts w:ascii="Arial" w:hAnsi="Arial" w:cs="Arial"/>
          <w:sz w:val="20"/>
          <w:szCs w:val="20"/>
        </w:rPr>
        <w:t xml:space="preserve"> </w:t>
      </w:r>
      <w:r w:rsidR="00A3453D">
        <w:rPr>
          <w:rFonts w:ascii="Arial" w:hAnsi="Arial" w:cs="Arial"/>
          <w:sz w:val="20"/>
          <w:szCs w:val="20"/>
        </w:rPr>
        <w:t xml:space="preserve">z </w:t>
      </w:r>
      <w:r w:rsidR="00217F99" w:rsidRPr="003833FE">
        <w:rPr>
          <w:rFonts w:ascii="Arial" w:hAnsi="Arial" w:cs="Arial"/>
          <w:sz w:val="20"/>
          <w:szCs w:val="20"/>
        </w:rPr>
        <w:t>nowymi  Numerami Systemu</w:t>
      </w:r>
      <w:r w:rsidR="003B350E" w:rsidRPr="009F76DA">
        <w:rPr>
          <w:rFonts w:ascii="Arial" w:hAnsi="Arial" w:cs="Arial"/>
          <w:sz w:val="20"/>
          <w:szCs w:val="20"/>
        </w:rPr>
        <w:t xml:space="preserve"> </w:t>
      </w:r>
      <w:r w:rsidRPr="009F76DA">
        <w:rPr>
          <w:rFonts w:ascii="Arial" w:hAnsi="Arial" w:cs="Arial"/>
          <w:sz w:val="20"/>
          <w:szCs w:val="20"/>
        </w:rPr>
        <w:t>powstałych w okresie obowiązywania Umowy.</w:t>
      </w:r>
    </w:p>
    <w:p w14:paraId="4E5EBE62" w14:textId="6AA238D0" w:rsidR="001E1CCF" w:rsidRPr="009F76DA" w:rsidRDefault="00BA309E" w:rsidP="00F02CED">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będzie zobowiązany do protokolarnego dostarczania Zamawiającemu oprogramowania </w:t>
      </w:r>
      <w:r w:rsidR="003914C1">
        <w:rPr>
          <w:rFonts w:ascii="Arial" w:hAnsi="Arial" w:cs="Arial"/>
          <w:sz w:val="20"/>
          <w:szCs w:val="20"/>
        </w:rPr>
        <w:t>gotowe</w:t>
      </w:r>
      <w:r w:rsidR="00A3453D">
        <w:rPr>
          <w:rFonts w:ascii="Arial" w:hAnsi="Arial" w:cs="Arial"/>
          <w:sz w:val="20"/>
          <w:szCs w:val="20"/>
        </w:rPr>
        <w:t>go</w:t>
      </w:r>
      <w:r w:rsidR="003914C1">
        <w:rPr>
          <w:rFonts w:ascii="Arial" w:hAnsi="Arial" w:cs="Arial"/>
          <w:sz w:val="20"/>
          <w:szCs w:val="20"/>
        </w:rPr>
        <w:t>/</w:t>
      </w:r>
      <w:r w:rsidRPr="009F76DA">
        <w:rPr>
          <w:rFonts w:ascii="Arial" w:hAnsi="Arial" w:cs="Arial"/>
          <w:sz w:val="20"/>
          <w:szCs w:val="20"/>
        </w:rPr>
        <w:t>narzędziowego/</w:t>
      </w:r>
      <w:r w:rsidR="005F6778">
        <w:rPr>
          <w:rFonts w:ascii="Arial" w:hAnsi="Arial" w:cs="Arial"/>
          <w:sz w:val="20"/>
          <w:szCs w:val="20"/>
        </w:rPr>
        <w:t>systemowego</w:t>
      </w:r>
      <w:r w:rsidRPr="009F76DA">
        <w:rPr>
          <w:rFonts w:ascii="Arial" w:hAnsi="Arial" w:cs="Arial"/>
          <w:sz w:val="20"/>
          <w:szCs w:val="20"/>
        </w:rPr>
        <w:t xml:space="preserve"> wraz z niezbędnymi bibliotekami oraz z licencjami (w tym z wykorzystaniem ewentualnych sublicencji) koniecznych do wytwarzania środowiska developerskiego przeznaczonego do wytworzenia i kompilowania przez Zamawiającego kodów źródłowych, bez konieczności ponoszenia przez Zamawiającego dodatkowych kosztów, przez okresy, o których mowa w ust. 2 oraz w § 6.</w:t>
      </w:r>
      <w:r w:rsidR="00A07A02" w:rsidRPr="009F76DA">
        <w:rPr>
          <w:rFonts w:ascii="Arial" w:hAnsi="Arial" w:cs="Arial"/>
          <w:sz w:val="20"/>
          <w:szCs w:val="20"/>
        </w:rPr>
        <w:t xml:space="preserve"> </w:t>
      </w:r>
      <w:r w:rsidR="001E1CCF" w:rsidRPr="009F76DA">
        <w:rPr>
          <w:rFonts w:ascii="Arial" w:hAnsi="Arial" w:cs="Arial"/>
          <w:sz w:val="20"/>
          <w:szCs w:val="20"/>
        </w:rPr>
        <w:t>Wykonawca nie jest zobowiązany do dostawy sprzętu do środowiska developerskiego w ramach przedmiotu Umowy</w:t>
      </w:r>
      <w:r w:rsidR="009D3F19">
        <w:rPr>
          <w:rFonts w:ascii="Arial" w:hAnsi="Arial" w:cs="Arial"/>
          <w:sz w:val="20"/>
          <w:szCs w:val="20"/>
        </w:rPr>
        <w:t xml:space="preserve">, </w:t>
      </w:r>
      <w:r w:rsidR="00D13B56" w:rsidRPr="003833FE">
        <w:rPr>
          <w:rFonts w:ascii="Arial" w:hAnsi="Arial" w:cs="Arial"/>
          <w:sz w:val="20"/>
          <w:szCs w:val="20"/>
        </w:rPr>
        <w:t>w ramach środowiska developerskiego Wykonawca zobowiązany jest dostarczyć jedynie oprogramowanie</w:t>
      </w:r>
      <w:r w:rsidR="008A2054" w:rsidRPr="003833FE">
        <w:rPr>
          <w:rFonts w:ascii="Arial" w:hAnsi="Arial" w:cs="Arial"/>
          <w:sz w:val="20"/>
          <w:szCs w:val="20"/>
        </w:rPr>
        <w:t>, o którym mowa w zdaniu poprzednim</w:t>
      </w:r>
      <w:r w:rsidR="006C335B" w:rsidRPr="003833FE">
        <w:rPr>
          <w:rFonts w:ascii="Arial" w:hAnsi="Arial" w:cs="Arial"/>
          <w:sz w:val="20"/>
          <w:szCs w:val="20"/>
        </w:rPr>
        <w:t xml:space="preserve">, za wyjątkiem oprogramowania </w:t>
      </w:r>
      <w:proofErr w:type="spellStart"/>
      <w:r w:rsidR="00F1089F" w:rsidRPr="003833FE">
        <w:rPr>
          <w:rFonts w:ascii="Arial" w:hAnsi="Arial" w:cs="Arial"/>
          <w:sz w:val="20"/>
          <w:szCs w:val="20"/>
        </w:rPr>
        <w:t>wirtualizacyjnego</w:t>
      </w:r>
      <w:proofErr w:type="spellEnd"/>
      <w:r w:rsidR="00F1089F" w:rsidRPr="003833FE">
        <w:rPr>
          <w:rFonts w:ascii="Arial" w:hAnsi="Arial" w:cs="Arial"/>
          <w:sz w:val="20"/>
          <w:szCs w:val="20"/>
        </w:rPr>
        <w:t xml:space="preserve"> </w:t>
      </w:r>
      <w:r w:rsidR="006C335B" w:rsidRPr="003833FE">
        <w:rPr>
          <w:rFonts w:ascii="Arial" w:hAnsi="Arial" w:cs="Arial"/>
          <w:sz w:val="20"/>
          <w:szCs w:val="20"/>
        </w:rPr>
        <w:t>posiadanego przez Zamawiającego</w:t>
      </w:r>
      <w:r w:rsidR="00BF0975" w:rsidRPr="009F76DA">
        <w:rPr>
          <w:rFonts w:ascii="Arial" w:hAnsi="Arial" w:cs="Arial"/>
          <w:sz w:val="20"/>
          <w:szCs w:val="20"/>
        </w:rPr>
        <w:t>.</w:t>
      </w:r>
      <w:bookmarkStart w:id="0" w:name="_Hlk45708145"/>
    </w:p>
    <w:p w14:paraId="26EC8DC9" w14:textId="6FCF71D6" w:rsidR="00BA309E" w:rsidRPr="009F76DA" w:rsidRDefault="00612596" w:rsidP="00FB1C98">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Wykonawca dostarczy kody źródłowe Systemu wraz z każdą Nową wersją System</w:t>
      </w:r>
      <w:r w:rsidR="00BF0975" w:rsidRPr="009F76DA">
        <w:rPr>
          <w:rFonts w:ascii="Arial" w:hAnsi="Arial" w:cs="Arial"/>
          <w:sz w:val="20"/>
          <w:szCs w:val="20"/>
        </w:rPr>
        <w:t>u</w:t>
      </w:r>
      <w:r w:rsidRPr="009F76DA">
        <w:rPr>
          <w:rFonts w:ascii="Arial" w:hAnsi="Arial" w:cs="Arial"/>
          <w:sz w:val="20"/>
          <w:szCs w:val="20"/>
        </w:rPr>
        <w:t xml:space="preserve"> (</w:t>
      </w:r>
      <w:r w:rsidR="00BF0975" w:rsidRPr="009F76DA">
        <w:rPr>
          <w:rFonts w:ascii="Arial" w:hAnsi="Arial" w:cs="Arial"/>
          <w:sz w:val="20"/>
          <w:szCs w:val="20"/>
        </w:rPr>
        <w:t>przedłożoną</w:t>
      </w:r>
      <w:r w:rsidRPr="009F76DA">
        <w:rPr>
          <w:rFonts w:ascii="Arial" w:hAnsi="Arial" w:cs="Arial"/>
          <w:sz w:val="20"/>
          <w:szCs w:val="20"/>
        </w:rPr>
        <w:t xml:space="preserve"> do odbioru Zamawiającemu) zgodnie z procedurą </w:t>
      </w:r>
      <w:r w:rsidR="009A43F4" w:rsidRPr="00B277B2">
        <w:rPr>
          <w:rFonts w:ascii="Arial" w:hAnsi="Arial" w:cs="Arial"/>
          <w:sz w:val="20"/>
          <w:szCs w:val="20"/>
        </w:rPr>
        <w:t xml:space="preserve">przekazywania kodów źródłowych stanowiącą </w:t>
      </w:r>
      <w:r w:rsidR="009A43F4" w:rsidRPr="00033049">
        <w:rPr>
          <w:rFonts w:ascii="Arial" w:hAnsi="Arial" w:cs="Arial"/>
          <w:b/>
          <w:bCs/>
          <w:sz w:val="20"/>
          <w:szCs w:val="20"/>
        </w:rPr>
        <w:lastRenderedPageBreak/>
        <w:t>Załącznik</w:t>
      </w:r>
      <w:r w:rsidR="00F02CED" w:rsidRPr="00033049">
        <w:rPr>
          <w:rFonts w:ascii="Arial" w:hAnsi="Arial" w:cs="Arial"/>
          <w:b/>
          <w:bCs/>
          <w:sz w:val="20"/>
          <w:szCs w:val="20"/>
        </w:rPr>
        <w:t xml:space="preserve"> nr</w:t>
      </w:r>
      <w:r w:rsidR="00033049">
        <w:rPr>
          <w:rFonts w:ascii="Arial" w:hAnsi="Arial" w:cs="Arial"/>
          <w:b/>
          <w:bCs/>
          <w:sz w:val="20"/>
          <w:szCs w:val="20"/>
        </w:rPr>
        <w:t xml:space="preserve"> </w:t>
      </w:r>
      <w:r w:rsidR="0010780A">
        <w:rPr>
          <w:rFonts w:ascii="Arial" w:hAnsi="Arial" w:cs="Arial"/>
          <w:b/>
          <w:bCs/>
          <w:sz w:val="20"/>
          <w:szCs w:val="20"/>
        </w:rPr>
        <w:t>2</w:t>
      </w:r>
      <w:r w:rsidR="00F02CED">
        <w:rPr>
          <w:rFonts w:ascii="Arial" w:hAnsi="Arial" w:cs="Arial"/>
          <w:b/>
          <w:bCs/>
          <w:sz w:val="20"/>
          <w:szCs w:val="20"/>
        </w:rPr>
        <w:t xml:space="preserve"> </w:t>
      </w:r>
      <w:r w:rsidRPr="009F76DA">
        <w:rPr>
          <w:rFonts w:ascii="Arial" w:hAnsi="Arial" w:cs="Arial"/>
          <w:sz w:val="20"/>
          <w:szCs w:val="20"/>
        </w:rPr>
        <w:t xml:space="preserve">do </w:t>
      </w:r>
      <w:r w:rsidR="002E5F50">
        <w:rPr>
          <w:rFonts w:ascii="Arial" w:hAnsi="Arial" w:cs="Arial"/>
          <w:sz w:val="20"/>
          <w:szCs w:val="20"/>
        </w:rPr>
        <w:t>Umowy wraz</w:t>
      </w:r>
      <w:r w:rsidR="009A43F4" w:rsidRPr="00B277B2">
        <w:rPr>
          <w:rFonts w:ascii="Arial" w:hAnsi="Arial" w:cs="Arial"/>
          <w:sz w:val="20"/>
          <w:szCs w:val="20"/>
        </w:rPr>
        <w:t xml:space="preserve"> </w:t>
      </w:r>
      <w:r w:rsidR="00E50900">
        <w:rPr>
          <w:rFonts w:ascii="Arial" w:hAnsi="Arial" w:cs="Arial"/>
          <w:sz w:val="20"/>
          <w:szCs w:val="20"/>
        </w:rPr>
        <w:t>z pierwszą</w:t>
      </w:r>
      <w:r w:rsidR="009A43F4" w:rsidRPr="00B277B2">
        <w:rPr>
          <w:rFonts w:ascii="Arial" w:hAnsi="Arial" w:cs="Arial"/>
          <w:sz w:val="20"/>
          <w:szCs w:val="20"/>
        </w:rPr>
        <w:t xml:space="preserve"> </w:t>
      </w:r>
      <w:r w:rsidR="00D34EE9" w:rsidRPr="00B277B2">
        <w:rPr>
          <w:rFonts w:ascii="Arial" w:hAnsi="Arial" w:cs="Arial"/>
          <w:sz w:val="20"/>
          <w:szCs w:val="20"/>
        </w:rPr>
        <w:t xml:space="preserve"> modyfikacj</w:t>
      </w:r>
      <w:r w:rsidR="009A43F4" w:rsidRPr="00B277B2">
        <w:rPr>
          <w:rFonts w:ascii="Arial" w:hAnsi="Arial" w:cs="Arial"/>
          <w:sz w:val="20"/>
          <w:szCs w:val="20"/>
        </w:rPr>
        <w:t>ą System</w:t>
      </w:r>
      <w:r w:rsidR="00284DB7">
        <w:rPr>
          <w:rFonts w:ascii="Arial" w:hAnsi="Arial" w:cs="Arial"/>
          <w:sz w:val="20"/>
          <w:szCs w:val="20"/>
        </w:rPr>
        <w:t xml:space="preserve">u </w:t>
      </w:r>
      <w:r w:rsidR="00B277B2">
        <w:rPr>
          <w:rFonts w:ascii="Arial" w:hAnsi="Arial" w:cs="Arial"/>
          <w:sz w:val="20"/>
          <w:szCs w:val="20"/>
        </w:rPr>
        <w:t xml:space="preserve">Wykonawca dostarczy elementy </w:t>
      </w:r>
      <w:r w:rsidR="000D4677" w:rsidRPr="00B277B2">
        <w:rPr>
          <w:rFonts w:ascii="Arial" w:hAnsi="Arial" w:cs="Arial"/>
          <w:sz w:val="20"/>
          <w:szCs w:val="20"/>
        </w:rPr>
        <w:t>środowisk</w:t>
      </w:r>
      <w:r w:rsidR="002E52AC" w:rsidRPr="00B277B2">
        <w:rPr>
          <w:rFonts w:ascii="Arial" w:hAnsi="Arial" w:cs="Arial"/>
          <w:sz w:val="20"/>
          <w:szCs w:val="20"/>
        </w:rPr>
        <w:t>a</w:t>
      </w:r>
      <w:r w:rsidR="00984137" w:rsidRPr="00B277B2">
        <w:rPr>
          <w:rFonts w:ascii="Arial" w:hAnsi="Arial" w:cs="Arial"/>
          <w:sz w:val="20"/>
          <w:szCs w:val="20"/>
        </w:rPr>
        <w:t xml:space="preserve"> developerskie</w:t>
      </w:r>
      <w:r w:rsidR="002E52AC" w:rsidRPr="00B277B2">
        <w:rPr>
          <w:rFonts w:ascii="Arial" w:hAnsi="Arial" w:cs="Arial"/>
          <w:sz w:val="20"/>
          <w:szCs w:val="20"/>
        </w:rPr>
        <w:t>go</w:t>
      </w:r>
      <w:r w:rsidR="00984137" w:rsidRPr="00B277B2">
        <w:rPr>
          <w:rFonts w:ascii="Arial" w:hAnsi="Arial" w:cs="Arial"/>
          <w:sz w:val="20"/>
          <w:szCs w:val="20"/>
        </w:rPr>
        <w:t xml:space="preserve"> </w:t>
      </w:r>
      <w:r w:rsidR="002E52AC" w:rsidRPr="00B277B2">
        <w:rPr>
          <w:rFonts w:ascii="Arial" w:hAnsi="Arial" w:cs="Arial"/>
          <w:sz w:val="20"/>
          <w:szCs w:val="20"/>
        </w:rPr>
        <w:t xml:space="preserve">określone w ust. </w:t>
      </w:r>
      <w:r w:rsidR="00387CCE">
        <w:rPr>
          <w:rFonts w:ascii="Arial" w:hAnsi="Arial" w:cs="Arial"/>
          <w:sz w:val="20"/>
          <w:szCs w:val="20"/>
        </w:rPr>
        <w:t>7</w:t>
      </w:r>
      <w:r w:rsidR="00D126A5">
        <w:rPr>
          <w:rFonts w:ascii="Arial" w:hAnsi="Arial" w:cs="Arial"/>
          <w:sz w:val="20"/>
          <w:szCs w:val="20"/>
        </w:rPr>
        <w:t>.</w:t>
      </w:r>
      <w:r w:rsidR="002E52AC" w:rsidRPr="00B277B2">
        <w:rPr>
          <w:rFonts w:ascii="Arial" w:hAnsi="Arial" w:cs="Arial"/>
          <w:sz w:val="20"/>
          <w:szCs w:val="20"/>
        </w:rPr>
        <w:t xml:space="preserve"> </w:t>
      </w:r>
      <w:r w:rsidR="00D126A5">
        <w:rPr>
          <w:rFonts w:ascii="Arial" w:hAnsi="Arial" w:cs="Arial"/>
          <w:sz w:val="20"/>
          <w:szCs w:val="20"/>
        </w:rPr>
        <w:t>W</w:t>
      </w:r>
      <w:r w:rsidR="00984137" w:rsidRPr="00B277B2">
        <w:rPr>
          <w:rFonts w:ascii="Arial" w:hAnsi="Arial" w:cs="Arial"/>
          <w:sz w:val="20"/>
          <w:szCs w:val="20"/>
        </w:rPr>
        <w:t>raz z</w:t>
      </w:r>
      <w:r w:rsidR="00BF5AE4" w:rsidRPr="0014042E">
        <w:rPr>
          <w:rFonts w:ascii="Arial" w:hAnsi="Arial" w:cs="Arial"/>
          <w:sz w:val="20"/>
          <w:szCs w:val="20"/>
        </w:rPr>
        <w:t xml:space="preserve"> instrukcją</w:t>
      </w:r>
      <w:r w:rsidR="00AE3779" w:rsidRPr="0014042E">
        <w:rPr>
          <w:rFonts w:ascii="Arial" w:hAnsi="Arial" w:cs="Arial"/>
          <w:sz w:val="20"/>
          <w:szCs w:val="20"/>
        </w:rPr>
        <w:t xml:space="preserve"> </w:t>
      </w:r>
      <w:r w:rsidR="002E52AC" w:rsidRPr="0014042E">
        <w:rPr>
          <w:rFonts w:ascii="Arial" w:hAnsi="Arial" w:cs="Arial"/>
          <w:sz w:val="20"/>
          <w:szCs w:val="20"/>
        </w:rPr>
        <w:t>ich</w:t>
      </w:r>
      <w:r w:rsidR="00BF5AE4" w:rsidRPr="0014042E">
        <w:rPr>
          <w:rFonts w:ascii="Arial" w:hAnsi="Arial" w:cs="Arial"/>
          <w:sz w:val="20"/>
          <w:szCs w:val="20"/>
        </w:rPr>
        <w:t xml:space="preserve"> instalacji i konfiguracji</w:t>
      </w:r>
      <w:r w:rsidR="000D4677" w:rsidRPr="00A16622">
        <w:rPr>
          <w:rFonts w:ascii="Arial" w:hAnsi="Arial" w:cs="Arial"/>
          <w:sz w:val="20"/>
          <w:szCs w:val="20"/>
        </w:rPr>
        <w:t>, które pozwol</w:t>
      </w:r>
      <w:r w:rsidR="002E52AC" w:rsidRPr="00A16622">
        <w:rPr>
          <w:rFonts w:ascii="Arial" w:hAnsi="Arial" w:cs="Arial"/>
          <w:sz w:val="20"/>
          <w:szCs w:val="20"/>
        </w:rPr>
        <w:t>ą</w:t>
      </w:r>
      <w:r w:rsidR="000D4677" w:rsidRPr="00A16622">
        <w:rPr>
          <w:rFonts w:ascii="Arial" w:hAnsi="Arial" w:cs="Arial"/>
          <w:sz w:val="20"/>
          <w:szCs w:val="20"/>
        </w:rPr>
        <w:t xml:space="preserve"> wytwarzać Zamawiającemu kody źródłowe </w:t>
      </w:r>
      <w:r w:rsidR="00BF5AE4" w:rsidRPr="00A16622">
        <w:rPr>
          <w:rFonts w:ascii="Arial" w:hAnsi="Arial" w:cs="Arial"/>
          <w:sz w:val="20"/>
          <w:szCs w:val="20"/>
        </w:rPr>
        <w:t xml:space="preserve">i wynikowe </w:t>
      </w:r>
      <w:r w:rsidR="00D32704" w:rsidRPr="00A16622">
        <w:rPr>
          <w:rFonts w:ascii="Arial" w:hAnsi="Arial" w:cs="Arial"/>
          <w:sz w:val="20"/>
          <w:szCs w:val="20"/>
        </w:rPr>
        <w:t>O</w:t>
      </w:r>
      <w:r w:rsidR="000D4677" w:rsidRPr="00A16622">
        <w:rPr>
          <w:rFonts w:ascii="Arial" w:hAnsi="Arial" w:cs="Arial"/>
          <w:sz w:val="20"/>
          <w:szCs w:val="20"/>
        </w:rPr>
        <w:t xml:space="preserve">programowania </w:t>
      </w:r>
      <w:r w:rsidR="00D13B56" w:rsidRPr="002F3075">
        <w:rPr>
          <w:rFonts w:ascii="Arial" w:hAnsi="Arial" w:cs="Arial"/>
          <w:sz w:val="20"/>
          <w:szCs w:val="20"/>
        </w:rPr>
        <w:t>dedykowanego</w:t>
      </w:r>
      <w:r w:rsidR="000D4677" w:rsidRPr="002F3075">
        <w:rPr>
          <w:rFonts w:ascii="Arial" w:hAnsi="Arial" w:cs="Arial"/>
          <w:sz w:val="20"/>
          <w:szCs w:val="20"/>
        </w:rPr>
        <w:t>.</w:t>
      </w:r>
      <w:r w:rsidRPr="009F76DA">
        <w:rPr>
          <w:rFonts w:ascii="Arial" w:hAnsi="Arial" w:cs="Arial"/>
          <w:sz w:val="20"/>
          <w:szCs w:val="20"/>
        </w:rPr>
        <w:t xml:space="preserve"> </w:t>
      </w:r>
      <w:r w:rsidR="00BA309E" w:rsidRPr="009F76DA">
        <w:rPr>
          <w:rFonts w:ascii="Arial" w:hAnsi="Arial" w:cs="Arial"/>
          <w:sz w:val="20"/>
          <w:szCs w:val="20"/>
        </w:rPr>
        <w:t>Wykonawca zobowiązany jest do aktualizacji środowiska developerskiego wraz z instrukcjami instalacji oraz dostarczenia niezbędnych licencji w przypadku konieczności jego modyfikacji niezbędnej do wytwarzania kodów źródłowych i wynikowych.</w:t>
      </w:r>
      <w:r w:rsidRPr="009F76DA">
        <w:rPr>
          <w:rFonts w:ascii="Arial" w:hAnsi="Arial" w:cs="Arial"/>
          <w:sz w:val="20"/>
          <w:szCs w:val="20"/>
        </w:rPr>
        <w:t xml:space="preserve"> Zamawiający nie dopuszcza przekazania przez Wykonawcę wirtualnej maszyny zawierającej środowisko developerskie do wytwarzania kodów System</w:t>
      </w:r>
      <w:r w:rsidR="007E482D" w:rsidRPr="009F76DA">
        <w:rPr>
          <w:rFonts w:ascii="Arial" w:hAnsi="Arial" w:cs="Arial"/>
          <w:sz w:val="20"/>
          <w:szCs w:val="20"/>
        </w:rPr>
        <w:t>u</w:t>
      </w:r>
      <w:r w:rsidRPr="009F76DA">
        <w:rPr>
          <w:rFonts w:ascii="Arial" w:hAnsi="Arial" w:cs="Arial"/>
          <w:sz w:val="20"/>
          <w:szCs w:val="20"/>
        </w:rPr>
        <w:t xml:space="preserve">, ani podłączenia tego środowiska do sieci Internet w celu pozyskania komponentów niezbędnych do prawidłowego procesu </w:t>
      </w:r>
      <w:r w:rsidR="00A77ED1" w:rsidRPr="009F76DA">
        <w:rPr>
          <w:rFonts w:ascii="Arial" w:hAnsi="Arial" w:cs="Arial"/>
          <w:sz w:val="20"/>
          <w:szCs w:val="20"/>
        </w:rPr>
        <w:t>kompilacji.</w:t>
      </w:r>
      <w:r w:rsidR="00A77ED1" w:rsidRPr="00A16622">
        <w:rPr>
          <w:rFonts w:ascii="Arial" w:hAnsi="Arial" w:cs="Arial"/>
          <w:sz w:val="20"/>
          <w:szCs w:val="20"/>
        </w:rPr>
        <w:t xml:space="preserve"> Wykonawca</w:t>
      </w:r>
      <w:r w:rsidR="00A16622" w:rsidRPr="00A16622">
        <w:rPr>
          <w:rFonts w:ascii="Arial" w:hAnsi="Arial" w:cs="Arial"/>
          <w:sz w:val="20"/>
          <w:szCs w:val="20"/>
        </w:rPr>
        <w:t xml:space="preserve"> ponosi odpowiedzialność za wykonywane przez Zamawiającego kompilacje kodów źródłowych, jeżeli będą one wykonywane na podstawie przekazanych przez Wykonawcę procedur i instrukcji. </w:t>
      </w:r>
    </w:p>
    <w:bookmarkEnd w:id="0"/>
    <w:p w14:paraId="48066805" w14:textId="34EFBD34" w:rsidR="00E518AC" w:rsidRPr="003833FE" w:rsidRDefault="002E50D2" w:rsidP="00CE7C22">
      <w:pPr>
        <w:numPr>
          <w:ilvl w:val="0"/>
          <w:numId w:val="53"/>
        </w:numPr>
        <w:spacing w:before="120" w:after="120" w:line="360" w:lineRule="auto"/>
        <w:ind w:left="426"/>
        <w:contextualSpacing/>
        <w:jc w:val="both"/>
        <w:rPr>
          <w:rFonts w:ascii="Arial" w:hAnsi="Arial" w:cs="Arial"/>
          <w:sz w:val="20"/>
          <w:szCs w:val="20"/>
        </w:rPr>
      </w:pPr>
      <w:r w:rsidRPr="003833FE">
        <w:rPr>
          <w:rFonts w:ascii="Arial" w:hAnsi="Arial" w:cs="Arial"/>
          <w:sz w:val="20"/>
          <w:szCs w:val="20"/>
        </w:rPr>
        <w:t>Zamawiający udostępnia Wykonawcy</w:t>
      </w:r>
      <w:r w:rsidR="00BA309E" w:rsidRPr="009F76DA">
        <w:rPr>
          <w:rFonts w:ascii="Arial" w:hAnsi="Arial" w:cs="Arial"/>
          <w:sz w:val="20"/>
          <w:szCs w:val="20"/>
        </w:rPr>
        <w:t xml:space="preserve"> środowisko </w:t>
      </w:r>
      <w:r w:rsidR="00AE0882" w:rsidRPr="003833FE">
        <w:rPr>
          <w:rFonts w:ascii="Arial" w:hAnsi="Arial" w:cs="Arial"/>
          <w:sz w:val="20"/>
          <w:szCs w:val="20"/>
        </w:rPr>
        <w:t>technologiczne (macierze, serwery, urządzenia aktywne) do wykonania środowiska developerskiego służącego</w:t>
      </w:r>
      <w:r w:rsidR="008F07D6" w:rsidRPr="009F76DA">
        <w:rPr>
          <w:rFonts w:ascii="Arial" w:hAnsi="Arial" w:cs="Arial"/>
          <w:sz w:val="20"/>
          <w:szCs w:val="20"/>
        </w:rPr>
        <w:t xml:space="preserve"> </w:t>
      </w:r>
      <w:r w:rsidR="00BA309E" w:rsidRPr="009F76DA">
        <w:rPr>
          <w:rFonts w:ascii="Arial" w:hAnsi="Arial" w:cs="Arial"/>
          <w:sz w:val="20"/>
          <w:szCs w:val="20"/>
        </w:rPr>
        <w:t xml:space="preserve">do wytwarzania kodów </w:t>
      </w:r>
      <w:r w:rsidR="00AE0882" w:rsidRPr="003833FE">
        <w:rPr>
          <w:rFonts w:ascii="Arial" w:hAnsi="Arial" w:cs="Arial"/>
          <w:sz w:val="20"/>
          <w:szCs w:val="20"/>
        </w:rPr>
        <w:t>źródłowych</w:t>
      </w:r>
      <w:r w:rsidR="008F07D6" w:rsidRPr="009F76DA">
        <w:rPr>
          <w:rFonts w:ascii="Arial" w:hAnsi="Arial" w:cs="Arial"/>
          <w:sz w:val="20"/>
          <w:szCs w:val="20"/>
        </w:rPr>
        <w:t xml:space="preserve"> </w:t>
      </w:r>
      <w:r w:rsidR="005139AA" w:rsidRPr="009F76DA">
        <w:rPr>
          <w:rFonts w:ascii="Arial" w:hAnsi="Arial" w:cs="Arial"/>
          <w:sz w:val="20"/>
          <w:szCs w:val="20"/>
        </w:rPr>
        <w:t>oraz</w:t>
      </w:r>
      <w:r w:rsidR="005139AA" w:rsidRPr="003833FE">
        <w:rPr>
          <w:rFonts w:ascii="Arial" w:hAnsi="Arial" w:cs="Arial"/>
          <w:sz w:val="20"/>
          <w:szCs w:val="20"/>
        </w:rPr>
        <w:t xml:space="preserve"> do</w:t>
      </w:r>
      <w:r w:rsidR="001667AA" w:rsidRPr="003833FE">
        <w:rPr>
          <w:rFonts w:ascii="Arial" w:hAnsi="Arial" w:cs="Arial"/>
          <w:sz w:val="20"/>
          <w:szCs w:val="20"/>
        </w:rPr>
        <w:t xml:space="preserve"> środowiska rozwojowego, testowego i przedprodukcyjnego</w:t>
      </w:r>
      <w:r w:rsidRPr="003833FE">
        <w:rPr>
          <w:rFonts w:ascii="Arial" w:hAnsi="Arial" w:cs="Arial"/>
          <w:sz w:val="20"/>
          <w:szCs w:val="20"/>
        </w:rPr>
        <w:t xml:space="preserve">. </w:t>
      </w:r>
    </w:p>
    <w:p w14:paraId="38D16ACC" w14:textId="77777777" w:rsidR="00FF20ED" w:rsidRDefault="00EE3222" w:rsidP="00FF20ED">
      <w:pPr>
        <w:numPr>
          <w:ilvl w:val="0"/>
          <w:numId w:val="53"/>
        </w:numPr>
        <w:spacing w:before="120" w:after="120" w:line="360" w:lineRule="auto"/>
        <w:contextualSpacing/>
        <w:jc w:val="both"/>
        <w:rPr>
          <w:rFonts w:ascii="Arial" w:hAnsi="Arial" w:cs="Arial"/>
          <w:sz w:val="20"/>
          <w:szCs w:val="20"/>
        </w:rPr>
      </w:pPr>
      <w:r w:rsidRPr="00FF20ED">
        <w:rPr>
          <w:rFonts w:ascii="Arial" w:hAnsi="Arial" w:cs="Arial"/>
          <w:sz w:val="20"/>
          <w:szCs w:val="20"/>
        </w:rPr>
        <w:t>Wykonawca będzie utrzymywał</w:t>
      </w:r>
      <w:r w:rsidR="005B5631" w:rsidRPr="00FF20ED">
        <w:rPr>
          <w:rFonts w:ascii="Arial" w:hAnsi="Arial" w:cs="Arial"/>
          <w:sz w:val="20"/>
          <w:szCs w:val="20"/>
        </w:rPr>
        <w:t>:</w:t>
      </w:r>
    </w:p>
    <w:p w14:paraId="12D798EC" w14:textId="3FF16A46" w:rsidR="00E30766" w:rsidRDefault="00E30766" w:rsidP="00FF20ED">
      <w:pPr>
        <w:numPr>
          <w:ilvl w:val="1"/>
          <w:numId w:val="53"/>
        </w:numPr>
        <w:spacing w:before="120" w:after="120" w:line="360" w:lineRule="auto"/>
        <w:ind w:left="993"/>
        <w:contextualSpacing/>
        <w:jc w:val="both"/>
        <w:rPr>
          <w:rFonts w:ascii="Arial" w:hAnsi="Arial" w:cs="Arial"/>
          <w:sz w:val="20"/>
          <w:szCs w:val="20"/>
        </w:rPr>
      </w:pPr>
      <w:r w:rsidRPr="009F76DA">
        <w:rPr>
          <w:rFonts w:ascii="Arial" w:hAnsi="Arial" w:cs="Arial"/>
          <w:sz w:val="20"/>
          <w:szCs w:val="20"/>
        </w:rPr>
        <w:t>środowisko testowe służące do testowania Nowych wersji Systemu</w:t>
      </w:r>
      <w:r>
        <w:rPr>
          <w:rFonts w:ascii="Arial" w:hAnsi="Arial" w:cs="Arial"/>
          <w:sz w:val="20"/>
          <w:szCs w:val="20"/>
        </w:rPr>
        <w:t xml:space="preserve"> oraz </w:t>
      </w:r>
      <w:r w:rsidRPr="00FF20ED">
        <w:rPr>
          <w:rFonts w:ascii="Arial" w:hAnsi="Arial" w:cs="Arial"/>
          <w:sz w:val="20"/>
          <w:szCs w:val="20"/>
        </w:rPr>
        <w:t>weryfikacji Błędów</w:t>
      </w:r>
      <w:r w:rsidRPr="009F76DA">
        <w:rPr>
          <w:rFonts w:ascii="Arial" w:hAnsi="Arial" w:cs="Arial"/>
          <w:sz w:val="20"/>
          <w:szCs w:val="20"/>
        </w:rPr>
        <w:t xml:space="preserve"> lub kolejnej wersji </w:t>
      </w:r>
      <w:r w:rsidRPr="00FF20ED">
        <w:rPr>
          <w:rFonts w:ascii="Arial" w:hAnsi="Arial" w:cs="Arial"/>
          <w:sz w:val="20"/>
          <w:szCs w:val="20"/>
        </w:rPr>
        <w:t xml:space="preserve">systemu ze zmienioną wartością </w:t>
      </w:r>
      <w:proofErr w:type="spellStart"/>
      <w:r w:rsidRPr="00FF20ED">
        <w:rPr>
          <w:rFonts w:ascii="Arial" w:hAnsi="Arial" w:cs="Arial"/>
          <w:sz w:val="20"/>
          <w:szCs w:val="20"/>
        </w:rPr>
        <w:t>path</w:t>
      </w:r>
      <w:proofErr w:type="spellEnd"/>
    </w:p>
    <w:p w14:paraId="2B86DAB2" w14:textId="4D3C6149" w:rsidR="00E30766" w:rsidRDefault="00E30766" w:rsidP="00FF20ED">
      <w:pPr>
        <w:numPr>
          <w:ilvl w:val="1"/>
          <w:numId w:val="53"/>
        </w:numPr>
        <w:spacing w:before="120" w:after="120" w:line="360" w:lineRule="auto"/>
        <w:ind w:left="993"/>
        <w:contextualSpacing/>
        <w:jc w:val="both"/>
        <w:rPr>
          <w:rFonts w:ascii="Arial" w:hAnsi="Arial" w:cs="Arial"/>
          <w:sz w:val="20"/>
          <w:szCs w:val="20"/>
        </w:rPr>
      </w:pPr>
      <w:r>
        <w:rPr>
          <w:rFonts w:ascii="Arial" w:hAnsi="Arial" w:cs="Arial"/>
          <w:sz w:val="20"/>
          <w:szCs w:val="20"/>
        </w:rPr>
        <w:t xml:space="preserve">środowisko developerskie </w:t>
      </w:r>
      <w:r w:rsidR="00304590">
        <w:rPr>
          <w:rFonts w:ascii="Arial" w:hAnsi="Arial" w:cs="Arial"/>
          <w:sz w:val="20"/>
          <w:szCs w:val="20"/>
          <w:lang w:eastAsia="x-none"/>
        </w:rPr>
        <w:t>Zamawiającego,</w:t>
      </w:r>
    </w:p>
    <w:p w14:paraId="0FFEDAB3" w14:textId="3B8A1C19" w:rsidR="007C71F2" w:rsidRDefault="00EE3222" w:rsidP="0055029D">
      <w:pPr>
        <w:spacing w:before="120" w:after="120" w:line="360" w:lineRule="auto"/>
        <w:ind w:left="426"/>
        <w:contextualSpacing/>
        <w:jc w:val="both"/>
        <w:rPr>
          <w:rFonts w:ascii="Arial" w:hAnsi="Arial" w:cs="Arial"/>
          <w:sz w:val="20"/>
          <w:szCs w:val="20"/>
        </w:rPr>
      </w:pPr>
      <w:r w:rsidRPr="005139AA">
        <w:rPr>
          <w:rFonts w:ascii="Arial" w:hAnsi="Arial" w:cs="Arial"/>
          <w:sz w:val="20"/>
          <w:szCs w:val="20"/>
        </w:rPr>
        <w:t>a nadto świadczył usługi określone w § 2 ust. 1 na środowisku produkcyjnym</w:t>
      </w:r>
      <w:r w:rsidR="009B1191">
        <w:rPr>
          <w:rFonts w:ascii="Arial" w:hAnsi="Arial" w:cs="Arial"/>
          <w:sz w:val="20"/>
          <w:szCs w:val="20"/>
        </w:rPr>
        <w:t>.</w:t>
      </w:r>
    </w:p>
    <w:p w14:paraId="4062429F" w14:textId="42A5F430" w:rsidR="00BA309E" w:rsidRPr="009F76DA" w:rsidRDefault="00BA309E" w:rsidP="0055029D">
      <w:pPr>
        <w:spacing w:before="120" w:after="120" w:line="360" w:lineRule="auto"/>
        <w:ind w:left="426"/>
        <w:contextualSpacing/>
        <w:jc w:val="both"/>
        <w:rPr>
          <w:rFonts w:ascii="Arial" w:hAnsi="Arial" w:cs="Arial"/>
          <w:sz w:val="20"/>
          <w:szCs w:val="20"/>
        </w:rPr>
      </w:pPr>
      <w:r w:rsidRPr="009F76DA">
        <w:rPr>
          <w:rFonts w:ascii="Arial" w:hAnsi="Arial" w:cs="Arial"/>
          <w:sz w:val="20"/>
          <w:szCs w:val="20"/>
        </w:rPr>
        <w:t>Konfiguracja powyższych środowisk i ich aktualizacja jest zadaniem Wykonawcy.</w:t>
      </w:r>
    </w:p>
    <w:p w14:paraId="14A2A6C8" w14:textId="40ACD66E"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Wszelka komunikacja pomiędzy Stronami będzie się odbywała domyślnie za pośrednictwem </w:t>
      </w:r>
      <w:bookmarkStart w:id="1" w:name="_Hlk45809764"/>
      <w:r w:rsidR="00B4664C" w:rsidRPr="00B4664C">
        <w:rPr>
          <w:rFonts w:ascii="Arial" w:hAnsi="Arial" w:cs="Arial"/>
          <w:sz w:val="20"/>
          <w:szCs w:val="20"/>
        </w:rPr>
        <w:t>wykorzystywan</w:t>
      </w:r>
      <w:r w:rsidR="00B4664C">
        <w:rPr>
          <w:rFonts w:ascii="Arial" w:hAnsi="Arial" w:cs="Arial"/>
          <w:sz w:val="20"/>
          <w:szCs w:val="20"/>
        </w:rPr>
        <w:t>ego</w:t>
      </w:r>
      <w:r w:rsidRPr="009F76DA">
        <w:rPr>
          <w:rFonts w:ascii="Arial" w:hAnsi="Arial" w:cs="Arial"/>
          <w:sz w:val="20"/>
          <w:szCs w:val="20"/>
        </w:rPr>
        <w:t xml:space="preserve"> przez Zamawiającego systemu </w:t>
      </w:r>
      <w:r w:rsidR="00CC33BA" w:rsidRPr="009F76DA">
        <w:rPr>
          <w:rFonts w:ascii="Arial" w:hAnsi="Arial" w:cs="Arial"/>
          <w:sz w:val="20"/>
          <w:szCs w:val="20"/>
        </w:rPr>
        <w:t xml:space="preserve">zgłoszeniowego </w:t>
      </w:r>
      <w:bookmarkEnd w:id="1"/>
      <w:r w:rsidR="00CC33BA" w:rsidRPr="009F76DA">
        <w:rPr>
          <w:rFonts w:ascii="Arial" w:hAnsi="Arial" w:cs="Arial"/>
          <w:sz w:val="20"/>
          <w:szCs w:val="20"/>
        </w:rPr>
        <w:t>dostarczonego przez Zamawiającego</w:t>
      </w:r>
      <w:r w:rsidRPr="009F76DA">
        <w:rPr>
          <w:rFonts w:ascii="Arial" w:hAnsi="Arial" w:cs="Arial"/>
          <w:sz w:val="20"/>
          <w:szCs w:val="20"/>
        </w:rPr>
        <w:t xml:space="preserve">. Szczegółową procedurę korzystania z </w:t>
      </w:r>
      <w:r w:rsidR="00CC33BA" w:rsidRPr="009F76DA">
        <w:rPr>
          <w:rFonts w:ascii="Arial" w:hAnsi="Arial" w:cs="Arial"/>
          <w:sz w:val="20"/>
          <w:szCs w:val="20"/>
        </w:rPr>
        <w:t xml:space="preserve">wykorzystywanego przez Zamawiającego </w:t>
      </w:r>
      <w:r w:rsidRPr="009F76DA">
        <w:rPr>
          <w:rFonts w:ascii="Arial" w:hAnsi="Arial" w:cs="Arial"/>
          <w:sz w:val="20"/>
          <w:szCs w:val="20"/>
        </w:rPr>
        <w:t xml:space="preserve">systemu </w:t>
      </w:r>
      <w:r w:rsidR="00CC33BA" w:rsidRPr="009F76DA">
        <w:rPr>
          <w:rFonts w:ascii="Arial" w:hAnsi="Arial" w:cs="Arial"/>
          <w:sz w:val="20"/>
          <w:szCs w:val="20"/>
        </w:rPr>
        <w:t xml:space="preserve">zgłoszeniowego </w:t>
      </w:r>
      <w:r w:rsidRPr="009F76DA">
        <w:rPr>
          <w:rFonts w:ascii="Arial" w:hAnsi="Arial" w:cs="Arial"/>
          <w:sz w:val="20"/>
          <w:szCs w:val="20"/>
        </w:rPr>
        <w:t xml:space="preserve">określają </w:t>
      </w:r>
      <w:r w:rsidR="00CC33BA" w:rsidRPr="009F76DA">
        <w:rPr>
          <w:rFonts w:ascii="Arial" w:hAnsi="Arial" w:cs="Arial"/>
          <w:sz w:val="20"/>
          <w:szCs w:val="20"/>
        </w:rPr>
        <w:t>Z</w:t>
      </w:r>
      <w:r w:rsidRPr="009F76DA">
        <w:rPr>
          <w:rFonts w:ascii="Arial" w:hAnsi="Arial" w:cs="Arial"/>
          <w:sz w:val="20"/>
          <w:szCs w:val="20"/>
        </w:rPr>
        <w:t xml:space="preserve">ałączniki do Umowy. Zamawiający przewiduje rozliczanie realizacji Zgłoszeń z wykorzystaniem Usługi rozliczania w </w:t>
      </w:r>
      <w:r w:rsidR="00CC33BA" w:rsidRPr="009F76DA">
        <w:rPr>
          <w:rFonts w:ascii="Arial" w:hAnsi="Arial" w:cs="Arial"/>
          <w:sz w:val="20"/>
          <w:szCs w:val="20"/>
        </w:rPr>
        <w:t xml:space="preserve">wykorzystywanym przez Zamawiającego </w:t>
      </w:r>
      <w:r w:rsidRPr="009F76DA">
        <w:rPr>
          <w:rFonts w:ascii="Arial" w:hAnsi="Arial" w:cs="Arial"/>
          <w:sz w:val="20"/>
          <w:szCs w:val="20"/>
        </w:rPr>
        <w:t xml:space="preserve">systemie </w:t>
      </w:r>
      <w:r w:rsidR="008128FD" w:rsidRPr="009F76DA">
        <w:rPr>
          <w:rFonts w:ascii="Arial" w:hAnsi="Arial" w:cs="Arial"/>
          <w:sz w:val="20"/>
          <w:szCs w:val="20"/>
        </w:rPr>
        <w:t>zgłoszeniowym</w:t>
      </w:r>
      <w:r w:rsidR="008128FD" w:rsidRPr="003833FE">
        <w:rPr>
          <w:rFonts w:ascii="Arial" w:hAnsi="Arial" w:cs="Arial"/>
          <w:sz w:val="20"/>
          <w:szCs w:val="20"/>
        </w:rPr>
        <w:t xml:space="preserve"> lub</w:t>
      </w:r>
      <w:r w:rsidR="00CC33BA" w:rsidRPr="009F76DA">
        <w:rPr>
          <w:rFonts w:ascii="Arial" w:hAnsi="Arial" w:cs="Arial"/>
          <w:sz w:val="20"/>
          <w:szCs w:val="20"/>
        </w:rPr>
        <w:t xml:space="preserve"> </w:t>
      </w:r>
      <w:r w:rsidRPr="009F76DA">
        <w:rPr>
          <w:rFonts w:ascii="Arial" w:hAnsi="Arial" w:cs="Arial"/>
          <w:sz w:val="20"/>
          <w:szCs w:val="20"/>
        </w:rPr>
        <w:t xml:space="preserve">w przypadku braku dostępności </w:t>
      </w:r>
      <w:r w:rsidR="00B4664C">
        <w:rPr>
          <w:rFonts w:ascii="Arial" w:hAnsi="Arial" w:cs="Arial"/>
          <w:sz w:val="20"/>
          <w:szCs w:val="20"/>
        </w:rPr>
        <w:t xml:space="preserve">tego </w:t>
      </w:r>
      <w:r w:rsidRPr="009F76DA">
        <w:rPr>
          <w:rFonts w:ascii="Arial" w:hAnsi="Arial" w:cs="Arial"/>
          <w:sz w:val="20"/>
          <w:szCs w:val="20"/>
        </w:rPr>
        <w:t>systemu - według zasad opisanych w załącznikach do Umowy lub w przypadkach nieskonfigurowania Usługi rozliczenia - według zasad współpracy w ramach niniejszej Umowy przekazanych przez Zamawiającego.</w:t>
      </w:r>
    </w:p>
    <w:p w14:paraId="702649FD"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Podczas obowiązywania Umowy Wykonawca, w związku ze zmieniającymi się potrzebami biznesowymi Zamawiającego, będzie realizował przedmiot Umowy uwzględniając wyniki analiz wykonanych przez Zamawiającego lub przez osoby trzecie działające na rzecz Zamawiającego.</w:t>
      </w:r>
    </w:p>
    <w:p w14:paraId="07F15F62" w14:textId="51E14A5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lang w:eastAsia="en-US"/>
        </w:rPr>
      </w:pPr>
      <w:r w:rsidRPr="009F76DA">
        <w:rPr>
          <w:rFonts w:ascii="Arial" w:hAnsi="Arial" w:cs="Arial"/>
          <w:sz w:val="20"/>
          <w:szCs w:val="20"/>
        </w:rPr>
        <w:t>Zamawiający zastrzega sobie prawo do wykonywania, w tym także przez podmioty trzecie, analiz, testów, konfiguracji Oprogramowania, jak również modyfikacji lub konfiguracji Oprogramowania dedykowanego (po nabyciu autorskich praw majątkowych i praw zależnych), nie tracąc jednocześnie uprawnień wynikających z niniejszej Umowy. Powyższe prawo przysługuje Zamawiającemu w szczególności w przypadku zawyżenia kosztów danej pracy przez Wykonawcę. Wykonawca nie odpowiada za Błędy spowodowane nieautoryzowanymi przez Wykonawcę, modyfikacjami lub konfiguracją wykonanymi przez Zamawiającego lub osoby trzecie działające w jego imieniu, zobowiązany jednak jest do ustalenia przyczyn wystąpienia Błędów i przedstawienia Diagnozy Zamawiającemu. W razie sporu</w:t>
      </w:r>
      <w:r w:rsidR="007F23DF">
        <w:rPr>
          <w:rFonts w:ascii="Arial" w:hAnsi="Arial" w:cs="Arial"/>
          <w:sz w:val="20"/>
          <w:szCs w:val="20"/>
        </w:rPr>
        <w:t>,</w:t>
      </w:r>
      <w:r w:rsidRPr="009F76DA">
        <w:rPr>
          <w:rFonts w:ascii="Arial" w:hAnsi="Arial" w:cs="Arial"/>
          <w:sz w:val="20"/>
          <w:szCs w:val="20"/>
        </w:rPr>
        <w:t xml:space="preserve"> co do przyczyn wystąpienia Błędów</w:t>
      </w:r>
      <w:r w:rsidR="00235FCC" w:rsidRPr="009F76DA">
        <w:rPr>
          <w:rFonts w:ascii="Arial" w:hAnsi="Arial" w:cs="Arial"/>
          <w:sz w:val="20"/>
          <w:szCs w:val="20"/>
        </w:rPr>
        <w:t>,</w:t>
      </w:r>
      <w:r w:rsidRPr="009F76DA">
        <w:rPr>
          <w:rFonts w:ascii="Arial" w:hAnsi="Arial" w:cs="Arial"/>
          <w:sz w:val="20"/>
          <w:szCs w:val="20"/>
        </w:rPr>
        <w:t xml:space="preserve"> Zamawiający </w:t>
      </w:r>
      <w:r w:rsidRPr="009F76DA">
        <w:rPr>
          <w:rFonts w:ascii="Arial" w:hAnsi="Arial" w:cs="Arial"/>
          <w:sz w:val="20"/>
          <w:szCs w:val="20"/>
        </w:rPr>
        <w:lastRenderedPageBreak/>
        <w:t xml:space="preserve">powoła biegłego, celem wiążącego ustalenia przyczyny wystąpienia Błędów. Koszty powołania biegłego i naprawy Błędów ponosi Strona ponosząca odpowiedzialność za powstanie Błędów. </w:t>
      </w:r>
      <w:r w:rsidRPr="009F76DA">
        <w:rPr>
          <w:rFonts w:ascii="Arial" w:hAnsi="Arial" w:cs="Arial"/>
          <w:sz w:val="20"/>
          <w:szCs w:val="20"/>
          <w:lang w:eastAsia="en-US"/>
        </w:rPr>
        <w:t>Wykonawca będzie usuwał błędy spowodowane działaniem podmiotów trzecich niezwłocznie na koszt Strony odpowiedzialnej za spowodowanie Błędu, przy czym rozliczenie nastąpi po ostatecznym rozstrzygnięciu wszystkich okoliczności faktycznych i prawnych w sprawie.</w:t>
      </w:r>
    </w:p>
    <w:p w14:paraId="51E4D871" w14:textId="77777777"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Wykonawca zobowiązuje się do 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53503679" w14:textId="214A2638"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Zwiększenie liczby funkcjonalności Systemu w wyniku jego rozwoju nie uprawnia Wykonawcy do zwiększenia miesięcznego wynagrodzenia należnego mu za wykonanie przedmiotu Umowy określonego w § 2 ust. 1 pkt 1</w:t>
      </w:r>
      <w:r w:rsidR="004F3094" w:rsidRPr="009F76DA">
        <w:rPr>
          <w:rFonts w:ascii="Arial" w:hAnsi="Arial" w:cs="Arial"/>
          <w:sz w:val="20"/>
          <w:szCs w:val="20"/>
        </w:rPr>
        <w:t>)</w:t>
      </w:r>
      <w:r w:rsidRPr="009F76DA">
        <w:rPr>
          <w:rFonts w:ascii="Arial" w:hAnsi="Arial" w:cs="Arial"/>
          <w:sz w:val="20"/>
          <w:szCs w:val="20"/>
        </w:rPr>
        <w:t>.</w:t>
      </w:r>
    </w:p>
    <w:p w14:paraId="4746AE7A" w14:textId="12ABEBAD" w:rsidR="00BA309E" w:rsidRPr="009F76DA" w:rsidRDefault="00BA309E" w:rsidP="00124A7F">
      <w:pPr>
        <w:numPr>
          <w:ilvl w:val="0"/>
          <w:numId w:val="53"/>
        </w:numPr>
        <w:spacing w:before="120" w:after="120" w:line="360" w:lineRule="auto"/>
        <w:ind w:left="426"/>
        <w:contextualSpacing/>
        <w:jc w:val="both"/>
        <w:rPr>
          <w:rFonts w:ascii="Arial" w:hAnsi="Arial" w:cs="Arial"/>
          <w:sz w:val="20"/>
          <w:szCs w:val="20"/>
        </w:rPr>
      </w:pPr>
      <w:r w:rsidRPr="009F76DA">
        <w:rPr>
          <w:rFonts w:ascii="Arial" w:hAnsi="Arial" w:cs="Arial"/>
          <w:sz w:val="20"/>
          <w:szCs w:val="20"/>
        </w:rPr>
        <w:t xml:space="preserve">Zamawiający zastrzega sobie prawo do zmiany procedur określonych w </w:t>
      </w:r>
      <w:r w:rsidR="0041467F" w:rsidRPr="003833FE">
        <w:rPr>
          <w:rFonts w:ascii="Arial" w:hAnsi="Arial" w:cs="Arial"/>
          <w:sz w:val="20"/>
          <w:szCs w:val="20"/>
        </w:rPr>
        <w:t>Załącznikach</w:t>
      </w:r>
      <w:r w:rsidRPr="009F76DA">
        <w:rPr>
          <w:rFonts w:ascii="Arial" w:hAnsi="Arial" w:cs="Arial"/>
          <w:sz w:val="20"/>
          <w:szCs w:val="20"/>
        </w:rPr>
        <w:t xml:space="preserve"> do Umowy nie częściej niż raz na kwartał. Zmiany te nie powodują zmiany wynagrodzenia, o którym mowa w § 7 </w:t>
      </w:r>
      <w:r w:rsidRPr="0082752E">
        <w:rPr>
          <w:rFonts w:ascii="Arial" w:hAnsi="Arial"/>
          <w:sz w:val="20"/>
        </w:rPr>
        <w:t>ust. 1 - 5</w:t>
      </w:r>
      <w:r w:rsidRPr="009F76DA">
        <w:rPr>
          <w:rFonts w:ascii="Arial" w:hAnsi="Arial" w:cs="Arial"/>
          <w:sz w:val="20"/>
          <w:szCs w:val="20"/>
        </w:rPr>
        <w:t xml:space="preserve">. Powyższa zmiana nie wymaga zawarcia pisemnego aneksu do Umowy i następuje poprzez pisemne powiadomienie Wykonawcy. </w:t>
      </w:r>
    </w:p>
    <w:p w14:paraId="7DA05515" w14:textId="0EEACEC4" w:rsidR="00BA309E" w:rsidRPr="009F76DA" w:rsidRDefault="00BA309E" w:rsidP="00124A7F">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rozpocznie świadczenie usług, o których mowa w ust. 1, </w:t>
      </w:r>
      <w:r w:rsidR="00235439" w:rsidRPr="00235439">
        <w:rPr>
          <w:rFonts w:ascii="Arial" w:hAnsi="Arial" w:cs="Arial"/>
          <w:sz w:val="20"/>
          <w:szCs w:val="20"/>
        </w:rPr>
        <w:t xml:space="preserve">nie później niż po upływie 15 dni od dnia przekazania mu kodów źródłowych i Dokumentacji Systemu będącej w posiadaniu Zamawiającego. Wykonawca w powyższym terminie ma obowiązek podjąć wszelkie działania skutkujące rozpoczęciem realizacji usług będących przedmiotem Umowy. Wykonawca będzie osiągał gotowość do świadczenia usługi na środowisku testowym. Wykonawca na piśmie poinformuje Zamawiającego o terminie rozpoczęcia świadczenia usług, o których mowa w ust. 1. </w:t>
      </w:r>
    </w:p>
    <w:p w14:paraId="05C2D8EB" w14:textId="46DC7ADF" w:rsidR="008B283B" w:rsidRPr="009F76DA" w:rsidRDefault="00BA309E" w:rsidP="00114549">
      <w:pPr>
        <w:numPr>
          <w:ilvl w:val="0"/>
          <w:numId w:val="53"/>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ramach usługi, o której mowa w </w:t>
      </w:r>
      <w:r w:rsidR="004F3094" w:rsidRPr="009F76DA">
        <w:rPr>
          <w:rFonts w:ascii="Arial" w:hAnsi="Arial" w:cs="Arial"/>
          <w:sz w:val="20"/>
          <w:szCs w:val="20"/>
        </w:rPr>
        <w:t xml:space="preserve">§ 2 </w:t>
      </w:r>
      <w:r w:rsidRPr="009F76DA">
        <w:rPr>
          <w:rFonts w:ascii="Arial" w:hAnsi="Arial" w:cs="Arial"/>
          <w:sz w:val="20"/>
          <w:szCs w:val="20"/>
        </w:rPr>
        <w:t>ust. 1 pkt 1</w:t>
      </w:r>
      <w:r w:rsidR="004F3094" w:rsidRPr="009F76DA">
        <w:rPr>
          <w:rFonts w:ascii="Arial" w:hAnsi="Arial" w:cs="Arial"/>
          <w:sz w:val="20"/>
          <w:szCs w:val="20"/>
        </w:rPr>
        <w:t>)</w:t>
      </w:r>
      <w:r w:rsidR="00D07BFA" w:rsidRPr="009F76DA">
        <w:rPr>
          <w:rFonts w:ascii="Arial" w:hAnsi="Arial" w:cs="Arial"/>
          <w:sz w:val="20"/>
          <w:szCs w:val="20"/>
        </w:rPr>
        <w:t xml:space="preserve"> </w:t>
      </w:r>
      <w:r w:rsidRPr="009F76DA">
        <w:rPr>
          <w:rFonts w:ascii="Arial" w:hAnsi="Arial" w:cs="Arial"/>
          <w:sz w:val="20"/>
          <w:szCs w:val="20"/>
        </w:rPr>
        <w:t xml:space="preserve">Wykonawca zobowiązany jest w terminie </w:t>
      </w:r>
      <w:r w:rsidR="002B2679">
        <w:rPr>
          <w:rFonts w:ascii="Arial" w:hAnsi="Arial" w:cs="Arial"/>
          <w:sz w:val="20"/>
          <w:szCs w:val="20"/>
        </w:rPr>
        <w:t>7 dni od</w:t>
      </w:r>
      <w:r w:rsidRPr="009F76DA">
        <w:rPr>
          <w:rFonts w:ascii="Arial" w:hAnsi="Arial" w:cs="Arial"/>
          <w:sz w:val="20"/>
          <w:szCs w:val="20"/>
        </w:rPr>
        <w:t xml:space="preserve"> zakończeni</w:t>
      </w:r>
      <w:r w:rsidR="002B2679">
        <w:rPr>
          <w:rFonts w:ascii="Arial" w:hAnsi="Arial" w:cs="Arial"/>
          <w:sz w:val="20"/>
          <w:szCs w:val="20"/>
        </w:rPr>
        <w:t>a</w:t>
      </w:r>
      <w:r w:rsidRPr="009F76DA">
        <w:rPr>
          <w:rFonts w:ascii="Arial" w:hAnsi="Arial" w:cs="Arial"/>
          <w:sz w:val="20"/>
          <w:szCs w:val="20"/>
        </w:rPr>
        <w:t xml:space="preserve"> obowiązywania Umowy do przekazania Zamawiającemu zanonimizowanej </w:t>
      </w:r>
      <w:r w:rsidR="002B2679">
        <w:rPr>
          <w:rFonts w:ascii="Arial" w:hAnsi="Arial" w:cs="Arial"/>
          <w:sz w:val="20"/>
          <w:szCs w:val="20"/>
        </w:rPr>
        <w:t xml:space="preserve">ostatniej (tj. aktualnej na dzień </w:t>
      </w:r>
      <w:r w:rsidR="002B2679" w:rsidRPr="002B2679">
        <w:rPr>
          <w:rFonts w:ascii="Arial" w:hAnsi="Arial" w:cs="Arial"/>
          <w:sz w:val="20"/>
          <w:szCs w:val="20"/>
        </w:rPr>
        <w:t>zakończenia obowiązywania Umowy</w:t>
      </w:r>
      <w:r w:rsidR="002B2679">
        <w:rPr>
          <w:rFonts w:ascii="Arial" w:hAnsi="Arial" w:cs="Arial"/>
          <w:sz w:val="20"/>
          <w:szCs w:val="20"/>
        </w:rPr>
        <w:t>)</w:t>
      </w:r>
      <w:r w:rsidR="002B2679" w:rsidRPr="002B2679">
        <w:rPr>
          <w:rFonts w:ascii="Arial" w:hAnsi="Arial" w:cs="Arial"/>
          <w:sz w:val="20"/>
          <w:szCs w:val="20"/>
        </w:rPr>
        <w:t xml:space="preserve"> </w:t>
      </w:r>
      <w:r w:rsidRPr="009F76DA">
        <w:rPr>
          <w:rFonts w:ascii="Arial" w:hAnsi="Arial" w:cs="Arial"/>
          <w:sz w:val="20"/>
          <w:szCs w:val="20"/>
        </w:rPr>
        <w:t>wersji Dokumentacji, w tym m</w:t>
      </w:r>
      <w:r w:rsidR="00D07BFA" w:rsidRPr="009F76DA">
        <w:rPr>
          <w:rFonts w:ascii="Arial" w:hAnsi="Arial" w:cs="Arial"/>
          <w:sz w:val="20"/>
          <w:szCs w:val="20"/>
        </w:rPr>
        <w:t>.</w:t>
      </w:r>
      <w:r w:rsidRPr="009F76DA">
        <w:rPr>
          <w:rFonts w:ascii="Arial" w:hAnsi="Arial" w:cs="Arial"/>
          <w:sz w:val="20"/>
          <w:szCs w:val="20"/>
        </w:rPr>
        <w:t>in. bez adresów IP lub innych danych, których ujawnienie obniża poziom bezpieczeństwa Systemu.</w:t>
      </w:r>
    </w:p>
    <w:p w14:paraId="62C3050C" w14:textId="1CA25AED" w:rsidR="009F5B91" w:rsidRDefault="009F5B91" w:rsidP="00EE3222">
      <w:pPr>
        <w:numPr>
          <w:ilvl w:val="0"/>
          <w:numId w:val="53"/>
        </w:numPr>
        <w:spacing w:before="120" w:after="120" w:line="360" w:lineRule="auto"/>
        <w:contextualSpacing/>
        <w:jc w:val="both"/>
        <w:rPr>
          <w:rFonts w:ascii="Arial" w:hAnsi="Arial" w:cs="Arial"/>
          <w:sz w:val="20"/>
          <w:szCs w:val="20"/>
        </w:rPr>
      </w:pPr>
      <w:r w:rsidRPr="009F5B91">
        <w:rPr>
          <w:rFonts w:ascii="Arial" w:hAnsi="Arial" w:cs="Arial"/>
          <w:sz w:val="20"/>
          <w:szCs w:val="20"/>
        </w:rPr>
        <w:t>Wykonawca odpowiada na zasadzie ryzyka za działanie Systemu i poszczególnych Produktów przez cały okres obowiązywania Umowy</w:t>
      </w:r>
      <w:r>
        <w:rPr>
          <w:rFonts w:ascii="Arial" w:hAnsi="Arial" w:cs="Arial"/>
          <w:sz w:val="20"/>
          <w:szCs w:val="20"/>
        </w:rPr>
        <w:t>.</w:t>
      </w:r>
    </w:p>
    <w:p w14:paraId="617E21A9" w14:textId="13628E89" w:rsidR="00F01744" w:rsidRDefault="00F01744" w:rsidP="00F01744">
      <w:pPr>
        <w:pStyle w:val="Default"/>
        <w:numPr>
          <w:ilvl w:val="0"/>
          <w:numId w:val="53"/>
        </w:numPr>
        <w:spacing w:line="360" w:lineRule="auto"/>
        <w:jc w:val="both"/>
        <w:rPr>
          <w:rFonts w:ascii="Arial" w:hAnsi="Arial" w:cs="Arial"/>
          <w:sz w:val="20"/>
          <w:szCs w:val="20"/>
        </w:rPr>
      </w:pPr>
      <w:r>
        <w:rPr>
          <w:rFonts w:ascii="Arial" w:hAnsi="Arial" w:cs="Arial"/>
          <w:sz w:val="20"/>
          <w:szCs w:val="20"/>
        </w:rPr>
        <w:t>Wykonawca zobowiązuje się do protokolarnego dostarczania Zamawiającemu Oprogramowania gotowego/narzędziowego/systemowego wraz z niezbędnymi bibliotekami oraz z licencjami koniecznych do wykorzystania przez pracowników Wykonawcy na stacjach przesiadkowych, przez które Wykonawca uzyska dostęp do wszystkich środowisk Systemu, bez konieczności ponoszenia przez Zamawiającego dodatkowych kosztów, przez okresy, o których mowa w § 2 ust. 2 oraz w § 6. Dodatkowo Zamawiający informuje, iż dostępy Wykonawcy przez stacje przesiadkowe do wszystkich środowisk będą monitorowane.</w:t>
      </w:r>
    </w:p>
    <w:p w14:paraId="4420149F" w14:textId="77777777" w:rsidR="00BA309E" w:rsidRPr="009F76DA" w:rsidRDefault="00BA309E" w:rsidP="008721D9">
      <w:pPr>
        <w:spacing w:before="120" w:after="120" w:line="360" w:lineRule="auto"/>
        <w:contextualSpacing/>
        <w:jc w:val="center"/>
        <w:rPr>
          <w:rFonts w:ascii="Arial" w:hAnsi="Arial" w:cs="Arial"/>
          <w:b/>
          <w:sz w:val="20"/>
          <w:szCs w:val="20"/>
        </w:rPr>
      </w:pPr>
    </w:p>
    <w:p w14:paraId="1DC403F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3.</w:t>
      </w:r>
    </w:p>
    <w:p w14:paraId="03D8B2F0"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Współdziałanie Stron w ramach realizacji Umowy</w:t>
      </w:r>
    </w:p>
    <w:p w14:paraId="2B554800" w14:textId="2ADA1EB6"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 terminie 7 dni od zawarcia Umowy Strony zobowiązane są przekazać drugiej Stronie w formie pisemnej listę osób upoważnionych do kontaktów oraz do dokonywania odbioru usług. Zmiana listy osób następuje poprzez pisemne powiadomienie drugiej Strony.</w:t>
      </w:r>
      <w:r w:rsidR="008B11F9" w:rsidRPr="009F76DA">
        <w:rPr>
          <w:rFonts w:ascii="Arial" w:hAnsi="Arial" w:cs="Arial"/>
          <w:sz w:val="20"/>
          <w:szCs w:val="20"/>
        </w:rPr>
        <w:t xml:space="preserve"> </w:t>
      </w:r>
    </w:p>
    <w:p w14:paraId="01B8054A"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Zamawiający zobowiązuje się do:</w:t>
      </w:r>
    </w:p>
    <w:p w14:paraId="0BAFA0D5" w14:textId="012C06E2" w:rsidR="00BA309E" w:rsidRPr="009F76DA" w:rsidRDefault="00BA309E" w:rsidP="00124A7F">
      <w:pPr>
        <w:numPr>
          <w:ilvl w:val="1"/>
          <w:numId w:val="77"/>
        </w:numPr>
        <w:spacing w:before="240" w:after="120" w:line="360" w:lineRule="auto"/>
        <w:contextualSpacing/>
        <w:jc w:val="both"/>
        <w:rPr>
          <w:rFonts w:ascii="Arial" w:hAnsi="Arial" w:cs="Arial"/>
          <w:sz w:val="20"/>
          <w:szCs w:val="20"/>
        </w:rPr>
      </w:pPr>
      <w:r w:rsidRPr="009F76DA">
        <w:rPr>
          <w:rFonts w:ascii="Arial" w:hAnsi="Arial" w:cs="Arial"/>
          <w:sz w:val="20"/>
          <w:szCs w:val="20"/>
        </w:rPr>
        <w:t>udostępnienia Wykonawcy posiadanych informacji niezbędnych do realizacji przedmiotu Umowy, w tym posiadanej dokumentacji Systemu</w:t>
      </w:r>
      <w:r w:rsidR="005F24B8" w:rsidRPr="003833FE">
        <w:rPr>
          <w:rFonts w:ascii="Arial" w:hAnsi="Arial" w:cs="Arial"/>
          <w:sz w:val="20"/>
          <w:szCs w:val="20"/>
        </w:rPr>
        <w:t xml:space="preserve">, o ile nie narusza to </w:t>
      </w:r>
      <w:r w:rsidR="00473446" w:rsidRPr="003833FE">
        <w:rPr>
          <w:rFonts w:ascii="Arial" w:hAnsi="Arial" w:cs="Arial"/>
          <w:sz w:val="20"/>
          <w:szCs w:val="20"/>
        </w:rPr>
        <w:t xml:space="preserve">powszechnie obowiązujących przepisów lub </w:t>
      </w:r>
      <w:r w:rsidR="005F24B8" w:rsidRPr="003833FE">
        <w:rPr>
          <w:rFonts w:ascii="Arial" w:hAnsi="Arial" w:cs="Arial"/>
          <w:sz w:val="20"/>
          <w:szCs w:val="20"/>
        </w:rPr>
        <w:t>przepisów wewnętrznych Zamawiającego; zakres tych informacji oraz procedury ich pozyskiwania określi Zamawiający w uzgodnieniu z Wykonawcą</w:t>
      </w:r>
      <w:r w:rsidR="004F171A" w:rsidRPr="003833FE">
        <w:rPr>
          <w:rFonts w:ascii="Arial" w:hAnsi="Arial" w:cs="Arial"/>
          <w:sz w:val="20"/>
          <w:szCs w:val="20"/>
        </w:rPr>
        <w:t>,</w:t>
      </w:r>
    </w:p>
    <w:p w14:paraId="6BB9C0A7" w14:textId="1110AB33"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Wykonawcy posiadanych kodów źródłowych i posiadanej dokumentacji Systemu oraz udostępnienia środowiska testowego w terminie do 7 dni od dnia zawarcia Umowy</w:t>
      </w:r>
      <w:r w:rsidR="005F24B8" w:rsidRPr="003833FE">
        <w:rPr>
          <w:rFonts w:ascii="Arial" w:hAnsi="Arial" w:cs="Arial"/>
          <w:sz w:val="20"/>
          <w:szCs w:val="20"/>
        </w:rPr>
        <w:t>,</w:t>
      </w:r>
    </w:p>
    <w:p w14:paraId="5020BD1F" w14:textId="18065462" w:rsidR="00BA309E" w:rsidRPr="009F76DA" w:rsidRDefault="00BA309E" w:rsidP="00124A7F">
      <w:pPr>
        <w:numPr>
          <w:ilvl w:val="1"/>
          <w:numId w:val="77"/>
        </w:numPr>
        <w:spacing w:before="120" w:after="120" w:line="360" w:lineRule="auto"/>
        <w:contextualSpacing/>
        <w:jc w:val="both"/>
        <w:rPr>
          <w:rFonts w:ascii="Arial" w:hAnsi="Arial" w:cs="Arial"/>
          <w:sz w:val="20"/>
          <w:szCs w:val="20"/>
        </w:rPr>
      </w:pPr>
      <w:r w:rsidRPr="00604BBB">
        <w:rPr>
          <w:rFonts w:ascii="Arial" w:hAnsi="Arial"/>
          <w:sz w:val="20"/>
        </w:rPr>
        <w:t xml:space="preserve">udzielenia wsparcia przy koordynacji świadczenia usług </w:t>
      </w:r>
      <w:r w:rsidR="00FB5F01">
        <w:rPr>
          <w:rFonts w:ascii="Arial" w:hAnsi="Arial"/>
          <w:sz w:val="20"/>
        </w:rPr>
        <w:t xml:space="preserve">w </w:t>
      </w:r>
      <w:r w:rsidRPr="00604BBB">
        <w:rPr>
          <w:rFonts w:ascii="Arial" w:hAnsi="Arial"/>
          <w:sz w:val="20"/>
        </w:rPr>
        <w:t>Minist</w:t>
      </w:r>
      <w:r w:rsidRPr="009D491E">
        <w:rPr>
          <w:rFonts w:ascii="Arial" w:hAnsi="Arial"/>
          <w:sz w:val="20"/>
        </w:rPr>
        <w:t>erstw</w:t>
      </w:r>
      <w:r w:rsidR="00FB5F01">
        <w:rPr>
          <w:rFonts w:ascii="Arial" w:hAnsi="Arial"/>
          <w:sz w:val="20"/>
        </w:rPr>
        <w:t>ie</w:t>
      </w:r>
      <w:r w:rsidRPr="00604BBB">
        <w:rPr>
          <w:rFonts w:ascii="Arial" w:hAnsi="Arial"/>
          <w:sz w:val="20"/>
        </w:rPr>
        <w:t xml:space="preserve"> Sprawiedliwości.</w:t>
      </w:r>
    </w:p>
    <w:p w14:paraId="13041F90"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zobowiązuje się do: </w:t>
      </w:r>
    </w:p>
    <w:p w14:paraId="203B8DDD" w14:textId="4499CABC"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wykonywania Umowy z </w:t>
      </w:r>
      <w:r w:rsidR="00EC1409" w:rsidRPr="009F76DA">
        <w:rPr>
          <w:rFonts w:ascii="Arial" w:hAnsi="Arial" w:cs="Arial"/>
          <w:sz w:val="20"/>
          <w:szCs w:val="20"/>
        </w:rPr>
        <w:t>najwyższą</w:t>
      </w:r>
      <w:r w:rsidRPr="009F76DA">
        <w:rPr>
          <w:rFonts w:ascii="Arial" w:hAnsi="Arial" w:cs="Arial"/>
          <w:sz w:val="20"/>
          <w:szCs w:val="20"/>
        </w:rPr>
        <w:t xml:space="preserve"> staranności</w:t>
      </w:r>
      <w:r w:rsidR="00EC1409" w:rsidRPr="009F76DA">
        <w:rPr>
          <w:rFonts w:ascii="Arial" w:hAnsi="Arial" w:cs="Arial"/>
          <w:sz w:val="20"/>
          <w:szCs w:val="20"/>
        </w:rPr>
        <w:t>ą</w:t>
      </w:r>
      <w:r w:rsidRPr="009F76DA">
        <w:rPr>
          <w:rFonts w:ascii="Arial" w:hAnsi="Arial" w:cs="Arial"/>
          <w:sz w:val="20"/>
          <w:szCs w:val="20"/>
        </w:rPr>
        <w:t xml:space="preserve"> wymagan</w:t>
      </w:r>
      <w:r w:rsidR="00EC1409" w:rsidRPr="009F76DA">
        <w:rPr>
          <w:rFonts w:ascii="Arial" w:hAnsi="Arial" w:cs="Arial"/>
          <w:sz w:val="20"/>
          <w:szCs w:val="20"/>
        </w:rPr>
        <w:t>ą</w:t>
      </w:r>
      <w:r w:rsidRPr="009F76DA">
        <w:rPr>
          <w:rFonts w:ascii="Arial" w:hAnsi="Arial" w:cs="Arial"/>
          <w:sz w:val="20"/>
          <w:szCs w:val="20"/>
        </w:rPr>
        <w:t xml:space="preserve"> od przedsiębior</w:t>
      </w:r>
      <w:r w:rsidR="009E29F7" w:rsidRPr="009F76DA">
        <w:rPr>
          <w:rFonts w:ascii="Arial" w:hAnsi="Arial" w:cs="Arial"/>
          <w:sz w:val="20"/>
          <w:szCs w:val="20"/>
        </w:rPr>
        <w:t xml:space="preserve">ców </w:t>
      </w:r>
      <w:r w:rsidR="00EC1409" w:rsidRPr="009F76DA">
        <w:rPr>
          <w:rFonts w:ascii="Arial" w:hAnsi="Arial" w:cs="Arial"/>
          <w:sz w:val="20"/>
          <w:szCs w:val="20"/>
        </w:rPr>
        <w:t xml:space="preserve">profesjonalnie </w:t>
      </w:r>
      <w:r w:rsidRPr="009F76DA">
        <w:rPr>
          <w:rFonts w:ascii="Arial" w:hAnsi="Arial" w:cs="Arial"/>
          <w:sz w:val="20"/>
          <w:szCs w:val="20"/>
        </w:rPr>
        <w:t xml:space="preserve">świadczących usługi </w:t>
      </w:r>
      <w:r w:rsidR="00A83271" w:rsidRPr="00A83271">
        <w:rPr>
          <w:rFonts w:ascii="Arial" w:hAnsi="Arial" w:cs="Arial"/>
          <w:sz w:val="20"/>
          <w:szCs w:val="20"/>
        </w:rPr>
        <w:t>IT</w:t>
      </w:r>
      <w:r w:rsidR="009E29F7" w:rsidRPr="009F76DA">
        <w:rPr>
          <w:rFonts w:ascii="Arial" w:hAnsi="Arial" w:cs="Arial"/>
          <w:sz w:val="20"/>
          <w:szCs w:val="20"/>
        </w:rPr>
        <w:t>,</w:t>
      </w:r>
      <w:r w:rsidRPr="009F76DA">
        <w:rPr>
          <w:rFonts w:ascii="Arial" w:hAnsi="Arial" w:cs="Arial"/>
          <w:sz w:val="20"/>
          <w:szCs w:val="20"/>
        </w:rPr>
        <w:t xml:space="preserve"> z</w:t>
      </w:r>
      <w:r w:rsidR="009E29F7" w:rsidRPr="009F76DA">
        <w:rPr>
          <w:rFonts w:ascii="Arial" w:hAnsi="Arial" w:cs="Arial"/>
          <w:sz w:val="20"/>
          <w:szCs w:val="20"/>
        </w:rPr>
        <w:t xml:space="preserve"> uwzględnieniem</w:t>
      </w:r>
      <w:r w:rsidRPr="009F76DA">
        <w:rPr>
          <w:rFonts w:ascii="Arial" w:hAnsi="Arial" w:cs="Arial"/>
          <w:sz w:val="20"/>
          <w:szCs w:val="20"/>
        </w:rPr>
        <w:t xml:space="preserve"> zawodowego charakteru prowadzonej działalności, </w:t>
      </w:r>
      <w:r w:rsidR="00484850" w:rsidRPr="009F76DA">
        <w:rPr>
          <w:rFonts w:ascii="Arial" w:hAnsi="Arial" w:cs="Arial"/>
          <w:sz w:val="20"/>
          <w:szCs w:val="20"/>
        </w:rPr>
        <w:t xml:space="preserve">na zasadzie zapewnienia najwyższej jakości </w:t>
      </w:r>
      <w:r w:rsidR="00330F6E" w:rsidRPr="009F76DA">
        <w:rPr>
          <w:rFonts w:ascii="Arial" w:hAnsi="Arial" w:cs="Arial"/>
          <w:sz w:val="20"/>
          <w:szCs w:val="20"/>
        </w:rPr>
        <w:t>prac</w:t>
      </w:r>
      <w:r w:rsidR="00484850" w:rsidRPr="009F76DA">
        <w:rPr>
          <w:rFonts w:ascii="Arial" w:hAnsi="Arial" w:cs="Arial"/>
          <w:sz w:val="20"/>
          <w:szCs w:val="20"/>
        </w:rPr>
        <w:t xml:space="preserve">, </w:t>
      </w:r>
      <w:r w:rsidRPr="009F76DA">
        <w:rPr>
          <w:rFonts w:ascii="Arial" w:hAnsi="Arial" w:cs="Arial"/>
          <w:sz w:val="20"/>
          <w:szCs w:val="20"/>
        </w:rPr>
        <w:t>zgodnie z postanowieniami Umowy i dobrymi praktykami w realizacji przedmiotu Umowy;</w:t>
      </w:r>
    </w:p>
    <w:p w14:paraId="27BE13C1" w14:textId="45DFEA4D"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przedstawiania Zamawiającemu do uzgodnienia wszelkich rozwiązań związanych z realizacją przedmiotu Umowy </w:t>
      </w:r>
      <w:r w:rsidRPr="009F76DA">
        <w:rPr>
          <w:rFonts w:ascii="Arial" w:hAnsi="Arial" w:cs="Arial"/>
          <w:sz w:val="20"/>
          <w:szCs w:val="20"/>
          <w:lang w:eastAsia="en-US"/>
        </w:rPr>
        <w:t xml:space="preserve">(z wyłączeniem rozwiązań związanych z usuwaniem Błędów na zasadach określonych w </w:t>
      </w:r>
      <w:r w:rsidRPr="009F76DA">
        <w:rPr>
          <w:rFonts w:ascii="Arial" w:hAnsi="Arial" w:cs="Arial"/>
          <w:b/>
          <w:sz w:val="20"/>
          <w:szCs w:val="20"/>
          <w:lang w:eastAsia="en-US"/>
        </w:rPr>
        <w:t xml:space="preserve">Załączniku nr 5 </w:t>
      </w:r>
      <w:r w:rsidRPr="009F76DA">
        <w:rPr>
          <w:rFonts w:ascii="Arial" w:hAnsi="Arial" w:cs="Arial"/>
          <w:sz w:val="20"/>
          <w:szCs w:val="20"/>
          <w:lang w:eastAsia="en-US"/>
        </w:rPr>
        <w:t>do Umowy)</w:t>
      </w:r>
      <w:r w:rsidRPr="009F76DA">
        <w:rPr>
          <w:rFonts w:ascii="Arial" w:hAnsi="Arial" w:cs="Arial"/>
          <w:sz w:val="20"/>
          <w:szCs w:val="20"/>
        </w:rPr>
        <w:t>;</w:t>
      </w:r>
    </w:p>
    <w:p w14:paraId="42089CFE"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wykonywania Umowy przy zachowaniu zasad współczesnej i aktualnej wiedzy technicznej i zgodnie z obowiązującymi przepisami prawa;</w:t>
      </w:r>
    </w:p>
    <w:p w14:paraId="5F7B99DB"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należytego wykonywania obowiązków przez personel Wykonawcy i jego podwykonawców; </w:t>
      </w:r>
    </w:p>
    <w:p w14:paraId="3C407723" w14:textId="705EFB16" w:rsidR="00393F4B" w:rsidRPr="008B1BDF" w:rsidRDefault="009B7B83" w:rsidP="0055029D">
      <w:pPr>
        <w:numPr>
          <w:ilvl w:val="1"/>
          <w:numId w:val="60"/>
        </w:numPr>
        <w:spacing w:before="120" w:after="120" w:line="360" w:lineRule="auto"/>
        <w:contextualSpacing/>
        <w:jc w:val="both"/>
        <w:rPr>
          <w:rFonts w:ascii="Arial" w:hAnsi="Arial" w:cs="Arial"/>
          <w:sz w:val="20"/>
          <w:szCs w:val="20"/>
        </w:rPr>
      </w:pPr>
      <w:r w:rsidRPr="008B1BDF">
        <w:rPr>
          <w:rFonts w:ascii="Arial" w:hAnsi="Arial"/>
          <w:sz w:val="20"/>
        </w:rPr>
        <w:t xml:space="preserve">świadczenia usług określonych w § 2 ust. 1 pkt 1 w budynku Ministerstwa Sprawiedliwości w Warszawie, ul. Czerniakowska 100 (obecna siedziba Departamentu Informatyzacji i Rejestrów Sądowych); zdalny dostęp możliwy jest tylko z siedziby Zamawiającego; świadczenie usług dla Użytkowników zewnętrznych, z uwagi na możliwość zdalnego dostępu Wykonawcy do wykorzystywanego przez Zamawiającego systemu zgłoszeniowego spoza siedziby Zamawiającego, może być realizowane spoza siedziby/lokalizacji Zamawiającego. Zamawiający na wniosek Wykonawcy może wyrazić zgodę na świadczenie usług określonych  w § 2 ust. 1 pkt 1 w formie zdalnej przez określony czas. W przypadku wyrażenia zgody, o której mowa w zdaniu poprzednim, Wykonawca będzie miał możliwość zdalnego dostępu do środowisk technologicznych. Zgoda </w:t>
      </w:r>
      <w:r w:rsidR="008B1BDF">
        <w:rPr>
          <w:rFonts w:ascii="Arial" w:hAnsi="Arial"/>
          <w:sz w:val="20"/>
        </w:rPr>
        <w:t xml:space="preserve">Zamawiającego </w:t>
      </w:r>
      <w:r w:rsidRPr="008B1BDF">
        <w:rPr>
          <w:rFonts w:ascii="Arial" w:hAnsi="Arial"/>
          <w:sz w:val="20"/>
        </w:rPr>
        <w:t>może zostać w każdym czasie cofnięta/odwołana bez wskazywania przyczyny.</w:t>
      </w:r>
    </w:p>
    <w:p w14:paraId="2614812E" w14:textId="6B83D99E"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zapewnienia, aby w toku wykonywania Umowy nie zakłócić działania Systemu oraz nie spowodować naruszenia obowiązków Zamawiającego związanych z ochroną danych osobowych; </w:t>
      </w:r>
    </w:p>
    <w:p w14:paraId="7BAC7C4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zapewnienia, aby w toku wykonywania Umowy nie powodować Incydentów bezpieczeństwa;</w:t>
      </w:r>
    </w:p>
    <w:p w14:paraId="232997D3"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dostarczania Zamawiającemu Dokumentacji wytworzonej w ramach wykonywanych usług będących przedmiotem Umowy, na zasadach określonych w </w:t>
      </w:r>
      <w:r w:rsidRPr="009F76DA">
        <w:rPr>
          <w:rFonts w:ascii="Arial" w:hAnsi="Arial" w:cs="Arial"/>
          <w:b/>
          <w:sz w:val="20"/>
          <w:szCs w:val="20"/>
        </w:rPr>
        <w:t>Załączniku nr 12</w:t>
      </w:r>
      <w:r w:rsidRPr="009F76DA">
        <w:rPr>
          <w:rFonts w:ascii="Arial" w:hAnsi="Arial" w:cs="Arial"/>
          <w:sz w:val="20"/>
          <w:szCs w:val="20"/>
        </w:rPr>
        <w:t xml:space="preserve"> do Umowy;</w:t>
      </w:r>
    </w:p>
    <w:p w14:paraId="0DB24B41"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przedkładania w terminie 7 dni Zamawiającemu, na jego pisemne żądanie, zgłoszone w każdym czasie obowiązywania Umowy, wszelkich dokumentów, materiałów i informacji w zakresie niezbędnym do realizacji procesu zarządzania usługami IT, związanych z realizacją Umowy;</w:t>
      </w:r>
    </w:p>
    <w:p w14:paraId="0BFDA8AD"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niezwłocznego poddania się kontroli i audytowi dokonywanemu przez Zamawiającego lub podmiotu przez Zamawiającego upoważnionego oraz inne uprawnione do tego podmioty w zakresie prawidłowości realizacji niniejszej Umowy;</w:t>
      </w:r>
    </w:p>
    <w:p w14:paraId="1D3CA0D5"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 xml:space="preserve">nadawania Numerów wersji Systemu poprzez zmianę wartości major, minor lub </w:t>
      </w:r>
      <w:proofErr w:type="spellStart"/>
      <w:r w:rsidRPr="009F76DA">
        <w:rPr>
          <w:rFonts w:ascii="Arial" w:hAnsi="Arial" w:cs="Arial"/>
          <w:sz w:val="20"/>
          <w:szCs w:val="20"/>
          <w:lang w:eastAsia="en-US"/>
        </w:rPr>
        <w:t>path</w:t>
      </w:r>
      <w:proofErr w:type="spellEnd"/>
      <w:r w:rsidRPr="009F76DA">
        <w:rPr>
          <w:rFonts w:ascii="Arial" w:hAnsi="Arial" w:cs="Arial"/>
          <w:sz w:val="20"/>
          <w:szCs w:val="20"/>
          <w:lang w:eastAsia="en-US"/>
        </w:rPr>
        <w:t>;</w:t>
      </w:r>
    </w:p>
    <w:p w14:paraId="39F2D6C2" w14:textId="77777777" w:rsidR="00BA309E" w:rsidRPr="009F76DA" w:rsidRDefault="00BA309E" w:rsidP="00124A7F">
      <w:pPr>
        <w:numPr>
          <w:ilvl w:val="1"/>
          <w:numId w:val="6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naprawy Błędów w czasach realizacji Zgłoszeń określonych w </w:t>
      </w:r>
      <w:r w:rsidRPr="009F76DA">
        <w:rPr>
          <w:rFonts w:ascii="Arial" w:hAnsi="Arial" w:cs="Arial"/>
          <w:b/>
          <w:sz w:val="20"/>
          <w:szCs w:val="20"/>
        </w:rPr>
        <w:t>Załączniku nr 5</w:t>
      </w:r>
      <w:r w:rsidRPr="009F76DA">
        <w:rPr>
          <w:rFonts w:ascii="Arial" w:hAnsi="Arial" w:cs="Arial"/>
          <w:sz w:val="20"/>
          <w:szCs w:val="20"/>
        </w:rPr>
        <w:t xml:space="preserve"> do Umowy.</w:t>
      </w:r>
    </w:p>
    <w:p w14:paraId="34259FFA" w14:textId="044C5298"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oświadcza, że dysponuje odpowiednim potencjałem techniczno</w:t>
      </w:r>
      <w:r w:rsidR="004B012B" w:rsidRPr="009F76DA">
        <w:rPr>
          <w:rFonts w:ascii="Arial" w:hAnsi="Arial" w:cs="Arial"/>
          <w:sz w:val="20"/>
          <w:szCs w:val="20"/>
        </w:rPr>
        <w:t>-</w:t>
      </w:r>
      <w:r w:rsidRPr="009F76DA">
        <w:rPr>
          <w:rFonts w:ascii="Arial" w:hAnsi="Arial" w:cs="Arial"/>
          <w:sz w:val="20"/>
          <w:szCs w:val="20"/>
        </w:rPr>
        <w:t>organizacyjnym, personelem posiadającym odpowiednie kwalifikacje oraz wiedzą i doświadczeniem pozwalającymi na należytą realizację przedmiotu Umowy.</w:t>
      </w:r>
    </w:p>
    <w:p w14:paraId="7935217B" w14:textId="05131099" w:rsidR="00B772C4" w:rsidRPr="00306034" w:rsidRDefault="00B772C4" w:rsidP="00306034">
      <w:pPr>
        <w:numPr>
          <w:ilvl w:val="0"/>
          <w:numId w:val="55"/>
        </w:numPr>
        <w:spacing w:before="120" w:after="120" w:line="360" w:lineRule="auto"/>
        <w:contextualSpacing/>
        <w:jc w:val="both"/>
        <w:rPr>
          <w:rFonts w:ascii="Arial" w:hAnsi="Arial" w:cs="Arial"/>
          <w:sz w:val="20"/>
          <w:szCs w:val="20"/>
        </w:rPr>
      </w:pPr>
      <w:r w:rsidRPr="00306034">
        <w:rPr>
          <w:rFonts w:ascii="Arial" w:hAnsi="Arial" w:cs="Arial"/>
          <w:sz w:val="20"/>
          <w:szCs w:val="20"/>
        </w:rPr>
        <w:t xml:space="preserve">Wykonawca zapewni zespół specjalistów dedykowany do realizacji przedmiotu Umowy, zgodnie z ofertą. </w:t>
      </w:r>
      <w:r w:rsidR="00306034" w:rsidRPr="00306034">
        <w:rPr>
          <w:rFonts w:ascii="Arial" w:hAnsi="Arial" w:cs="Arial"/>
          <w:sz w:val="20"/>
          <w:szCs w:val="20"/>
        </w:rPr>
        <w:t xml:space="preserve">Wymagania odnośnie składu zespołu dedykowanego do realizacji przedmiotu Umowy, tj. minimalnej liczby personelu pełniącego w zespole poszczególne role oraz minimalne kwalifikacje zawodowe, wykształcenie i doświadczenie wymagane od osób na danym stanowisku (roli w zespole) określa </w:t>
      </w:r>
      <w:r w:rsidR="00306034" w:rsidRPr="00306034">
        <w:rPr>
          <w:rFonts w:ascii="Arial" w:hAnsi="Arial" w:cs="Arial"/>
          <w:b/>
          <w:bCs/>
          <w:sz w:val="20"/>
          <w:szCs w:val="20"/>
        </w:rPr>
        <w:t xml:space="preserve">Załącznik nr 10 </w:t>
      </w:r>
      <w:r w:rsidR="00306034" w:rsidRPr="00306034">
        <w:rPr>
          <w:rFonts w:ascii="Arial" w:hAnsi="Arial" w:cs="Arial"/>
          <w:sz w:val="20"/>
          <w:szCs w:val="20"/>
        </w:rPr>
        <w:t xml:space="preserve">do Umowy. </w:t>
      </w:r>
      <w:r w:rsidRPr="00306034">
        <w:rPr>
          <w:rFonts w:ascii="Arial" w:hAnsi="Arial" w:cs="Arial"/>
          <w:sz w:val="20"/>
          <w:szCs w:val="20"/>
        </w:rPr>
        <w:t xml:space="preserve">Wykaz osób wchodzących w skład zespołu dedykowanego przez Wykonawcę do realizacji przedmiotu Umowy zawiera </w:t>
      </w:r>
      <w:r w:rsidRPr="0055029D">
        <w:rPr>
          <w:rFonts w:ascii="Arial" w:hAnsi="Arial" w:cs="Arial"/>
          <w:b/>
          <w:bCs/>
          <w:sz w:val="20"/>
          <w:szCs w:val="20"/>
        </w:rPr>
        <w:t>Załącznik nr 10</w:t>
      </w:r>
      <w:r w:rsidR="007A2634">
        <w:rPr>
          <w:rFonts w:ascii="Arial" w:hAnsi="Arial" w:cs="Arial"/>
          <w:b/>
          <w:bCs/>
          <w:sz w:val="20"/>
          <w:szCs w:val="20"/>
        </w:rPr>
        <w:t>A</w:t>
      </w:r>
      <w:r w:rsidRPr="00306034">
        <w:rPr>
          <w:rFonts w:ascii="Arial" w:hAnsi="Arial" w:cs="Arial"/>
          <w:sz w:val="20"/>
          <w:szCs w:val="20"/>
        </w:rPr>
        <w:t xml:space="preserve"> do Umowy.</w:t>
      </w:r>
    </w:p>
    <w:p w14:paraId="2412C901" w14:textId="77777777"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Wykonawca uprawniony jest zmienić lub poszerzyć skład zespołu dedykowanego do realizacji przedmiotu Umowy, pod warunkiem uzyskania zgody Zamawiającego wyrażonej uprzednio w formie pisemnej. Zamawiający podejmie decyzję w tym przedmiocie w ciągu 7 dni od otrzymania od Wykonawcy zgłoszenia.</w:t>
      </w:r>
    </w:p>
    <w:p w14:paraId="7FB5E475" w14:textId="37B4C3B6"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W razie zgłoszenia przez Zamawiającego uzasadnionych zastrzeżeń co do kwalifikacji, wiedzy, rzetelności lub terminowości wykonywania zadań przez danego członka zespołu, Wykonawca zobowiązany jest go zastąpić nowym. Wykonawca dokona tej zmiany w ciągu 14 dni od otrzymania zgłoszenia od Zamawiającego.</w:t>
      </w:r>
    </w:p>
    <w:p w14:paraId="000A4615" w14:textId="14A25E01"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 xml:space="preserve">W przypadku zmiany osoby wskazanej na danym stanowisku (roli w zespole), osoba zastępująca musi posiadać odpowiednio kwalifikacje zawodowe, wykształcenie i doświadczenie nie mniejsze niż określone w </w:t>
      </w:r>
      <w:r w:rsidRPr="0055029D">
        <w:rPr>
          <w:rFonts w:ascii="Arial" w:hAnsi="Arial" w:cs="Arial"/>
          <w:b/>
          <w:bCs/>
          <w:sz w:val="20"/>
          <w:szCs w:val="20"/>
        </w:rPr>
        <w:t>Załączniku nr 10</w:t>
      </w:r>
      <w:r w:rsidRPr="00B772C4">
        <w:rPr>
          <w:rFonts w:ascii="Arial" w:hAnsi="Arial" w:cs="Arial"/>
          <w:sz w:val="20"/>
          <w:szCs w:val="20"/>
        </w:rPr>
        <w:t xml:space="preserve"> do Umowy. Również w przypadku wskazania przez Wykonawcę dodatkowych osób do realizacji przedmiotu Umowy nowe osoby muszą spełniać minimalne wymagania określone w </w:t>
      </w:r>
      <w:r w:rsidRPr="0055029D">
        <w:rPr>
          <w:rFonts w:ascii="Arial" w:hAnsi="Arial" w:cs="Arial"/>
          <w:b/>
          <w:bCs/>
          <w:sz w:val="20"/>
          <w:szCs w:val="20"/>
        </w:rPr>
        <w:t xml:space="preserve">Załączniku nr </w:t>
      </w:r>
      <w:r w:rsidR="00306034" w:rsidRPr="0055029D">
        <w:rPr>
          <w:rFonts w:ascii="Arial" w:hAnsi="Arial" w:cs="Arial"/>
          <w:b/>
          <w:bCs/>
          <w:sz w:val="20"/>
          <w:szCs w:val="20"/>
        </w:rPr>
        <w:t>10</w:t>
      </w:r>
      <w:r w:rsidRPr="00B772C4">
        <w:rPr>
          <w:rFonts w:ascii="Arial" w:hAnsi="Arial" w:cs="Arial"/>
          <w:sz w:val="20"/>
          <w:szCs w:val="20"/>
        </w:rPr>
        <w:t xml:space="preserve"> do Umowy.</w:t>
      </w:r>
    </w:p>
    <w:p w14:paraId="252F448F" w14:textId="77777777" w:rsidR="00B772C4" w:rsidRPr="00B772C4" w:rsidRDefault="00B772C4" w:rsidP="00B772C4">
      <w:pPr>
        <w:numPr>
          <w:ilvl w:val="0"/>
          <w:numId w:val="55"/>
        </w:numPr>
        <w:spacing w:before="120" w:after="120" w:line="360" w:lineRule="auto"/>
        <w:contextualSpacing/>
        <w:jc w:val="both"/>
        <w:rPr>
          <w:rFonts w:ascii="Arial" w:hAnsi="Arial" w:cs="Arial"/>
          <w:sz w:val="20"/>
          <w:szCs w:val="20"/>
        </w:rPr>
      </w:pPr>
      <w:r w:rsidRPr="00B772C4">
        <w:rPr>
          <w:rFonts w:ascii="Arial" w:hAnsi="Arial" w:cs="Arial"/>
          <w:sz w:val="20"/>
          <w:szCs w:val="20"/>
        </w:rPr>
        <w:t>Zmiany, o których mowa w ust. 6-8 nie stanowią zmiany Umowy i nie wymagają zawarcia aneksu do Umowy. Wykonawca w terminie 7 dni poinformuje Zamawiającego w formie pisemnej o odpowiednio rozpoczęciu lub zaprzestaniu wykonywania zadań przez danego członka zespołu. Każda taka zmiana skutkuje odbiorem/nadaniem uprawnień przez Zamawiającego. Wykonawca zobowiązany jest do zapewnienia transferu wiedzy pomiędzy dotychczasowymi a nowymi członkami zespołu.</w:t>
      </w:r>
    </w:p>
    <w:p w14:paraId="1A3C0CE8" w14:textId="77777777" w:rsidR="00BA309E" w:rsidRPr="00306034" w:rsidRDefault="00BA309E" w:rsidP="00306034">
      <w:pPr>
        <w:numPr>
          <w:ilvl w:val="0"/>
          <w:numId w:val="55"/>
        </w:numPr>
        <w:spacing w:before="120" w:after="120" w:line="360" w:lineRule="auto"/>
        <w:contextualSpacing/>
        <w:jc w:val="both"/>
        <w:rPr>
          <w:rFonts w:ascii="Arial" w:hAnsi="Arial" w:cs="Arial"/>
          <w:sz w:val="20"/>
          <w:szCs w:val="20"/>
          <w:lang w:eastAsia="en-US"/>
        </w:rPr>
      </w:pPr>
      <w:r w:rsidRPr="00306034">
        <w:rPr>
          <w:rFonts w:ascii="Arial" w:hAnsi="Arial" w:cs="Arial"/>
          <w:sz w:val="20"/>
          <w:szCs w:val="20"/>
          <w:lang w:eastAsia="en-US"/>
        </w:rPr>
        <w:t>Wykonawca zobowiązuje się, realizując usługi w zakresie modyfikacji Systemu, zachować jego zgodność z dotychczasowymi założeniami funkcjonalnymi Systemu oraz wykonać je zgodnie z wytycznymi Zamawiającego.</w:t>
      </w:r>
    </w:p>
    <w:p w14:paraId="0CC7E4D8" w14:textId="7E03AC63"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lastRenderedPageBreak/>
        <w:t xml:space="preserve">Wykonawca zobowiązuje się, że każda Nowa wersja Systemu </w:t>
      </w:r>
      <w:r w:rsidR="00DB4120" w:rsidRPr="003833FE">
        <w:rPr>
          <w:rFonts w:ascii="Arial" w:hAnsi="Arial" w:cs="Arial"/>
          <w:sz w:val="20"/>
          <w:szCs w:val="20"/>
        </w:rPr>
        <w:t xml:space="preserve">lub kolejna wersja Systemu z nowym Numerem wersji Systemu </w:t>
      </w:r>
      <w:r w:rsidRPr="009F76DA">
        <w:rPr>
          <w:rFonts w:ascii="Arial" w:hAnsi="Arial" w:cs="Arial"/>
          <w:sz w:val="20"/>
          <w:szCs w:val="20"/>
          <w:lang w:eastAsia="en-US"/>
        </w:rPr>
        <w:t>wynikająca z realizacji niniejszej Umowy, będzie umożliwiała obsługę danych Systemu sprzed wykonania tej wersji Systemu.</w:t>
      </w:r>
    </w:p>
    <w:p w14:paraId="6BA2EDA9"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do świadczenia usług, wchodzących w zakres przedmiotu Umowy, o którym mowa w § 2 oraz wykonania i dostarczenia Produktów, w tym interfejsu Systemu i jego komunikatów, w języku polskim. W przypadku gdy dla danego rodzaju dokumentów związanych z programami komputerowymi lub bibliotekami nie istnieją wersje w języku polskim, Zamawiający dopuszcza dostarczenie ww. dokumentów w języku angielskim. </w:t>
      </w:r>
    </w:p>
    <w:p w14:paraId="6DF93E89" w14:textId="77777777" w:rsidR="00A41F00" w:rsidRPr="003833FE" w:rsidRDefault="00A41F00" w:rsidP="001058CC">
      <w:pPr>
        <w:numPr>
          <w:ilvl w:val="0"/>
          <w:numId w:val="55"/>
        </w:numPr>
        <w:spacing w:before="120" w:after="120" w:line="360" w:lineRule="auto"/>
        <w:contextualSpacing/>
        <w:jc w:val="both"/>
        <w:rPr>
          <w:rFonts w:ascii="Arial" w:hAnsi="Arial" w:cs="Arial"/>
          <w:sz w:val="20"/>
          <w:szCs w:val="20"/>
        </w:rPr>
      </w:pPr>
      <w:r w:rsidRPr="00A41F00">
        <w:rPr>
          <w:rFonts w:ascii="Arial" w:hAnsi="Arial" w:cs="Arial"/>
          <w:sz w:val="20"/>
          <w:szCs w:val="20"/>
        </w:rPr>
        <w:t>Wykonawca zobowiązuje się do realizacji usługi Utrzymania i Rozwoju w sposób zapobiegający utracie danych, w tym także tych, do których będzie miał dostęp w trakcie wykonywania tych usług. W przypadku, gdy wykonanie danej czynności przez Wykonawcę lub przez Zamawiającego w oparciu o rekomendację Wykonawcy wiąże się z ryzykiem utraty danych, Wykonawca zobowiązany jest poinformować o tym Zamawiającego przed przystąpieniem do wykonania takiej czynności lub z chwilą przekazania takiej rekomendacji Zamawiającemu</w:t>
      </w:r>
      <w:r>
        <w:rPr>
          <w:rFonts w:ascii="Arial" w:hAnsi="Arial" w:cs="Arial"/>
          <w:sz w:val="20"/>
          <w:szCs w:val="20"/>
        </w:rPr>
        <w:t>.</w:t>
      </w:r>
    </w:p>
    <w:p w14:paraId="64845943" w14:textId="5AAF8D85"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Wykonawca</w:t>
      </w:r>
      <w:r w:rsidRPr="009F76DA">
        <w:rPr>
          <w:rFonts w:ascii="Arial" w:hAnsi="Arial" w:cs="Arial"/>
          <w:sz w:val="20"/>
          <w:szCs w:val="20"/>
        </w:rPr>
        <w:t xml:space="preserve"> ponosi odpowiedzialność za: </w:t>
      </w:r>
    </w:p>
    <w:p w14:paraId="44615CB2"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działania i zaniechania osób, które wykonują przedmiot Umowy, </w:t>
      </w:r>
    </w:p>
    <w:p w14:paraId="662DEE15"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nieterminowe lub nierzetelne wykonanie przydzielonych jego pracownikom lub osobom świadczącym określone usługi zadań celem realizacji Umowy,</w:t>
      </w:r>
    </w:p>
    <w:p w14:paraId="0B13782B"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szkody, które Wykonawca lub działający na jego zlecenie podwykonawca spowoduje podczas wykonywania prac będących przedmiotem Umowy lub w związku z ich wykonywaniem, </w:t>
      </w:r>
    </w:p>
    <w:p w14:paraId="04F5C99D"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naruszenia praw osób trzecich w związku z wykonywaniem Umowy, </w:t>
      </w:r>
    </w:p>
    <w:p w14:paraId="64444428" w14:textId="77777777" w:rsidR="00BA309E" w:rsidRPr="009F76DA" w:rsidRDefault="00BA309E" w:rsidP="00124A7F">
      <w:pPr>
        <w:numPr>
          <w:ilvl w:val="1"/>
          <w:numId w:val="61"/>
        </w:numPr>
        <w:spacing w:before="120" w:after="120" w:line="360" w:lineRule="auto"/>
        <w:contextualSpacing/>
        <w:jc w:val="both"/>
        <w:rPr>
          <w:rFonts w:ascii="Arial" w:hAnsi="Arial" w:cs="Arial"/>
          <w:sz w:val="20"/>
          <w:szCs w:val="20"/>
        </w:rPr>
      </w:pPr>
      <w:r w:rsidRPr="009F76DA">
        <w:rPr>
          <w:rFonts w:ascii="Arial" w:hAnsi="Arial" w:cs="Arial"/>
          <w:sz w:val="20"/>
          <w:szCs w:val="20"/>
        </w:rPr>
        <w:t>treść i zawartość merytoryczną wszelkiej Dokumentacji przekazywanej Zamawiającemu.</w:t>
      </w:r>
    </w:p>
    <w:p w14:paraId="29F78E3F" w14:textId="77777777" w:rsidR="00BA309E" w:rsidRPr="009F76DA" w:rsidRDefault="00BA309E" w:rsidP="00124A7F">
      <w:pPr>
        <w:numPr>
          <w:ilvl w:val="0"/>
          <w:numId w:val="55"/>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Wszelkie zmiany w Systemie Wykonawca wykonuje wyłącznie na zlecenie Zamawiającego lub po uzyskaniu jego pisemnej zgody. </w:t>
      </w:r>
    </w:p>
    <w:p w14:paraId="1918C6F4" w14:textId="5AFBE08E"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zobowiązany jest przekazać wszystkie </w:t>
      </w:r>
      <w:r w:rsidR="00D1780E" w:rsidRPr="009F76DA">
        <w:rPr>
          <w:rFonts w:ascii="Arial" w:hAnsi="Arial" w:cs="Arial"/>
          <w:sz w:val="20"/>
          <w:szCs w:val="20"/>
          <w:lang w:eastAsia="en-US"/>
        </w:rPr>
        <w:t xml:space="preserve">loginy i </w:t>
      </w:r>
      <w:r w:rsidRPr="009F76DA">
        <w:rPr>
          <w:rFonts w:ascii="Arial" w:hAnsi="Arial" w:cs="Arial"/>
          <w:sz w:val="20"/>
          <w:szCs w:val="20"/>
          <w:lang w:eastAsia="en-US"/>
        </w:rPr>
        <w:t xml:space="preserve">hasła do zasobów informatycznych Zamawiającego, które będzie posiadał, w terminie 14 dni od dnia zgłoszenia takiego żądania do Wykonawcy. </w:t>
      </w:r>
    </w:p>
    <w:p w14:paraId="66953DBA" w14:textId="75559363" w:rsidR="00BA309E" w:rsidRPr="009F76DA" w:rsidRDefault="00BA309E" w:rsidP="00124A7F">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 okresie ostatnich 30 dni obowiązywania Umowy, Wykonawca zobowiązany jest umożliwić przez co najmniej 100 godzin w godzinach 8</w:t>
      </w:r>
      <w:r w:rsidR="00E81B23">
        <w:rPr>
          <w:rFonts w:ascii="Arial" w:hAnsi="Arial" w:cs="Arial"/>
          <w:sz w:val="20"/>
          <w:szCs w:val="20"/>
          <w:lang w:eastAsia="en-US"/>
        </w:rPr>
        <w:t>:</w:t>
      </w:r>
      <w:r w:rsidRPr="009F76DA">
        <w:rPr>
          <w:rFonts w:ascii="Arial" w:hAnsi="Arial" w:cs="Arial"/>
          <w:sz w:val="20"/>
          <w:szCs w:val="20"/>
          <w:lang w:eastAsia="en-US"/>
        </w:rPr>
        <w:t>30-16</w:t>
      </w:r>
      <w:r w:rsidR="00E81B23">
        <w:rPr>
          <w:rFonts w:ascii="Arial" w:hAnsi="Arial" w:cs="Arial"/>
          <w:sz w:val="20"/>
          <w:szCs w:val="20"/>
          <w:lang w:eastAsia="en-US"/>
        </w:rPr>
        <w:t>:</w:t>
      </w:r>
      <w:r w:rsidRPr="009F76DA">
        <w:rPr>
          <w:rFonts w:ascii="Arial" w:hAnsi="Arial" w:cs="Arial"/>
          <w:sz w:val="20"/>
          <w:szCs w:val="20"/>
          <w:lang w:eastAsia="en-US"/>
        </w:rPr>
        <w:t>30 udział osób wskazanych przez Zamawiającego w wykonywaniu prac przez Wykonawcę będących przedmiotem Umowy, w celu przekazania doświadczenia i wiedzy z zakresu sposobu realizacji przedmiotu Umowy oraz działania Systemu. Wykonawca zobowiązany jest zapewnić udział osób trzecich wskazanych przez Zamawiającego w wykonywaniu prac będących przedmiotem Umowy w miejscu wskazanym przez Zamawiającego, w tym w siedzibie Wykonawcy.</w:t>
      </w:r>
    </w:p>
    <w:p w14:paraId="066E0687" w14:textId="20F51432" w:rsidR="00BA309E" w:rsidRPr="009F76DA" w:rsidRDefault="002D5538" w:rsidP="008415FE">
      <w:pPr>
        <w:numPr>
          <w:ilvl w:val="0"/>
          <w:numId w:val="55"/>
        </w:numPr>
        <w:spacing w:before="120" w:after="120" w:line="360" w:lineRule="auto"/>
        <w:contextualSpacing/>
        <w:jc w:val="both"/>
        <w:rPr>
          <w:rFonts w:ascii="Arial" w:hAnsi="Arial" w:cs="Arial"/>
          <w:sz w:val="20"/>
          <w:szCs w:val="20"/>
          <w:lang w:eastAsia="en-US"/>
        </w:rPr>
      </w:pPr>
      <w:r w:rsidRPr="009F76DA">
        <w:rPr>
          <w:rFonts w:ascii="Arial" w:hAnsi="Arial" w:cs="Arial"/>
          <w:sz w:val="20"/>
          <w:szCs w:val="20"/>
          <w:lang w:eastAsia="en-US"/>
        </w:rPr>
        <w:t>Wykonawca oświadcza, iż wytworzenie Produktów oraz korzystanie przez Zamawiającego z Produktów przekazanych Zamawiającemu przez Wykonawcę nie będzie naruszać przepisów prawa, dóbr osobistych lub praw majątkowych osób trzecich, ani też praw na dobrach niematerialnych, w szczególności praw autorskich lub praw własności przemysłowej.</w:t>
      </w:r>
    </w:p>
    <w:p w14:paraId="1232D763" w14:textId="182DB5BE" w:rsidR="005049D9" w:rsidRDefault="00F56A85" w:rsidP="00920C48">
      <w:pPr>
        <w:numPr>
          <w:ilvl w:val="0"/>
          <w:numId w:val="55"/>
        </w:numPr>
        <w:spacing w:before="120" w:after="120" w:line="360" w:lineRule="auto"/>
        <w:contextualSpacing/>
        <w:jc w:val="both"/>
        <w:rPr>
          <w:rFonts w:ascii="Arial" w:hAnsi="Arial" w:cs="Arial"/>
          <w:sz w:val="20"/>
          <w:szCs w:val="20"/>
        </w:rPr>
      </w:pPr>
      <w:r w:rsidRPr="00F56A85">
        <w:rPr>
          <w:rFonts w:ascii="Arial" w:hAnsi="Arial" w:cs="Arial"/>
          <w:sz w:val="20"/>
          <w:szCs w:val="20"/>
        </w:rPr>
        <w:lastRenderedPageBreak/>
        <w:t>Wykonawca ponosi całkowitą odpowiedzialność za swoje działania lub zaniechania związane z realizacją umowy, chyba że szkoda nastąpiła wskutek siły wyższej albo wyłącznie z winy Zamawiającego lub osoby trzeciej</w:t>
      </w:r>
      <w:r>
        <w:rPr>
          <w:rFonts w:ascii="Arial" w:hAnsi="Arial" w:cs="Arial"/>
          <w:sz w:val="20"/>
          <w:szCs w:val="20"/>
        </w:rPr>
        <w:t>.</w:t>
      </w:r>
    </w:p>
    <w:p w14:paraId="2CA1FFDC" w14:textId="5770AE8F" w:rsidR="0012190A" w:rsidRPr="003833FE" w:rsidRDefault="005925F9" w:rsidP="00920C48">
      <w:pPr>
        <w:numPr>
          <w:ilvl w:val="0"/>
          <w:numId w:val="55"/>
        </w:numPr>
        <w:spacing w:before="120" w:after="120" w:line="360" w:lineRule="auto"/>
        <w:contextualSpacing/>
        <w:jc w:val="both"/>
        <w:rPr>
          <w:rFonts w:ascii="Arial" w:hAnsi="Arial" w:cs="Arial"/>
          <w:sz w:val="20"/>
          <w:szCs w:val="20"/>
        </w:rPr>
      </w:pPr>
      <w:r w:rsidRPr="5B0DF239">
        <w:rPr>
          <w:rFonts w:ascii="Arial" w:hAnsi="Arial" w:cs="Arial"/>
          <w:sz w:val="20"/>
          <w:szCs w:val="20"/>
        </w:rPr>
        <w:t>Dokumenty związane z realizacją Umowy, w tym protokoły odbiorów mogą być składane w formie papierowej bądź  elektronicznej pod warunkiem opatrzenia ich w takim przypadku kwalifikowanym podpisem zawierającym znacznik czasu. Jeżeli dokument wymaga podpisu obu stron Umowy wymagane jest zachowanie jednolitości formy sporządzenia dokumentu</w:t>
      </w:r>
    </w:p>
    <w:p w14:paraId="44458DB8" w14:textId="07E63629" w:rsidR="002D5538" w:rsidRPr="005758EC" w:rsidRDefault="002D5538" w:rsidP="005758EC">
      <w:pPr>
        <w:spacing w:before="120" w:after="120" w:line="360" w:lineRule="auto"/>
        <w:contextualSpacing/>
        <w:jc w:val="center"/>
        <w:rPr>
          <w:rFonts w:ascii="Arial" w:hAnsi="Arial"/>
          <w:b/>
          <w:sz w:val="20"/>
        </w:rPr>
      </w:pPr>
    </w:p>
    <w:p w14:paraId="45FD297B" w14:textId="751BBD99"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4.</w:t>
      </w:r>
    </w:p>
    <w:p w14:paraId="1C2D359E"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Sposób odbioru realizacji przedmiotu Umowy</w:t>
      </w:r>
    </w:p>
    <w:p w14:paraId="0D6EB163" w14:textId="5486C961"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w:t>
      </w:r>
      <w:r w:rsidR="00DE67C2" w:rsidRPr="009F76DA">
        <w:rPr>
          <w:rFonts w:ascii="Arial" w:hAnsi="Arial" w:cs="Arial"/>
          <w:sz w:val="20"/>
          <w:szCs w:val="20"/>
        </w:rPr>
        <w:t xml:space="preserve">określonego w § 2 ust. 1 pkt 1) </w:t>
      </w:r>
      <w:r w:rsidRPr="009F76DA">
        <w:rPr>
          <w:rFonts w:ascii="Arial" w:hAnsi="Arial" w:cs="Arial"/>
          <w:sz w:val="20"/>
          <w:szCs w:val="20"/>
        </w:rPr>
        <w:t xml:space="preserve">rozliczana będzie w okresach miesięcznych. Wykonawca za każdy miesiąc kalendarzowy realizacji przedmiotu Umowy, z wykorzystaniem Usługi rozliczenia (o ile zostanie udostępniona przez Zamawiającego), dostarczy Zamawiającemu raport dostępności Systemu, którego </w:t>
      </w:r>
      <w:r w:rsidRPr="009F76DA">
        <w:rPr>
          <w:rFonts w:ascii="Arial" w:hAnsi="Arial" w:cs="Arial"/>
          <w:sz w:val="20"/>
          <w:szCs w:val="20"/>
          <w:lang w:eastAsia="en-US"/>
        </w:rPr>
        <w:t>szczegółową specyfikację Strony uzgodnią nie później niż w terminie 15 dni od dnia zawarcia Umowy,</w:t>
      </w:r>
      <w:r w:rsidRPr="009F76DA">
        <w:rPr>
          <w:rFonts w:ascii="Arial" w:hAnsi="Arial" w:cs="Arial"/>
          <w:sz w:val="20"/>
          <w:szCs w:val="20"/>
        </w:rPr>
        <w:t xml:space="preserve"> oraz raporty Zgłoszeń i innych usług wykonanych w ramach Umowy do zatwierdzenia, w odniesieniu do poszczególnych usług określonych w § 2 ust. 1, zawierające informacje zgodnie z opisem zawartym w </w:t>
      </w:r>
      <w:r w:rsidR="00A51229" w:rsidRPr="009F76DA">
        <w:rPr>
          <w:rFonts w:ascii="Arial" w:hAnsi="Arial" w:cs="Arial"/>
          <w:sz w:val="20"/>
          <w:szCs w:val="20"/>
        </w:rPr>
        <w:t>z</w:t>
      </w:r>
      <w:r w:rsidRPr="009F76DA">
        <w:rPr>
          <w:rFonts w:ascii="Arial" w:hAnsi="Arial" w:cs="Arial"/>
          <w:sz w:val="20"/>
          <w:szCs w:val="20"/>
        </w:rPr>
        <w:t>ałącznikach do Umowy.</w:t>
      </w:r>
    </w:p>
    <w:p w14:paraId="6A97E546" w14:textId="46E91226" w:rsidR="00BA309E" w:rsidRPr="009F76DA" w:rsidRDefault="00BA309E" w:rsidP="00124A7F">
      <w:pPr>
        <w:numPr>
          <w:ilvl w:val="0"/>
          <w:numId w:val="57"/>
        </w:numPr>
        <w:spacing w:before="120" w:after="120" w:line="360" w:lineRule="auto"/>
        <w:contextualSpacing/>
        <w:jc w:val="both"/>
        <w:rPr>
          <w:rFonts w:ascii="Arial" w:hAnsi="Arial" w:cs="Arial"/>
          <w:sz w:val="20"/>
          <w:szCs w:val="20"/>
        </w:rPr>
      </w:pPr>
      <w:r w:rsidRPr="009F76DA">
        <w:rPr>
          <w:rFonts w:ascii="Arial" w:hAnsi="Arial" w:cs="Arial"/>
          <w:b/>
          <w:sz w:val="20"/>
          <w:szCs w:val="20"/>
        </w:rPr>
        <w:t>Odbiór przedmiotu Umowy określonego w § 2 ust. 1 pkt 1)</w:t>
      </w:r>
      <w:r w:rsidRPr="009F76DA">
        <w:rPr>
          <w:rFonts w:ascii="Arial" w:hAnsi="Arial" w:cs="Arial"/>
          <w:sz w:val="20"/>
          <w:szCs w:val="20"/>
        </w:rPr>
        <w:t xml:space="preserve">, następuje na zasadach określonych odpowiednio w </w:t>
      </w:r>
      <w:r w:rsidRPr="009F76DA">
        <w:rPr>
          <w:rFonts w:ascii="Arial" w:hAnsi="Arial" w:cs="Arial"/>
          <w:b/>
          <w:sz w:val="20"/>
          <w:szCs w:val="20"/>
        </w:rPr>
        <w:t>Załącznik</w:t>
      </w:r>
      <w:r w:rsidR="00ED7D31" w:rsidRPr="009F76DA">
        <w:rPr>
          <w:rFonts w:ascii="Arial" w:hAnsi="Arial" w:cs="Arial"/>
          <w:b/>
          <w:sz w:val="20"/>
          <w:szCs w:val="20"/>
        </w:rPr>
        <w:t>u</w:t>
      </w:r>
      <w:r w:rsidRPr="009F76DA">
        <w:rPr>
          <w:rFonts w:ascii="Arial" w:hAnsi="Arial" w:cs="Arial"/>
          <w:b/>
          <w:sz w:val="20"/>
          <w:szCs w:val="20"/>
        </w:rPr>
        <w:t xml:space="preserve"> nr 4, </w:t>
      </w:r>
      <w:r w:rsidR="00ED7D31" w:rsidRPr="009F76DA">
        <w:rPr>
          <w:rFonts w:ascii="Arial" w:hAnsi="Arial" w:cs="Arial"/>
          <w:b/>
          <w:sz w:val="20"/>
          <w:szCs w:val="20"/>
        </w:rPr>
        <w:t xml:space="preserve">Załączniku nr </w:t>
      </w:r>
      <w:r w:rsidRPr="009F76DA">
        <w:rPr>
          <w:rFonts w:ascii="Arial" w:hAnsi="Arial" w:cs="Arial"/>
          <w:b/>
          <w:sz w:val="20"/>
          <w:szCs w:val="20"/>
        </w:rPr>
        <w:t xml:space="preserve">5, </w:t>
      </w:r>
      <w:r w:rsidR="00ED7D31" w:rsidRPr="009F76DA">
        <w:rPr>
          <w:rFonts w:ascii="Arial" w:hAnsi="Arial" w:cs="Arial"/>
          <w:b/>
          <w:sz w:val="20"/>
          <w:szCs w:val="20"/>
        </w:rPr>
        <w:t xml:space="preserve">Załączniku nr </w:t>
      </w:r>
      <w:r w:rsidRPr="009F76DA">
        <w:rPr>
          <w:rFonts w:ascii="Arial" w:hAnsi="Arial" w:cs="Arial"/>
          <w:b/>
          <w:sz w:val="20"/>
          <w:szCs w:val="20"/>
        </w:rPr>
        <w:t xml:space="preserve">7 i </w:t>
      </w:r>
      <w:r w:rsidR="00ED7D31"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 </w:t>
      </w:r>
    </w:p>
    <w:p w14:paraId="6043A51D" w14:textId="541157F0" w:rsidR="00BA309E" w:rsidRPr="009F76DA" w:rsidRDefault="00324CA5" w:rsidP="00124A7F">
      <w:pPr>
        <w:numPr>
          <w:ilvl w:val="0"/>
          <w:numId w:val="57"/>
        </w:numPr>
        <w:tabs>
          <w:tab w:val="num" w:pos="720"/>
        </w:tabs>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 xml:space="preserve">. </w:t>
      </w:r>
    </w:p>
    <w:p w14:paraId="1E223EF3" w14:textId="732F3422" w:rsidR="00BA309E" w:rsidRPr="00482E08" w:rsidRDefault="00482E08" w:rsidP="00124A7F">
      <w:pPr>
        <w:numPr>
          <w:ilvl w:val="0"/>
          <w:numId w:val="57"/>
        </w:numPr>
        <w:tabs>
          <w:tab w:val="num" w:pos="720"/>
        </w:tabs>
        <w:spacing w:before="120" w:after="120" w:line="360" w:lineRule="auto"/>
        <w:contextualSpacing/>
        <w:jc w:val="both"/>
        <w:rPr>
          <w:rFonts w:ascii="Arial" w:hAnsi="Arial" w:cs="Arial"/>
          <w:bCs/>
          <w:sz w:val="20"/>
          <w:szCs w:val="20"/>
        </w:rPr>
      </w:pPr>
      <w:r w:rsidRPr="00153F24">
        <w:rPr>
          <w:rFonts w:ascii="Arial" w:hAnsi="Arial" w:cs="Arial"/>
          <w:bCs/>
          <w:sz w:val="20"/>
          <w:szCs w:val="20"/>
        </w:rPr>
        <w:t>[celowo pominięto]</w:t>
      </w:r>
      <w:r w:rsidR="00BA309E" w:rsidRPr="00482E08">
        <w:rPr>
          <w:rFonts w:ascii="Arial" w:hAnsi="Arial" w:cs="Arial"/>
          <w:bCs/>
          <w:sz w:val="20"/>
          <w:szCs w:val="20"/>
        </w:rPr>
        <w:t>.</w:t>
      </w:r>
    </w:p>
    <w:p w14:paraId="22D5BBF5" w14:textId="5A882B36"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2F1806">
        <w:rPr>
          <w:rFonts w:ascii="Arial" w:hAnsi="Arial"/>
          <w:b/>
          <w:sz w:val="20"/>
        </w:rPr>
        <w:t xml:space="preserve">Odbiór usług wykonywanych w ramach gwarancji i rękojmi, o </w:t>
      </w:r>
      <w:r w:rsidRPr="009F76DA">
        <w:rPr>
          <w:rFonts w:ascii="Arial" w:hAnsi="Arial" w:cs="Arial"/>
          <w:b/>
          <w:sz w:val="20"/>
          <w:szCs w:val="20"/>
        </w:rPr>
        <w:t>któr</w:t>
      </w:r>
      <w:r w:rsidR="005D770A" w:rsidRPr="009F76DA">
        <w:rPr>
          <w:rFonts w:ascii="Arial" w:hAnsi="Arial" w:cs="Arial"/>
          <w:b/>
          <w:sz w:val="20"/>
          <w:szCs w:val="20"/>
        </w:rPr>
        <w:t>ych</w:t>
      </w:r>
      <w:r w:rsidRPr="002F1806">
        <w:rPr>
          <w:rFonts w:ascii="Arial" w:hAnsi="Arial"/>
          <w:b/>
          <w:sz w:val="20"/>
        </w:rPr>
        <w:t xml:space="preserve"> mowa w § 6,</w:t>
      </w:r>
      <w:r w:rsidRPr="009F76DA">
        <w:rPr>
          <w:rFonts w:ascii="Arial" w:hAnsi="Arial" w:cs="Arial"/>
          <w:b/>
          <w:sz w:val="20"/>
          <w:szCs w:val="20"/>
        </w:rPr>
        <w:t xml:space="preserve"> </w:t>
      </w:r>
      <w:r w:rsidRPr="009F76DA">
        <w:rPr>
          <w:rFonts w:ascii="Arial" w:hAnsi="Arial" w:cs="Arial"/>
          <w:sz w:val="20"/>
          <w:szCs w:val="20"/>
        </w:rPr>
        <w:t xml:space="preserve">następuje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w:t>
      </w:r>
    </w:p>
    <w:p w14:paraId="7C986B02" w14:textId="77777777"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rPr>
        <w:t>Zatwierdzanie raportów Zgłoszeń oraz odbiór przedmiotu Umowy następuje przez osoby upoważnione pisemnie przez Zamawiającego.</w:t>
      </w:r>
    </w:p>
    <w:p w14:paraId="7E4E3717" w14:textId="7157C212" w:rsidR="00BA309E" w:rsidRPr="009F76DA" w:rsidRDefault="00BA309E" w:rsidP="00124A7F">
      <w:pPr>
        <w:numPr>
          <w:ilvl w:val="0"/>
          <w:numId w:val="57"/>
        </w:numPr>
        <w:tabs>
          <w:tab w:val="num" w:pos="720"/>
        </w:tabs>
        <w:spacing w:before="120" w:after="120" w:line="360" w:lineRule="auto"/>
        <w:contextualSpacing/>
        <w:jc w:val="both"/>
        <w:rPr>
          <w:rFonts w:ascii="Arial" w:hAnsi="Arial" w:cs="Arial"/>
          <w:sz w:val="20"/>
          <w:szCs w:val="20"/>
        </w:rPr>
      </w:pPr>
      <w:r w:rsidRPr="009F76DA">
        <w:rPr>
          <w:rFonts w:ascii="Arial" w:hAnsi="Arial" w:cs="Arial"/>
          <w:sz w:val="20"/>
          <w:szCs w:val="20"/>
          <w:lang w:eastAsia="en-US"/>
        </w:rPr>
        <w:t>Miesięczny protokół odbioru realizacji przedmiotu Umowy oraz</w:t>
      </w:r>
      <w:r w:rsidR="00214FE4">
        <w:rPr>
          <w:rFonts w:ascii="Arial" w:hAnsi="Arial" w:cs="Arial"/>
          <w:sz w:val="20"/>
          <w:szCs w:val="20"/>
          <w:lang w:eastAsia="en-US"/>
        </w:rPr>
        <w:t xml:space="preserve"> Protokoły odbioru Nowej wersji Systemu</w:t>
      </w:r>
      <w:r w:rsidRPr="009F76DA">
        <w:rPr>
          <w:rFonts w:ascii="Arial" w:hAnsi="Arial" w:cs="Arial"/>
          <w:sz w:val="20"/>
          <w:szCs w:val="20"/>
          <w:lang w:eastAsia="en-US"/>
        </w:rPr>
        <w:t xml:space="preserve"> i Protokół odbioru Dokumentacji są podpisywane przez </w:t>
      </w:r>
      <w:r w:rsidRPr="009F76DA">
        <w:rPr>
          <w:rFonts w:ascii="Arial" w:hAnsi="Arial" w:cs="Arial"/>
          <w:sz w:val="20"/>
          <w:lang w:eastAsia="en-US"/>
        </w:rPr>
        <w:t>upoważnionych przedstawicieli Zamawiającego</w:t>
      </w:r>
      <w:r w:rsidRPr="009F76DA">
        <w:rPr>
          <w:rFonts w:ascii="Arial" w:hAnsi="Arial" w:cs="Arial"/>
          <w:sz w:val="20"/>
          <w:szCs w:val="20"/>
          <w:lang w:eastAsia="en-US"/>
        </w:rPr>
        <w:t xml:space="preserve"> poprzez złożenie odręcznych podpisów</w:t>
      </w:r>
      <w:r w:rsidR="004F08BC" w:rsidRPr="009F76DA">
        <w:rPr>
          <w:rFonts w:ascii="Arial" w:hAnsi="Arial" w:cs="Arial"/>
          <w:sz w:val="20"/>
          <w:szCs w:val="20"/>
          <w:lang w:eastAsia="en-US"/>
        </w:rPr>
        <w:t xml:space="preserve"> </w:t>
      </w:r>
      <w:r w:rsidR="00D74976" w:rsidRPr="009F76DA">
        <w:rPr>
          <w:rFonts w:ascii="Arial" w:hAnsi="Arial" w:cs="Arial"/>
          <w:sz w:val="20"/>
          <w:szCs w:val="20"/>
          <w:lang w:eastAsia="en-US"/>
        </w:rPr>
        <w:t>bądź</w:t>
      </w:r>
      <w:r w:rsidR="004F08BC" w:rsidRPr="009F76DA">
        <w:rPr>
          <w:rFonts w:ascii="Arial" w:hAnsi="Arial" w:cs="Arial"/>
          <w:sz w:val="20"/>
          <w:szCs w:val="20"/>
          <w:lang w:eastAsia="en-US"/>
        </w:rPr>
        <w:t xml:space="preserve"> </w:t>
      </w:r>
      <w:r w:rsidR="00716C40" w:rsidRPr="009F76DA">
        <w:rPr>
          <w:rFonts w:ascii="Arial" w:hAnsi="Arial" w:cs="Arial"/>
          <w:sz w:val="20"/>
          <w:szCs w:val="20"/>
          <w:lang w:eastAsia="en-US"/>
        </w:rPr>
        <w:t xml:space="preserve">podpisanie </w:t>
      </w:r>
      <w:r w:rsidR="006A521F" w:rsidRPr="009F76DA">
        <w:rPr>
          <w:rFonts w:ascii="Arial" w:hAnsi="Arial" w:cs="Arial"/>
          <w:sz w:val="20"/>
          <w:szCs w:val="20"/>
          <w:lang w:eastAsia="en-US"/>
        </w:rPr>
        <w:t>kwalifikowany</w:t>
      </w:r>
      <w:r w:rsidR="00716C40" w:rsidRPr="009F76DA">
        <w:rPr>
          <w:rFonts w:ascii="Arial" w:hAnsi="Arial" w:cs="Arial"/>
          <w:sz w:val="20"/>
          <w:szCs w:val="20"/>
          <w:lang w:eastAsia="en-US"/>
        </w:rPr>
        <w:t>m</w:t>
      </w:r>
      <w:r w:rsidR="006A521F" w:rsidRPr="009F76DA">
        <w:rPr>
          <w:rFonts w:ascii="Arial" w:hAnsi="Arial" w:cs="Arial"/>
          <w:sz w:val="20"/>
          <w:szCs w:val="20"/>
          <w:lang w:eastAsia="en-US"/>
        </w:rPr>
        <w:t xml:space="preserve"> podpis</w:t>
      </w:r>
      <w:r w:rsidR="00716C40" w:rsidRPr="009F76DA">
        <w:rPr>
          <w:rFonts w:ascii="Arial" w:hAnsi="Arial" w:cs="Arial"/>
          <w:sz w:val="20"/>
          <w:szCs w:val="20"/>
          <w:lang w:eastAsia="en-US"/>
        </w:rPr>
        <w:t>em</w:t>
      </w:r>
      <w:r w:rsidR="006A521F" w:rsidRPr="009F76DA">
        <w:rPr>
          <w:rFonts w:ascii="Arial" w:hAnsi="Arial" w:cs="Arial"/>
          <w:sz w:val="20"/>
          <w:szCs w:val="20"/>
          <w:lang w:eastAsia="en-US"/>
        </w:rPr>
        <w:t xml:space="preserve"> elektroniczny</w:t>
      </w:r>
      <w:r w:rsidR="00716C40" w:rsidRPr="009F76DA">
        <w:rPr>
          <w:rFonts w:ascii="Arial" w:hAnsi="Arial" w:cs="Arial"/>
          <w:sz w:val="20"/>
          <w:szCs w:val="20"/>
          <w:lang w:eastAsia="en-US"/>
        </w:rPr>
        <w:t>m</w:t>
      </w:r>
      <w:r w:rsidRPr="009F76DA">
        <w:rPr>
          <w:rFonts w:ascii="Arial" w:hAnsi="Arial" w:cs="Arial"/>
          <w:sz w:val="20"/>
          <w:szCs w:val="20"/>
          <w:lang w:eastAsia="en-US"/>
        </w:rPr>
        <w:t>.</w:t>
      </w:r>
    </w:p>
    <w:p w14:paraId="19A467DE" w14:textId="77777777" w:rsidR="00BA309E" w:rsidRPr="009F76DA" w:rsidRDefault="00BA309E" w:rsidP="00BA309E">
      <w:pPr>
        <w:spacing w:before="120" w:after="120" w:line="360" w:lineRule="auto"/>
        <w:contextualSpacing/>
        <w:jc w:val="center"/>
        <w:rPr>
          <w:rFonts w:ascii="Arial" w:hAnsi="Arial" w:cs="Arial"/>
          <w:b/>
          <w:sz w:val="20"/>
          <w:szCs w:val="20"/>
        </w:rPr>
      </w:pPr>
    </w:p>
    <w:p w14:paraId="53316286"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5.</w:t>
      </w:r>
      <w:r w:rsidRPr="009F76DA">
        <w:rPr>
          <w:rFonts w:ascii="Arial" w:eastAsia="MingLiU" w:hAnsi="Arial" w:cs="Arial"/>
          <w:b/>
          <w:sz w:val="20"/>
          <w:szCs w:val="20"/>
        </w:rPr>
        <w:br/>
      </w:r>
      <w:r w:rsidRPr="009F76DA">
        <w:rPr>
          <w:rFonts w:ascii="Arial" w:hAnsi="Arial" w:cs="Arial"/>
          <w:b/>
          <w:sz w:val="20"/>
          <w:szCs w:val="20"/>
        </w:rPr>
        <w:t>Zasady bezpieczeństwa przy realizacji Umowy, odpowiedzialność Wykonawcy</w:t>
      </w:r>
    </w:p>
    <w:p w14:paraId="289D9555" w14:textId="491C78D5"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Realizacja przedmiotu Umowy przez Wykonawcę lub jego podwykonawców nie może zakłócić normalnej pracy Systemu. W przypadku konieczności wstrzymania pracy Systemu, może ono nastąpić w sposób i z zachowaniem terminów określonych w </w:t>
      </w:r>
      <w:r w:rsidRPr="00954D97">
        <w:rPr>
          <w:rFonts w:ascii="Arial" w:hAnsi="Arial" w:cs="Arial"/>
          <w:sz w:val="20"/>
          <w:szCs w:val="20"/>
        </w:rPr>
        <w:t xml:space="preserve">§ 2 ust. </w:t>
      </w:r>
      <w:r w:rsidR="00E23F59" w:rsidRPr="00082C77">
        <w:rPr>
          <w:rFonts w:ascii="Arial" w:hAnsi="Arial" w:cs="Arial"/>
          <w:sz w:val="20"/>
          <w:szCs w:val="20"/>
        </w:rPr>
        <w:t>4</w:t>
      </w:r>
      <w:r w:rsidRPr="00082C77">
        <w:rPr>
          <w:rFonts w:ascii="Arial" w:hAnsi="Arial" w:cs="Arial"/>
          <w:sz w:val="20"/>
          <w:szCs w:val="20"/>
        </w:rPr>
        <w:t>.</w:t>
      </w:r>
    </w:p>
    <w:p w14:paraId="4076B1E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powstania, w związku z realizacją przedmiotu Umowy, uszkodzenia danych lub Błędów Oprogramowania, Wykonawca zobowiązany będzie do usunięcia skutków uszkodzenia i Błędów na zasadach i w terminach określonych w </w:t>
      </w:r>
      <w:r w:rsidRPr="009F76DA">
        <w:rPr>
          <w:rFonts w:ascii="Arial" w:hAnsi="Arial" w:cs="Arial"/>
          <w:b/>
          <w:sz w:val="20"/>
          <w:szCs w:val="20"/>
        </w:rPr>
        <w:t xml:space="preserve">Załączniku nr 5 </w:t>
      </w:r>
      <w:r w:rsidRPr="009F76DA">
        <w:rPr>
          <w:rFonts w:ascii="Arial" w:hAnsi="Arial" w:cs="Arial"/>
          <w:sz w:val="20"/>
          <w:szCs w:val="20"/>
        </w:rPr>
        <w:t>do Umowy.</w:t>
      </w:r>
    </w:p>
    <w:p w14:paraId="2492A99B" w14:textId="08A9ED6F"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Wykonawca odpowiada za szkody powstałe po stronie Zamawiającego</w:t>
      </w:r>
      <w:r w:rsidRPr="007D1866">
        <w:rPr>
          <w:rFonts w:ascii="Arial" w:hAnsi="Arial"/>
          <w:sz w:val="20"/>
        </w:rPr>
        <w:t xml:space="preserve"> </w:t>
      </w:r>
      <w:r w:rsidRPr="009F76DA">
        <w:rPr>
          <w:rFonts w:ascii="Arial" w:hAnsi="Arial" w:cs="Arial"/>
          <w:sz w:val="20"/>
          <w:szCs w:val="20"/>
        </w:rPr>
        <w:t>z przyczyn leżących po stronie Wykonawcy lub jego podwykonawców, w szczególności Wykonawca odpowiada za wszelkie szkody powstałe z powodu niewykonania lub nienależytego wykonania przedmiotu Umowy.</w:t>
      </w:r>
    </w:p>
    <w:p w14:paraId="298160DF"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Za odtwarzanie utraconych, uszkodzonych lub zmienionych, w wyniku działania lub zaniechania Wykonawcy, danych i Oprogramowania odpowiada Wykonawca. Kopie zapasowe wykonuje Zamawiający.</w:t>
      </w:r>
    </w:p>
    <w:p w14:paraId="636E226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Odtwarzanie danych i Oprogramowania, o którym mowa w ust. 4, będzie wykonywane przy wykorzystaniu kopii zapasowych udostępnionych przez Zamawiającego.</w:t>
      </w:r>
    </w:p>
    <w:p w14:paraId="1329B523" w14:textId="5481DCA8"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zobowiązuje się zawrzeć umowę o powierzenie przetwarzania danych osobowych</w:t>
      </w:r>
      <w:r w:rsidR="00636969">
        <w:rPr>
          <w:rFonts w:ascii="Arial" w:hAnsi="Arial" w:cs="Arial"/>
          <w:sz w:val="20"/>
          <w:szCs w:val="20"/>
        </w:rPr>
        <w:t>, której wzór stanowi</w:t>
      </w:r>
      <w:r w:rsidR="007D59B1" w:rsidRPr="009F76DA">
        <w:rPr>
          <w:rFonts w:ascii="Arial" w:hAnsi="Arial" w:cs="Arial"/>
          <w:sz w:val="20"/>
          <w:szCs w:val="20"/>
        </w:rPr>
        <w:t xml:space="preserve"> </w:t>
      </w:r>
      <w:r w:rsidR="007D59B1" w:rsidRPr="009F76DA">
        <w:rPr>
          <w:rFonts w:ascii="Arial" w:hAnsi="Arial" w:cs="Arial"/>
          <w:b/>
          <w:bCs/>
          <w:sz w:val="20"/>
          <w:szCs w:val="20"/>
        </w:rPr>
        <w:t xml:space="preserve">Załącznik nr </w:t>
      </w:r>
      <w:r w:rsidR="002F6C92">
        <w:rPr>
          <w:rFonts w:ascii="Arial" w:hAnsi="Arial" w:cs="Arial"/>
          <w:b/>
          <w:bCs/>
          <w:sz w:val="20"/>
          <w:szCs w:val="20"/>
        </w:rPr>
        <w:t>15</w:t>
      </w:r>
      <w:r w:rsidR="007D59B1" w:rsidRPr="009F76DA">
        <w:rPr>
          <w:rFonts w:ascii="Arial" w:hAnsi="Arial" w:cs="Arial"/>
          <w:sz w:val="20"/>
          <w:szCs w:val="20"/>
        </w:rPr>
        <w:t xml:space="preserve"> do Umowy</w:t>
      </w:r>
      <w:r w:rsidRPr="009F76DA">
        <w:rPr>
          <w:rFonts w:ascii="Arial" w:hAnsi="Arial" w:cs="Arial"/>
          <w:sz w:val="20"/>
          <w:szCs w:val="20"/>
        </w:rPr>
        <w:t xml:space="preserve"> najpóźniej w dniu </w:t>
      </w:r>
      <w:r w:rsidR="00636969">
        <w:rPr>
          <w:rFonts w:ascii="Arial" w:hAnsi="Arial" w:cs="Arial"/>
          <w:sz w:val="20"/>
          <w:szCs w:val="20"/>
        </w:rPr>
        <w:t>zawarcia</w:t>
      </w:r>
      <w:r w:rsidRPr="009F76DA">
        <w:rPr>
          <w:rFonts w:ascii="Arial" w:hAnsi="Arial" w:cs="Arial"/>
          <w:sz w:val="20"/>
          <w:szCs w:val="20"/>
        </w:rPr>
        <w:t xml:space="preserve"> Umowy oraz w terminie do 10 Dni roboczych od dnia zawarcia Umowy zobowiązuje się do przekazania Zamawiającemu imiennej listy osób skierowanych przez Wykonawcę do wykonania przedmiotu Umowy wymagającej dostępu i przetwarzania danych osobowych, zawierającej dane niezbędne do jednoznacznej identyfikacji każdej z osób, która będzie miała dostęp do danych osobowych, z określeniem zakresu ich czynności.</w:t>
      </w:r>
    </w:p>
    <w:p w14:paraId="4216C7A5" w14:textId="10EBDB9E" w:rsidR="00BA309E" w:rsidRPr="009F76DA" w:rsidRDefault="00BA309E" w:rsidP="007D1866">
      <w:pPr>
        <w:numPr>
          <w:ilvl w:val="0"/>
          <w:numId w:val="51"/>
        </w:numPr>
        <w:tabs>
          <w:tab w:val="num" w:pos="1080"/>
        </w:tabs>
        <w:spacing w:before="120" w:after="120" w:line="360" w:lineRule="auto"/>
        <w:contextualSpacing/>
        <w:jc w:val="both"/>
        <w:rPr>
          <w:rFonts w:ascii="Arial" w:hAnsi="Arial" w:cs="Arial"/>
          <w:sz w:val="20"/>
          <w:szCs w:val="20"/>
        </w:rPr>
      </w:pPr>
      <w:r w:rsidRPr="009F76DA">
        <w:rPr>
          <w:rFonts w:ascii="Arial" w:hAnsi="Arial" w:cs="Arial"/>
          <w:sz w:val="20"/>
          <w:szCs w:val="20"/>
        </w:rPr>
        <w:t>Wykonawca w odrębnym dokumencie w formie wskazanej przez Zamawiającego upoważni wskazane przez Wykonawcę osoby do dostępu i przetwarzania danych osobowych w zakresie niezbędnym do realizacji niniejszej Umowy</w:t>
      </w:r>
      <w:r w:rsidR="00092406" w:rsidRPr="009F76DA">
        <w:rPr>
          <w:rFonts w:ascii="Arial" w:hAnsi="Arial" w:cs="Arial"/>
          <w:sz w:val="20"/>
          <w:szCs w:val="20"/>
        </w:rPr>
        <w:t>, oraz zrealizuje obowiązki wskazane w § 12 ust.</w:t>
      </w:r>
      <w:r w:rsidR="00B369DB" w:rsidRPr="009F76DA">
        <w:rPr>
          <w:rFonts w:ascii="Arial" w:hAnsi="Arial" w:cs="Arial"/>
          <w:sz w:val="20"/>
          <w:szCs w:val="20"/>
        </w:rPr>
        <w:t xml:space="preserve"> </w:t>
      </w:r>
      <w:r w:rsidR="00092406" w:rsidRPr="009F76DA">
        <w:rPr>
          <w:rFonts w:ascii="Arial" w:hAnsi="Arial" w:cs="Arial"/>
          <w:sz w:val="20"/>
          <w:szCs w:val="20"/>
        </w:rPr>
        <w:t>9</w:t>
      </w:r>
      <w:r w:rsidRPr="009F76DA">
        <w:rPr>
          <w:rFonts w:ascii="Arial" w:hAnsi="Arial" w:cs="Arial"/>
          <w:sz w:val="20"/>
          <w:szCs w:val="20"/>
        </w:rPr>
        <w:t>.</w:t>
      </w:r>
    </w:p>
    <w:p w14:paraId="7EF5ED2A"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Do przetwarzania danych osobowych mogą być dopuszczone jedynie osoby świadczące pracę na rzecz Wykonawcy na podstawie stosunku pracy lub stosunku cywilnoprawnego, posiadające imienne upoważnienie do przetwarzania powierzonych danych osobowych.</w:t>
      </w:r>
    </w:p>
    <w:p w14:paraId="3B985780" w14:textId="77777777" w:rsidR="00BA309E" w:rsidRPr="009F76DA" w:rsidRDefault="00BA309E" w:rsidP="00124A7F">
      <w:pPr>
        <w:numPr>
          <w:ilvl w:val="0"/>
          <w:numId w:val="51"/>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zobowiązany jest do:</w:t>
      </w:r>
    </w:p>
    <w:p w14:paraId="5E618B10"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przetwarzania danych osobowych w miejscach, na urządzeniach technicznych oraz w sposób gwarantujący zabezpieczenie tych danych w szczególności przed nieuprawnionym udostępnieniem i przetwarzania tych danych zgodnie z przepisami o ochronie danych osobowych;</w:t>
      </w:r>
    </w:p>
    <w:p w14:paraId="5F20BC2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przestrzegania wytycznych Zamawiającego o ochronie udostępnianych informacji;</w:t>
      </w:r>
    </w:p>
    <w:p w14:paraId="05E0029D"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wykorzystywania uzyskanych informacji wyłącznie w celu wykonania niniejszej Umowy;</w:t>
      </w:r>
    </w:p>
    <w:p w14:paraId="7DD0E299" w14:textId="77777777"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stosowania się do wewnętrznych przepisów Zamawiającego, w tym Polityki Bezpieczeństwa, dotyczących wykonywania czynności;</w:t>
      </w:r>
    </w:p>
    <w:p w14:paraId="5192162B" w14:textId="0E5C3972" w:rsidR="00BA309E" w:rsidRPr="009F76DA" w:rsidRDefault="00BA309E" w:rsidP="00124A7F">
      <w:pPr>
        <w:numPr>
          <w:ilvl w:val="1"/>
          <w:numId w:val="6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zaspokojenia wszelkich roszczeń osób trzecich zgłoszonych w stosunku do Zamawiającego, wynikających z wykorzystania przez Wykonawcę danych i informacji uzyskanych w związku z realizacją przedmiotu </w:t>
      </w:r>
      <w:r w:rsidR="0065644E" w:rsidRPr="009F76DA">
        <w:rPr>
          <w:rFonts w:ascii="Arial" w:hAnsi="Arial" w:cs="Arial"/>
          <w:sz w:val="20"/>
          <w:szCs w:val="20"/>
        </w:rPr>
        <w:t>U</w:t>
      </w:r>
      <w:r w:rsidRPr="009F76DA">
        <w:rPr>
          <w:rFonts w:ascii="Arial" w:hAnsi="Arial" w:cs="Arial"/>
          <w:sz w:val="20"/>
          <w:szCs w:val="20"/>
        </w:rPr>
        <w:t>mowy, w tym danych osobowych do których Wykonawca miał dostęp w czasie wykonywania niniejszej Umowy w sposób naruszający jej postanowienia, na pierwsze pisemne żądanie Zamawiającego.</w:t>
      </w:r>
    </w:p>
    <w:p w14:paraId="4249FB7F" w14:textId="77777777" w:rsidR="00BA309E" w:rsidRPr="009F76DA" w:rsidRDefault="00BA309E" w:rsidP="00643A7F">
      <w:pPr>
        <w:spacing w:before="120" w:after="120" w:line="360" w:lineRule="auto"/>
        <w:ind w:left="360"/>
        <w:contextualSpacing/>
        <w:jc w:val="both"/>
        <w:rPr>
          <w:rFonts w:ascii="Arial" w:hAnsi="Arial" w:cs="Arial"/>
          <w:b/>
          <w:sz w:val="20"/>
          <w:szCs w:val="20"/>
        </w:rPr>
      </w:pPr>
    </w:p>
    <w:p w14:paraId="2B421F9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6.</w:t>
      </w:r>
      <w:r w:rsidRPr="009F76DA">
        <w:rPr>
          <w:rFonts w:ascii="Arial" w:eastAsia="MingLiU" w:hAnsi="Arial" w:cs="Arial"/>
          <w:b/>
          <w:sz w:val="20"/>
          <w:szCs w:val="20"/>
        </w:rPr>
        <w:br/>
      </w:r>
      <w:r w:rsidRPr="009F76DA">
        <w:rPr>
          <w:rFonts w:ascii="Arial" w:hAnsi="Arial" w:cs="Arial"/>
          <w:b/>
          <w:sz w:val="20"/>
          <w:szCs w:val="20"/>
        </w:rPr>
        <w:t>Gwarancja i rękojmia</w:t>
      </w:r>
    </w:p>
    <w:p w14:paraId="22C29F4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udziela Zamawiającemu rękojmi za wady fizyczne i prawne dostarczonych w ramach Umowy Produktów przez okres od odbioru przez Zamawiającego danego Produktu bez uwag do </w:t>
      </w:r>
      <w:r w:rsidRPr="009F76DA">
        <w:rPr>
          <w:rFonts w:ascii="Arial" w:hAnsi="Arial" w:cs="Arial"/>
          <w:sz w:val="20"/>
          <w:szCs w:val="20"/>
        </w:rPr>
        <w:lastRenderedPageBreak/>
        <w:t xml:space="preserve">upływu okresu 12 miesięcy liczonego od dnia wygaśnięcia lub rozwiązania Umowy. Rękojmia będzie realizowana na zasadach określonych w </w:t>
      </w:r>
      <w:r w:rsidRPr="009F76DA">
        <w:rPr>
          <w:rFonts w:ascii="Arial" w:hAnsi="Arial" w:cs="Arial"/>
          <w:b/>
          <w:sz w:val="20"/>
          <w:szCs w:val="20"/>
        </w:rPr>
        <w:t>Załączniku nr 5</w:t>
      </w:r>
      <w:r w:rsidRPr="009F76DA">
        <w:rPr>
          <w:rFonts w:ascii="Arial" w:hAnsi="Arial" w:cs="Arial"/>
          <w:sz w:val="20"/>
          <w:szCs w:val="20"/>
        </w:rPr>
        <w:t xml:space="preserve"> do Umowy. Zamawiający określa w Zgłoszeniu, czy Błąd ma być naprawiony w ramach rękojmi.</w:t>
      </w:r>
      <w:r w:rsidRPr="009F76DA">
        <w:rPr>
          <w:lang w:eastAsia="en-US"/>
        </w:rPr>
        <w:t xml:space="preserve"> </w:t>
      </w:r>
    </w:p>
    <w:p w14:paraId="1F651BD8"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udziela Zamawiającemu gwarancji co do jakości Produktów lub co do zgodności z aktualną wersją Dokumentacji przekazaną Zamawiającemu, na Produkty wykonane w ramach realizacji Umowy, na okres 18 miesięcy</w:t>
      </w:r>
      <w:r w:rsidRPr="009F76DA">
        <w:rPr>
          <w:rFonts w:ascii="Arial" w:hAnsi="Arial" w:cs="Arial"/>
          <w:i/>
          <w:sz w:val="20"/>
          <w:szCs w:val="20"/>
        </w:rPr>
        <w:t xml:space="preserve"> </w:t>
      </w:r>
      <w:r w:rsidRPr="009F76DA">
        <w:rPr>
          <w:rFonts w:ascii="Arial" w:hAnsi="Arial" w:cs="Arial"/>
          <w:sz w:val="20"/>
          <w:szCs w:val="20"/>
        </w:rPr>
        <w:t>od daty podpisania protokołu odbioru danego Produktu bez zastrzeżeń przez Zamawiającego. Gwarancja będzie realizowana na zasadach określonych</w:t>
      </w:r>
      <w:r w:rsidRPr="009F76DA">
        <w:rPr>
          <w:rFonts w:ascii="Arial" w:hAnsi="Arial" w:cs="Arial"/>
          <w:b/>
          <w:sz w:val="20"/>
          <w:szCs w:val="20"/>
        </w:rPr>
        <w:t xml:space="preserve"> </w:t>
      </w:r>
      <w:r w:rsidRPr="00643A7F">
        <w:rPr>
          <w:rFonts w:ascii="Arial" w:hAnsi="Arial"/>
          <w:b/>
          <w:sz w:val="20"/>
        </w:rPr>
        <w:t xml:space="preserve">w </w:t>
      </w:r>
      <w:r w:rsidRPr="009F76DA">
        <w:rPr>
          <w:rFonts w:ascii="Arial" w:hAnsi="Arial" w:cs="Arial"/>
          <w:b/>
          <w:sz w:val="20"/>
          <w:szCs w:val="20"/>
        </w:rPr>
        <w:t xml:space="preserve">Załączniku nr 5 </w:t>
      </w:r>
      <w:r w:rsidRPr="009F76DA">
        <w:rPr>
          <w:rFonts w:ascii="Arial" w:hAnsi="Arial" w:cs="Arial"/>
          <w:sz w:val="20"/>
          <w:szCs w:val="20"/>
        </w:rPr>
        <w:t>do Umowy. Zamawiający określa w Zgłoszeniu, czy Błąd ma być naprawiony w ramach gwarancji.</w:t>
      </w:r>
      <w:r w:rsidRPr="009F76DA">
        <w:rPr>
          <w:lang w:eastAsia="en-US"/>
        </w:rPr>
        <w:t xml:space="preserve"> </w:t>
      </w:r>
    </w:p>
    <w:p w14:paraId="04E9F807" w14:textId="14FB0B73"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bez konieczności uzyskania odrębnego orzeczenia sądu, ma prawo zlecić na koszt i </w:t>
      </w:r>
      <w:r w:rsidR="007526AA">
        <w:rPr>
          <w:rFonts w:ascii="Arial" w:hAnsi="Arial" w:cs="Arial"/>
          <w:sz w:val="20"/>
          <w:szCs w:val="20"/>
        </w:rPr>
        <w:t>ryzyko</w:t>
      </w:r>
      <w:r w:rsidRPr="009F76DA">
        <w:rPr>
          <w:rFonts w:ascii="Arial" w:hAnsi="Arial" w:cs="Arial"/>
          <w:sz w:val="20"/>
          <w:szCs w:val="20"/>
        </w:rPr>
        <w:t xml:space="preserve"> Wykonawcy, wykonanie osobie trzeciej w całości lub części obowiązków Wykonawcy wynikających z rękojmi lub gwarancji, w przypadku niewywiązania się Wykonawcy w całości lub części z tych zobowiązań, po uprzednim wezwaniu Wykonawcy z wyznaczeniem Wykonawcy dodatkowego terminu (umowne wykonanie zastępcze). Zamawiający w takim przypadku zachowuje prawo do naliczenia kar umownych, o których mowa w § 8, oraz ma prawo potrącenia należności z tytułu wykonania zastępczego z zabezpieczenia należytego wykonania Umowy.</w:t>
      </w:r>
    </w:p>
    <w:p w14:paraId="1EDCCDC2"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razie wątpliwości Strony przyjmują, iż w przypadku odstąpienia od Umowy lub jej wypowiedzenia przez którąkolwiek ze Stron, Wykonawca będzie realizował zobowiązania wynikające z gwarancji w stosunku do przedmiotu Umowy odebranego do czasu upływu okresu ww. wypowiedzenia lub do dnia odstąpienia albo wypowiedzenia Umowy bez zachowania okresu wypowiedzenia.</w:t>
      </w:r>
    </w:p>
    <w:p w14:paraId="17CE3B35"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Gwarancja Wykonawcy obowiązuje w przypadku modyfikacji Systemu dokonanej przez inne podmioty lub przez Zamawiającego, jednakże Wykonawca nie odpowiada za Błędy wynikające z takich prac dodatkowych wykonanych przez podmioty trzecie bądź samodzielnie przez Zamawiającego. Wykonawca może objąć gwarancją modyfikację Systemu wykonaną przez osobę trzecią lub przez Zamawiającego. </w:t>
      </w:r>
    </w:p>
    <w:p w14:paraId="5DC22EC7"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Dostarczenie kolejnej wersji Systemu z nowym Numerem wersji Systemu nie będzie za sobą pociągało wydłużenia czasu trwania gwarancji, z zastrzeżeniem ust. 7.</w:t>
      </w:r>
    </w:p>
    <w:p w14:paraId="7D896FEA"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udostępnienia kolejnej wersji Systemu z nowym Numerem wersji Systemu, w wyniku naprawy Awarii lub Błędu krytycznego, w ciągu ostatniego miesiąca trwania gwarancji, okres gwarancji jest automatycznie przedłużany o kolejne 3 miesiące. W przedłużonym okresie gwarancji Zamawiający ma prawo jedynie do naprawy wykrytych Błędów, nie dłużej niż łącznie o 18 miesięcy od daty wygaśnięcia lub rozwiązania Umowy.</w:t>
      </w:r>
    </w:p>
    <w:p w14:paraId="1C976C3B" w14:textId="77777777" w:rsidR="00BA309E" w:rsidRPr="009F76DA" w:rsidRDefault="00BA309E" w:rsidP="00124A7F">
      <w:pPr>
        <w:numPr>
          <w:ilvl w:val="0"/>
          <w:numId w:val="52"/>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będzie świadczył na rzecz Zamawiającego usługi w ramach gwarancji i rękojmi nieodpłatnie.</w:t>
      </w:r>
    </w:p>
    <w:p w14:paraId="46C2374B" w14:textId="77777777" w:rsidR="004531A3" w:rsidRDefault="00B2243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r w:rsidRPr="00B22438">
        <w:rPr>
          <w:rFonts w:ascii="Arial" w:eastAsia="Times New Roman" w:hAnsi="Arial" w:cs="Arial"/>
          <w:bCs/>
          <w:color w:val="auto"/>
          <w:sz w:val="20"/>
          <w:szCs w:val="20"/>
        </w:rPr>
        <w:t>Gwarancja udzielona zostaje bez ograniczeń terytorialnych, tj. obejmuje terytorium Rzeczypospolitej Polskiej i całego świata. Dla uniknięcia wątpliwości przyjmuje się, że Wykonawca usunie wszystkie zgłoszone Błędy nawet pomimo zakończenia okresu gwarancyjnego, o ile zostały one zgłoszone przed zakończeniem terminu obowiązywania gwarancji</w:t>
      </w:r>
      <w:r w:rsidR="004531A3" w:rsidRPr="003833FE">
        <w:rPr>
          <w:rFonts w:ascii="Arial" w:eastAsia="Times New Roman" w:hAnsi="Arial" w:cs="Arial"/>
          <w:color w:val="auto"/>
          <w:sz w:val="20"/>
          <w:szCs w:val="20"/>
        </w:rPr>
        <w:t xml:space="preserve">. </w:t>
      </w:r>
    </w:p>
    <w:p w14:paraId="23D010E3" w14:textId="77777777" w:rsidR="006F0108" w:rsidRPr="006F0108" w:rsidRDefault="006F010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r w:rsidRPr="006F0108">
        <w:rPr>
          <w:rFonts w:ascii="Arial" w:eastAsia="Times New Roman" w:hAnsi="Arial" w:cs="Arial"/>
          <w:bCs/>
          <w:color w:val="auto"/>
          <w:sz w:val="20"/>
          <w:szCs w:val="20"/>
        </w:rPr>
        <w:t>Umowa stanowi dokument gwarancyjny bez konieczności składania dodatkowego dokumentu na okoliczność udzielenia gwarancji</w:t>
      </w:r>
      <w:r>
        <w:rPr>
          <w:rFonts w:ascii="Arial" w:eastAsia="Times New Roman" w:hAnsi="Arial" w:cs="Arial"/>
          <w:bCs/>
          <w:color w:val="auto"/>
          <w:sz w:val="20"/>
          <w:szCs w:val="20"/>
        </w:rPr>
        <w:t>.</w:t>
      </w:r>
    </w:p>
    <w:p w14:paraId="0024A9BD" w14:textId="77777777" w:rsidR="006F0108" w:rsidRPr="003833FE" w:rsidRDefault="006F0108" w:rsidP="001058CC">
      <w:pPr>
        <w:pStyle w:val="Default"/>
        <w:numPr>
          <w:ilvl w:val="0"/>
          <w:numId w:val="52"/>
        </w:numPr>
        <w:spacing w:before="120" w:after="120" w:line="360" w:lineRule="auto"/>
        <w:contextualSpacing/>
        <w:jc w:val="both"/>
        <w:rPr>
          <w:rFonts w:ascii="Arial" w:eastAsia="Times New Roman" w:hAnsi="Arial" w:cs="Arial"/>
          <w:color w:val="auto"/>
          <w:sz w:val="20"/>
          <w:szCs w:val="20"/>
        </w:rPr>
      </w:pPr>
      <w:bookmarkStart w:id="2" w:name="_Toc455493986"/>
      <w:r w:rsidRPr="006F0108">
        <w:rPr>
          <w:rFonts w:ascii="Arial" w:eastAsia="Times New Roman" w:hAnsi="Arial" w:cs="Arial"/>
          <w:bCs/>
          <w:color w:val="auto"/>
          <w:sz w:val="20"/>
          <w:szCs w:val="20"/>
        </w:rPr>
        <w:lastRenderedPageBreak/>
        <w:t>W zakresie jakichkolwiek utworów dostarczonych przez Wykonawcę w ramach wykonywania gwarancji mają zastosowanie postanowienia Umowy regulujące prawa własności intelektualnej.</w:t>
      </w:r>
      <w:bookmarkEnd w:id="2"/>
      <w:r w:rsidRPr="006F0108">
        <w:rPr>
          <w:rFonts w:ascii="Arial" w:eastAsia="Times New Roman" w:hAnsi="Arial" w:cs="Arial"/>
          <w:bCs/>
          <w:color w:val="auto"/>
          <w:sz w:val="20"/>
          <w:szCs w:val="20"/>
        </w:rPr>
        <w:t xml:space="preserve"> Zamawiający nabywa – odpowiednio – autorskie prawa majątkowe lub licencje do utworów dostarczonych w ramach gwarancji</w:t>
      </w:r>
      <w:r>
        <w:rPr>
          <w:rFonts w:ascii="Arial" w:eastAsia="Times New Roman" w:hAnsi="Arial" w:cs="Arial"/>
          <w:bCs/>
          <w:color w:val="auto"/>
          <w:sz w:val="20"/>
          <w:szCs w:val="20"/>
        </w:rPr>
        <w:t>.</w:t>
      </w:r>
    </w:p>
    <w:p w14:paraId="776C1B50" w14:textId="77777777" w:rsidR="00BA309E" w:rsidRPr="009F76DA" w:rsidRDefault="00BA309E" w:rsidP="00643A7F">
      <w:pPr>
        <w:spacing w:before="120" w:after="120" w:line="360" w:lineRule="auto"/>
        <w:contextualSpacing/>
        <w:jc w:val="center"/>
        <w:rPr>
          <w:rFonts w:ascii="Arial" w:hAnsi="Arial" w:cs="Arial"/>
          <w:b/>
          <w:sz w:val="20"/>
          <w:szCs w:val="20"/>
        </w:rPr>
      </w:pPr>
    </w:p>
    <w:p w14:paraId="0960BA4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7.</w:t>
      </w:r>
    </w:p>
    <w:p w14:paraId="5ED73D7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Wynagrodzenie</w:t>
      </w:r>
    </w:p>
    <w:p w14:paraId="025EBC61" w14:textId="1159A4B2" w:rsidR="00BA309E" w:rsidRPr="00E51273" w:rsidRDefault="00BA309E" w:rsidP="00DE5EE2">
      <w:pPr>
        <w:numPr>
          <w:ilvl w:val="0"/>
          <w:numId w:val="45"/>
        </w:numPr>
        <w:spacing w:before="120" w:after="120" w:line="360" w:lineRule="auto"/>
        <w:contextualSpacing/>
        <w:jc w:val="both"/>
        <w:rPr>
          <w:rStyle w:val="FontStyle18"/>
          <w:rFonts w:ascii="Arial" w:hAnsi="Arial" w:cs="Arial"/>
          <w:sz w:val="20"/>
          <w:szCs w:val="20"/>
        </w:rPr>
      </w:pPr>
      <w:r w:rsidRPr="00E039E4">
        <w:rPr>
          <w:rFonts w:ascii="Arial" w:hAnsi="Arial" w:cs="Arial"/>
          <w:sz w:val="20"/>
          <w:szCs w:val="20"/>
        </w:rPr>
        <w:t>Wynagrodzenie Wykonawcy za należytą realizację przedmiotu Umowy określonego w § 2 ust. 1 pkt</w:t>
      </w:r>
      <w:r w:rsidR="00341906" w:rsidRPr="008D2475">
        <w:rPr>
          <w:rFonts w:ascii="Arial" w:hAnsi="Arial" w:cs="Arial"/>
          <w:sz w:val="20"/>
          <w:szCs w:val="20"/>
        </w:rPr>
        <w:t> </w:t>
      </w:r>
      <w:r w:rsidRPr="00C56FF0">
        <w:rPr>
          <w:rFonts w:ascii="Arial" w:hAnsi="Arial" w:cs="Arial"/>
          <w:sz w:val="20"/>
          <w:szCs w:val="20"/>
        </w:rPr>
        <w:t xml:space="preserve">1) </w:t>
      </w:r>
      <w:r w:rsidRPr="00E039E4">
        <w:rPr>
          <w:rFonts w:ascii="Arial" w:hAnsi="Arial" w:cs="Arial"/>
          <w:sz w:val="20"/>
          <w:szCs w:val="20"/>
        </w:rPr>
        <w:t xml:space="preserve">Strony ustalają w wysokości łącznej nieprzekraczającej </w:t>
      </w:r>
      <w:r w:rsidR="00741A6F" w:rsidRPr="00E239AF">
        <w:rPr>
          <w:rFonts w:ascii="Arial" w:hAnsi="Arial" w:cs="Arial"/>
          <w:sz w:val="20"/>
          <w:szCs w:val="20"/>
        </w:rPr>
        <w:t>………………</w:t>
      </w:r>
      <w:r w:rsidR="00E239AF">
        <w:rPr>
          <w:rFonts w:ascii="Arial" w:hAnsi="Arial" w:cs="Arial"/>
          <w:sz w:val="20"/>
          <w:szCs w:val="20"/>
        </w:rPr>
        <w:t>………</w:t>
      </w:r>
      <w:r w:rsidRPr="00E239AF">
        <w:rPr>
          <w:rFonts w:ascii="Arial" w:hAnsi="Arial" w:cs="Arial"/>
          <w:sz w:val="20"/>
          <w:szCs w:val="20"/>
        </w:rPr>
        <w:t xml:space="preserve"> zł (słownie: </w:t>
      </w:r>
      <w:r w:rsidR="00741A6F" w:rsidRPr="00E239AF">
        <w:rPr>
          <w:rFonts w:ascii="Arial" w:hAnsi="Arial" w:cs="Arial"/>
          <w:sz w:val="20"/>
          <w:szCs w:val="20"/>
        </w:rPr>
        <w:t>………………………………………………………………..</w:t>
      </w:r>
      <w:r w:rsidR="009B7D7F" w:rsidRPr="00E239AF">
        <w:rPr>
          <w:rFonts w:ascii="Arial" w:hAnsi="Arial" w:cs="Arial"/>
          <w:sz w:val="20"/>
          <w:szCs w:val="20"/>
        </w:rPr>
        <w:t>)</w:t>
      </w:r>
      <w:r w:rsidRPr="00E239AF">
        <w:rPr>
          <w:rFonts w:ascii="Arial" w:hAnsi="Arial" w:cs="Arial"/>
          <w:sz w:val="20"/>
          <w:szCs w:val="20"/>
        </w:rPr>
        <w:t xml:space="preserve"> netto, tj. </w:t>
      </w:r>
      <w:r w:rsidR="00741A6F" w:rsidRPr="00E239AF">
        <w:rPr>
          <w:rFonts w:ascii="Arial" w:hAnsi="Arial" w:cs="Arial"/>
          <w:sz w:val="20"/>
          <w:szCs w:val="20"/>
        </w:rPr>
        <w:t>…………………</w:t>
      </w:r>
      <w:r w:rsidRPr="00E239AF">
        <w:rPr>
          <w:rFonts w:ascii="Arial" w:hAnsi="Arial" w:cs="Arial"/>
          <w:sz w:val="20"/>
          <w:szCs w:val="20"/>
        </w:rPr>
        <w:t xml:space="preserve"> zł (słownie</w:t>
      </w:r>
      <w:r w:rsidR="005F24B8" w:rsidRPr="00E239AF">
        <w:rPr>
          <w:rFonts w:ascii="Arial" w:hAnsi="Arial" w:cs="Arial"/>
          <w:sz w:val="20"/>
          <w:szCs w:val="20"/>
        </w:rPr>
        <w:t>:</w:t>
      </w:r>
      <w:r w:rsidR="00741A6F" w:rsidRPr="00E51273">
        <w:rPr>
          <w:rFonts w:ascii="Arial" w:hAnsi="Arial" w:cs="Arial"/>
          <w:sz w:val="20"/>
          <w:szCs w:val="20"/>
        </w:rPr>
        <w:t>…………………………………………………….</w:t>
      </w:r>
      <w:r w:rsidR="005F24B8" w:rsidRPr="008D2475">
        <w:rPr>
          <w:rFonts w:ascii="Arial" w:hAnsi="Arial" w:cs="Arial"/>
          <w:sz w:val="20"/>
          <w:szCs w:val="20"/>
        </w:rPr>
        <w:t>)</w:t>
      </w:r>
      <w:r w:rsidRPr="00C56FF0">
        <w:rPr>
          <w:rFonts w:ascii="Arial" w:hAnsi="Arial" w:cs="Arial"/>
          <w:sz w:val="20"/>
          <w:szCs w:val="20"/>
        </w:rPr>
        <w:t xml:space="preserve"> brutto.</w:t>
      </w:r>
      <w:r w:rsidR="008B11F9" w:rsidRPr="00C56FF0">
        <w:rPr>
          <w:rFonts w:ascii="Arial" w:hAnsi="Arial" w:cs="Arial"/>
          <w:sz w:val="20"/>
          <w:szCs w:val="20"/>
        </w:rPr>
        <w:t xml:space="preserve"> </w:t>
      </w:r>
      <w:r w:rsidRPr="00C56FF0">
        <w:rPr>
          <w:rFonts w:ascii="Arial" w:hAnsi="Arial" w:cs="Arial"/>
          <w:sz w:val="20"/>
          <w:szCs w:val="20"/>
        </w:rPr>
        <w:t xml:space="preserve">Za każdy miesiąc kalendarzowy Wykonawca otrzyma wynagrodzenie </w:t>
      </w:r>
      <w:r w:rsidRPr="00E30391">
        <w:rPr>
          <w:rStyle w:val="FontStyle18"/>
          <w:rFonts w:ascii="Arial" w:hAnsi="Arial" w:cs="Arial"/>
          <w:sz w:val="20"/>
          <w:szCs w:val="20"/>
        </w:rPr>
        <w:t xml:space="preserve">w wysokości </w:t>
      </w:r>
      <w:r w:rsidR="00741A6F" w:rsidRPr="00E30391">
        <w:rPr>
          <w:rStyle w:val="FontStyle18"/>
          <w:rFonts w:ascii="Arial" w:hAnsi="Arial" w:cs="Arial"/>
          <w:sz w:val="20"/>
          <w:szCs w:val="20"/>
        </w:rPr>
        <w:t>……………..</w:t>
      </w:r>
      <w:r w:rsidRPr="00E30391">
        <w:rPr>
          <w:rStyle w:val="FontStyle18"/>
          <w:rFonts w:ascii="Arial" w:hAnsi="Arial" w:cs="Arial"/>
          <w:sz w:val="20"/>
          <w:szCs w:val="20"/>
        </w:rPr>
        <w:t xml:space="preserve"> zł (słownie</w:t>
      </w:r>
      <w:r w:rsidR="00A33D12" w:rsidRPr="00E30391">
        <w:rPr>
          <w:rStyle w:val="FontStyle18"/>
          <w:rFonts w:ascii="Arial" w:hAnsi="Arial" w:cs="Arial"/>
          <w:sz w:val="20"/>
          <w:szCs w:val="20"/>
        </w:rPr>
        <w:t>:</w:t>
      </w:r>
      <w:r w:rsidR="00741A6F" w:rsidRPr="00E30391">
        <w:rPr>
          <w:rStyle w:val="FontStyle18"/>
          <w:rFonts w:ascii="Arial" w:hAnsi="Arial" w:cs="Arial"/>
          <w:sz w:val="20"/>
          <w:szCs w:val="20"/>
        </w:rPr>
        <w:t>………………………………………………..</w:t>
      </w:r>
      <w:r w:rsidR="00A33D12" w:rsidRPr="00E30391">
        <w:rPr>
          <w:rStyle w:val="FontStyle18"/>
          <w:rFonts w:ascii="Arial" w:hAnsi="Arial" w:cs="Arial"/>
          <w:sz w:val="20"/>
          <w:szCs w:val="20"/>
        </w:rPr>
        <w:t>)</w:t>
      </w:r>
      <w:r w:rsidRPr="00E30391">
        <w:rPr>
          <w:rStyle w:val="FontStyle18"/>
          <w:rFonts w:ascii="Arial" w:hAnsi="Arial" w:cs="Arial"/>
          <w:sz w:val="20"/>
          <w:szCs w:val="20"/>
        </w:rPr>
        <w:t xml:space="preserve"> netto</w:t>
      </w:r>
      <w:r w:rsidR="004850EE" w:rsidRPr="00E51273">
        <w:rPr>
          <w:rStyle w:val="FontStyle18"/>
          <w:rFonts w:ascii="Arial" w:hAnsi="Arial" w:cs="Arial"/>
          <w:sz w:val="20"/>
          <w:szCs w:val="20"/>
        </w:rPr>
        <w:t>,</w:t>
      </w:r>
      <w:r w:rsidRPr="00E51273">
        <w:rPr>
          <w:rStyle w:val="FontStyle18"/>
          <w:rFonts w:ascii="Arial" w:hAnsi="Arial" w:cs="Arial"/>
          <w:sz w:val="20"/>
          <w:szCs w:val="20"/>
        </w:rPr>
        <w:t xml:space="preserve"> tj. </w:t>
      </w:r>
      <w:r w:rsidR="00741A6F" w:rsidRPr="008D2475">
        <w:rPr>
          <w:rStyle w:val="FontStyle18"/>
          <w:rFonts w:ascii="Arial" w:hAnsi="Arial" w:cs="Arial"/>
          <w:sz w:val="20"/>
          <w:szCs w:val="20"/>
        </w:rPr>
        <w:t>………………….</w:t>
      </w:r>
      <w:r w:rsidRPr="00E30391">
        <w:rPr>
          <w:rFonts w:ascii="Arial" w:hAnsi="Arial" w:cs="Arial"/>
          <w:sz w:val="20"/>
          <w:szCs w:val="20"/>
        </w:rPr>
        <w:t xml:space="preserve"> zł (słownie</w:t>
      </w:r>
      <w:r w:rsidR="005F24B8" w:rsidRPr="00E30391">
        <w:rPr>
          <w:rFonts w:ascii="Arial" w:hAnsi="Arial" w:cs="Arial"/>
          <w:sz w:val="20"/>
          <w:szCs w:val="20"/>
        </w:rPr>
        <w:t>:</w:t>
      </w:r>
      <w:r w:rsidR="00741A6F" w:rsidRPr="00E30391">
        <w:rPr>
          <w:rFonts w:ascii="Arial" w:hAnsi="Arial" w:cs="Arial"/>
          <w:sz w:val="20"/>
          <w:szCs w:val="20"/>
        </w:rPr>
        <w:t>……………………………………………..</w:t>
      </w:r>
      <w:r w:rsidR="005F24B8" w:rsidRPr="00E30391">
        <w:rPr>
          <w:rFonts w:ascii="Arial" w:hAnsi="Arial" w:cs="Arial"/>
          <w:sz w:val="20"/>
          <w:szCs w:val="20"/>
        </w:rPr>
        <w:t>)</w:t>
      </w:r>
      <w:r w:rsidRPr="00E039E4">
        <w:rPr>
          <w:rFonts w:ascii="Arial" w:hAnsi="Arial" w:cs="Arial"/>
          <w:sz w:val="20"/>
          <w:szCs w:val="20"/>
        </w:rPr>
        <w:t xml:space="preserve"> </w:t>
      </w:r>
      <w:r w:rsidRPr="00E51273">
        <w:rPr>
          <w:rStyle w:val="FontStyle18"/>
          <w:rFonts w:ascii="Arial" w:hAnsi="Arial" w:cs="Arial"/>
          <w:sz w:val="20"/>
          <w:szCs w:val="20"/>
        </w:rPr>
        <w:t>brutto.</w:t>
      </w:r>
    </w:p>
    <w:p w14:paraId="076D9229" w14:textId="00543EC3" w:rsidR="00BA309E" w:rsidRDefault="00BA309E">
      <w:pPr>
        <w:numPr>
          <w:ilvl w:val="0"/>
          <w:numId w:val="45"/>
        </w:numPr>
        <w:spacing w:before="120" w:after="120" w:line="360" w:lineRule="auto"/>
        <w:contextualSpacing/>
        <w:jc w:val="both"/>
        <w:rPr>
          <w:rFonts w:ascii="Arial" w:hAnsi="Arial" w:cs="Arial"/>
          <w:sz w:val="20"/>
          <w:szCs w:val="20"/>
        </w:rPr>
      </w:pPr>
      <w:r w:rsidRPr="00087951">
        <w:rPr>
          <w:rFonts w:ascii="Arial" w:hAnsi="Arial" w:cs="Arial"/>
          <w:sz w:val="20"/>
          <w:szCs w:val="20"/>
        </w:rPr>
        <w:t>W przypadku, gdy realizacja przedmiotu Umowy określonego w § 2 ust. 1 pkt 1) wykonywana będzie w okresie krótszym niż miesiąc kalendarzowy, wynagrodzenie płatne będzie w kwocie odpowi</w:t>
      </w:r>
      <w:r w:rsidRPr="00947A27">
        <w:rPr>
          <w:rFonts w:ascii="Arial" w:hAnsi="Arial" w:cs="Arial"/>
          <w:sz w:val="20"/>
          <w:szCs w:val="20"/>
        </w:rPr>
        <w:t xml:space="preserve">adającej faktycznemu okresowi jego </w:t>
      </w:r>
      <w:r w:rsidR="00101D08" w:rsidRPr="00947A27">
        <w:rPr>
          <w:rFonts w:ascii="Arial" w:hAnsi="Arial" w:cs="Arial"/>
          <w:sz w:val="20"/>
          <w:szCs w:val="20"/>
        </w:rPr>
        <w:t xml:space="preserve">świadczenia </w:t>
      </w:r>
      <w:r w:rsidRPr="00947A27">
        <w:rPr>
          <w:rFonts w:ascii="Arial" w:hAnsi="Arial" w:cs="Arial"/>
          <w:sz w:val="20"/>
          <w:szCs w:val="20"/>
        </w:rPr>
        <w:t xml:space="preserve">ustalonej proporcjonalnie do wynagrodzenia miesięcznego. Proporcja obliczana będzie w oparciu o liczbę dni </w:t>
      </w:r>
      <w:r w:rsidR="00101D08" w:rsidRPr="00F66DA3">
        <w:rPr>
          <w:rFonts w:ascii="Arial" w:hAnsi="Arial" w:cs="Arial"/>
          <w:sz w:val="20"/>
          <w:szCs w:val="20"/>
        </w:rPr>
        <w:t>kalendarzowych</w:t>
      </w:r>
      <w:r w:rsidR="00DA36F6" w:rsidRPr="009F76DA">
        <w:rPr>
          <w:rFonts w:ascii="Arial" w:hAnsi="Arial" w:cs="Arial"/>
          <w:sz w:val="20"/>
          <w:szCs w:val="20"/>
        </w:rPr>
        <w:t xml:space="preserve"> </w:t>
      </w:r>
      <w:r w:rsidRPr="009F76DA">
        <w:rPr>
          <w:rFonts w:ascii="Arial" w:hAnsi="Arial" w:cs="Arial"/>
          <w:sz w:val="20"/>
          <w:szCs w:val="20"/>
        </w:rPr>
        <w:t>w danym miesiącu.</w:t>
      </w:r>
    </w:p>
    <w:p w14:paraId="03B77F9A" w14:textId="77774D60" w:rsidR="005D03C2" w:rsidRPr="00C56FF0" w:rsidRDefault="00736DDD" w:rsidP="00C56FF0">
      <w:pPr>
        <w:pStyle w:val="Akapitzlist"/>
        <w:numPr>
          <w:ilvl w:val="0"/>
          <w:numId w:val="45"/>
        </w:numPr>
        <w:spacing w:line="360" w:lineRule="auto"/>
        <w:jc w:val="both"/>
        <w:rPr>
          <w:sz w:val="20"/>
          <w:szCs w:val="20"/>
          <w:lang w:eastAsia="pl-PL"/>
        </w:rPr>
      </w:pPr>
      <w:r>
        <w:rPr>
          <w:sz w:val="20"/>
          <w:szCs w:val="20"/>
        </w:rPr>
        <w:t>[celowo pominięto]</w:t>
      </w:r>
      <w:r w:rsidR="700B03BB" w:rsidRPr="00C56FF0">
        <w:rPr>
          <w:sz w:val="20"/>
          <w:szCs w:val="20"/>
          <w:lang w:eastAsia="pl-PL"/>
        </w:rPr>
        <w:t>.</w:t>
      </w:r>
    </w:p>
    <w:p w14:paraId="62F534C6" w14:textId="0CC06B10" w:rsidR="00BA309E" w:rsidRPr="00EF4FCF" w:rsidRDefault="00482E08" w:rsidP="00DE5EE2">
      <w:pPr>
        <w:numPr>
          <w:ilvl w:val="0"/>
          <w:numId w:val="45"/>
        </w:numPr>
        <w:spacing w:line="360" w:lineRule="auto"/>
        <w:contextualSpacing/>
        <w:jc w:val="both"/>
        <w:rPr>
          <w:rFonts w:ascii="Arial" w:hAnsi="Arial" w:cs="Arial"/>
          <w:sz w:val="20"/>
          <w:szCs w:val="20"/>
          <w:lang w:eastAsia="en-US"/>
        </w:rPr>
      </w:pPr>
      <w:r>
        <w:rPr>
          <w:rFonts w:ascii="Arial" w:hAnsi="Arial" w:cs="Arial"/>
          <w:sz w:val="20"/>
          <w:szCs w:val="20"/>
          <w:lang w:eastAsia="en-US"/>
        </w:rPr>
        <w:t>[celowo pominięto]</w:t>
      </w:r>
      <w:r w:rsidR="66FBD938" w:rsidRPr="00EF4FCF">
        <w:rPr>
          <w:rFonts w:ascii="Arial" w:hAnsi="Arial" w:cs="Arial"/>
          <w:sz w:val="20"/>
          <w:szCs w:val="20"/>
          <w:lang w:eastAsia="en-US"/>
        </w:rPr>
        <w:t>.</w:t>
      </w:r>
    </w:p>
    <w:p w14:paraId="73F6750B" w14:textId="5A46B364" w:rsidR="00BA309E" w:rsidRPr="00E60A32" w:rsidRDefault="00BA309E" w:rsidP="000901AB">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Łączne wynagrodzenie Wykonawcy za wykonanie przedmiotu Umowy nie przekroczy ………… zł (słownie: ………….) netto, tj.……………… zł (słownie: ………………………) brutto.</w:t>
      </w:r>
    </w:p>
    <w:p w14:paraId="50F518BD" w14:textId="39AE48FD" w:rsidR="00BA309E" w:rsidRPr="00E60A32" w:rsidRDefault="00BA309E" w:rsidP="000901AB">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Wynagrodzenie za świadczenie usługi, o której mowa w §</w:t>
      </w:r>
      <w:r w:rsidR="0062474F" w:rsidRPr="5B0DF239">
        <w:rPr>
          <w:rFonts w:ascii="Arial" w:hAnsi="Arial" w:cs="Arial"/>
          <w:sz w:val="20"/>
          <w:szCs w:val="20"/>
          <w:lang w:eastAsia="en-US"/>
        </w:rPr>
        <w:t xml:space="preserve"> </w:t>
      </w:r>
      <w:r w:rsidRPr="5B0DF239">
        <w:rPr>
          <w:rFonts w:ascii="Arial" w:hAnsi="Arial" w:cs="Arial"/>
          <w:sz w:val="20"/>
          <w:szCs w:val="20"/>
        </w:rPr>
        <w:t>2 ust.</w:t>
      </w:r>
      <w:r w:rsidR="0062474F" w:rsidRPr="5B0DF239">
        <w:rPr>
          <w:rFonts w:ascii="Arial" w:hAnsi="Arial" w:cs="Arial"/>
          <w:sz w:val="20"/>
          <w:szCs w:val="20"/>
          <w:lang w:eastAsia="en-US"/>
        </w:rPr>
        <w:t xml:space="preserve"> </w:t>
      </w:r>
      <w:r w:rsidRPr="5B0DF239">
        <w:rPr>
          <w:rFonts w:ascii="Arial" w:hAnsi="Arial" w:cs="Arial"/>
          <w:sz w:val="20"/>
          <w:szCs w:val="20"/>
        </w:rPr>
        <w:t>1 w danym miesiącu</w:t>
      </w:r>
      <w:r w:rsidR="0062474F" w:rsidRPr="5B0DF239">
        <w:rPr>
          <w:rFonts w:ascii="Arial" w:hAnsi="Arial" w:cs="Arial"/>
          <w:sz w:val="20"/>
          <w:szCs w:val="20"/>
        </w:rPr>
        <w:t>,</w:t>
      </w:r>
      <w:r w:rsidRPr="5B0DF239">
        <w:rPr>
          <w:rFonts w:ascii="Arial" w:hAnsi="Arial" w:cs="Arial"/>
          <w:sz w:val="20"/>
          <w:szCs w:val="20"/>
        </w:rPr>
        <w:t xml:space="preserve"> przysługuje za faktycznie wykonane i odebrane</w:t>
      </w:r>
      <w:r w:rsidR="008B11F9" w:rsidRPr="5B0DF239">
        <w:rPr>
          <w:rFonts w:ascii="Arial" w:hAnsi="Arial" w:cs="Arial"/>
          <w:sz w:val="20"/>
          <w:szCs w:val="20"/>
        </w:rPr>
        <w:t xml:space="preserve"> </w:t>
      </w:r>
      <w:r w:rsidRPr="5B0DF239">
        <w:rPr>
          <w:rFonts w:ascii="Arial" w:hAnsi="Arial" w:cs="Arial"/>
          <w:sz w:val="20"/>
          <w:szCs w:val="20"/>
        </w:rPr>
        <w:t xml:space="preserve">usługi. </w:t>
      </w:r>
    </w:p>
    <w:p w14:paraId="1A93B570" w14:textId="42EB9144" w:rsidR="0062474F" w:rsidRPr="00E130E4" w:rsidRDefault="00736DDD" w:rsidP="00E60A32">
      <w:pPr>
        <w:numPr>
          <w:ilvl w:val="0"/>
          <w:numId w:val="45"/>
        </w:numPr>
        <w:spacing w:before="120" w:after="120" w:line="360" w:lineRule="auto"/>
        <w:contextualSpacing/>
        <w:jc w:val="both"/>
        <w:rPr>
          <w:rStyle w:val="FontStyle18"/>
          <w:rFonts w:ascii="Arial" w:hAnsi="Arial" w:cs="Arial"/>
          <w:sz w:val="20"/>
          <w:szCs w:val="20"/>
        </w:rPr>
      </w:pPr>
      <w:r>
        <w:rPr>
          <w:rFonts w:ascii="Arial" w:hAnsi="Arial" w:cs="Arial"/>
          <w:sz w:val="20"/>
          <w:szCs w:val="20"/>
          <w:lang w:eastAsia="en-US"/>
        </w:rPr>
        <w:t>[celowo pominięto]</w:t>
      </w:r>
      <w:r w:rsidR="0062474F" w:rsidRPr="5B0DF239">
        <w:rPr>
          <w:rStyle w:val="FontStyle18"/>
          <w:rFonts w:ascii="Arial" w:hAnsi="Arial" w:cs="Arial"/>
          <w:sz w:val="20"/>
          <w:szCs w:val="20"/>
        </w:rPr>
        <w:t>.</w:t>
      </w:r>
    </w:p>
    <w:p w14:paraId="2FA44A34" w14:textId="1777446C" w:rsidR="0062474F" w:rsidRPr="00F3787F" w:rsidRDefault="0062474F" w:rsidP="5B0DF239">
      <w:pPr>
        <w:numPr>
          <w:ilvl w:val="0"/>
          <w:numId w:val="45"/>
        </w:numPr>
        <w:spacing w:before="120" w:after="120" w:line="360" w:lineRule="auto"/>
        <w:contextualSpacing/>
        <w:jc w:val="both"/>
        <w:rPr>
          <w:rFonts w:ascii="Arial" w:hAnsi="Arial" w:cs="Arial"/>
          <w:sz w:val="20"/>
          <w:szCs w:val="20"/>
        </w:rPr>
      </w:pPr>
      <w:r w:rsidRPr="00F3787F">
        <w:rPr>
          <w:rFonts w:ascii="Arial" w:hAnsi="Arial" w:cs="Arial"/>
          <w:sz w:val="20"/>
          <w:szCs w:val="20"/>
        </w:rPr>
        <w:t>Faktury z tytułu wynagrodzenia za świadczenie usług, o których mowa w § 2 ust. 1 pkt 1), wystawiane będą w terminie do 15. dnia miesiąca następującego po zakończeniu danego okresu rozliczeniowego, jednak ich zapłata uzależniona jest od protokolarnego potwierdzenia przez Zamawiającego w Miesięcznym protokole odbioru realizacji przedmiotu Umowy w danym okr</w:t>
      </w:r>
      <w:r w:rsidRPr="00E30391">
        <w:rPr>
          <w:rFonts w:ascii="Arial" w:hAnsi="Arial" w:cs="Arial"/>
          <w:sz w:val="20"/>
          <w:szCs w:val="20"/>
        </w:rPr>
        <w:t>esie rozliczeniowym.</w:t>
      </w:r>
    </w:p>
    <w:p w14:paraId="366BDD14" w14:textId="19584091" w:rsidR="0004522C" w:rsidRPr="002B3CEE" w:rsidRDefault="0CEA68E2" w:rsidP="00A20652">
      <w:pPr>
        <w:numPr>
          <w:ilvl w:val="0"/>
          <w:numId w:val="45"/>
        </w:numPr>
        <w:spacing w:before="120" w:after="120" w:line="360" w:lineRule="auto"/>
        <w:contextualSpacing/>
        <w:jc w:val="both"/>
        <w:rPr>
          <w:rStyle w:val="FontStyle18"/>
          <w:rFonts w:ascii="Arial" w:hAnsi="Arial" w:cs="Arial"/>
          <w:sz w:val="20"/>
          <w:szCs w:val="20"/>
        </w:rPr>
      </w:pPr>
      <w:r w:rsidRPr="5B0DF239">
        <w:rPr>
          <w:rFonts w:ascii="Arial" w:hAnsi="Arial" w:cs="Arial"/>
          <w:sz w:val="20"/>
          <w:szCs w:val="20"/>
        </w:rPr>
        <w:t xml:space="preserve">Wykonawca będzie wystawiał faktury na płatników wskazanych w Załączniku </w:t>
      </w:r>
      <w:r w:rsidR="00FD290B">
        <w:rPr>
          <w:rFonts w:ascii="Arial" w:hAnsi="Arial" w:cs="Arial"/>
          <w:sz w:val="20"/>
          <w:szCs w:val="20"/>
        </w:rPr>
        <w:t>n</w:t>
      </w:r>
      <w:r w:rsidRPr="5B0DF239">
        <w:rPr>
          <w:rFonts w:ascii="Arial" w:hAnsi="Arial" w:cs="Arial"/>
          <w:sz w:val="20"/>
          <w:szCs w:val="20"/>
        </w:rPr>
        <w:t xml:space="preserve">r 3 do Umowy. Oryginały faktur, w których płatnikami są sądy apelacyjne, za realizację przedmiotu Umowy wraz z kopią </w:t>
      </w:r>
      <w:r w:rsidR="47E6D34F" w:rsidRPr="5B0DF239">
        <w:rPr>
          <w:rFonts w:ascii="Arial" w:hAnsi="Arial" w:cs="Arial"/>
          <w:sz w:val="20"/>
          <w:szCs w:val="20"/>
        </w:rPr>
        <w:t>protokołu, Wykonawca przekaże do ww. płatników, natomiast kopie faktur oraz oryginał</w:t>
      </w:r>
      <w:r w:rsidR="0880B07C" w:rsidRPr="5B0DF239">
        <w:rPr>
          <w:rFonts w:ascii="Arial" w:hAnsi="Arial" w:cs="Arial"/>
          <w:sz w:val="20"/>
          <w:szCs w:val="20"/>
        </w:rPr>
        <w:t xml:space="preserve"> </w:t>
      </w:r>
      <w:r w:rsidR="47E6D34F" w:rsidRPr="5B0DF239">
        <w:rPr>
          <w:rFonts w:ascii="Arial" w:hAnsi="Arial" w:cs="Arial"/>
          <w:sz w:val="20"/>
          <w:szCs w:val="20"/>
        </w:rPr>
        <w:t xml:space="preserve">faktury dla </w:t>
      </w:r>
      <w:r w:rsidR="3B8E6E7E" w:rsidRPr="5B0DF239">
        <w:rPr>
          <w:rFonts w:ascii="Arial" w:hAnsi="Arial" w:cs="Arial"/>
          <w:sz w:val="20"/>
          <w:szCs w:val="20"/>
        </w:rPr>
        <w:t>M</w:t>
      </w:r>
      <w:r w:rsidR="47E6D34F" w:rsidRPr="5B0DF239">
        <w:rPr>
          <w:rFonts w:ascii="Arial" w:hAnsi="Arial" w:cs="Arial"/>
          <w:sz w:val="20"/>
          <w:szCs w:val="20"/>
        </w:rPr>
        <w:t>inisterstwa Sprawiedliwości i oryginał protokołu Wykonawca przekaże do siedziby Departamentu Informatyzacji i Rejestrów Sądowych.</w:t>
      </w:r>
    </w:p>
    <w:p w14:paraId="7F3DE5C2" w14:textId="7F28F155" w:rsidR="00BA309E" w:rsidRPr="00A20652"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 xml:space="preserve">Zapłata wynagrodzenia nastąpi przelewem na </w:t>
      </w:r>
      <w:r w:rsidR="29CD9A80" w:rsidRPr="5B0DF239">
        <w:rPr>
          <w:rFonts w:ascii="Arial" w:hAnsi="Arial" w:cs="Arial"/>
          <w:sz w:val="20"/>
          <w:szCs w:val="20"/>
        </w:rPr>
        <w:t xml:space="preserve">rachunek bankowy </w:t>
      </w:r>
      <w:r w:rsidRPr="5B0DF239">
        <w:rPr>
          <w:rFonts w:ascii="Arial" w:hAnsi="Arial" w:cs="Arial"/>
          <w:sz w:val="20"/>
          <w:szCs w:val="20"/>
        </w:rPr>
        <w:t>Wykonawcy wskazan</w:t>
      </w:r>
      <w:r w:rsidR="29CD9A80" w:rsidRPr="5B0DF239">
        <w:rPr>
          <w:rFonts w:ascii="Arial" w:hAnsi="Arial" w:cs="Arial"/>
          <w:sz w:val="20"/>
          <w:szCs w:val="20"/>
        </w:rPr>
        <w:t>y</w:t>
      </w:r>
      <w:r w:rsidRPr="5B0DF239">
        <w:rPr>
          <w:rFonts w:ascii="Arial" w:hAnsi="Arial" w:cs="Arial"/>
          <w:sz w:val="20"/>
          <w:szCs w:val="20"/>
        </w:rPr>
        <w:t xml:space="preserve"> w fakturze</w:t>
      </w:r>
      <w:r w:rsidR="6320E124" w:rsidRPr="5B0DF239">
        <w:rPr>
          <w:rFonts w:ascii="Arial" w:hAnsi="Arial" w:cs="Arial"/>
          <w:sz w:val="20"/>
          <w:szCs w:val="20"/>
        </w:rPr>
        <w:t>,</w:t>
      </w:r>
      <w:r w:rsidRPr="5B0DF239">
        <w:rPr>
          <w:rFonts w:ascii="Arial" w:hAnsi="Arial" w:cs="Arial"/>
          <w:sz w:val="20"/>
          <w:szCs w:val="20"/>
        </w:rPr>
        <w:t xml:space="preserve"> w terminie do 30 dni kalendarzowych od daty otrzymania przez Zamawiającego wystawionej prawidłowo i zgodnie z warunkami Umowy faktury.</w:t>
      </w:r>
    </w:p>
    <w:p w14:paraId="04A4343F" w14:textId="77777777" w:rsidR="00BA309E" w:rsidRPr="00A20652"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lastRenderedPageBreak/>
        <w:t>Strony za dzień zapłaty uznają dzień obciążenia rachunku bankowego Płatnika należną Wykonawcy kwotą.</w:t>
      </w:r>
    </w:p>
    <w:p w14:paraId="2A75169A" w14:textId="73DAC5C8" w:rsidR="00BA309E" w:rsidRPr="003765E1" w:rsidRDefault="00BA309E" w:rsidP="00A20652">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Wynagrodzenie określone w ust. 1</w:t>
      </w:r>
      <w:r w:rsidR="66CDA1BF" w:rsidRPr="5B0DF239">
        <w:rPr>
          <w:rFonts w:ascii="Arial" w:hAnsi="Arial" w:cs="Arial"/>
          <w:sz w:val="20"/>
          <w:szCs w:val="20"/>
        </w:rPr>
        <w:t>-</w:t>
      </w:r>
      <w:r w:rsidRPr="5B0DF239">
        <w:rPr>
          <w:rFonts w:ascii="Arial" w:hAnsi="Arial" w:cs="Arial"/>
          <w:sz w:val="20"/>
          <w:szCs w:val="20"/>
        </w:rPr>
        <w:t>5 obejmuje wszelkie koszty Wykonawcy związane z realizacją przedmiotu Umowy, w tym wszelkie opłaty i podatki (w tym podatek VAT), wynagrodzenie z tytułu udzielenia lub zapewnienia Zamawiającemu licencji lub sublicencji, wynagrodzenie z tytułu przeniesienia autorskich praw majątkowych, zależnych praw autorskich i wyłącznego prawa zezwalania na wykonywanie zależnego prawa autorskiego, o których mowa w § 10, oraz wynagrodzenie z tytułu przeniesienia własności egzemplarzy Produktów i ich nośników.</w:t>
      </w:r>
    </w:p>
    <w:p w14:paraId="68F0D0E2" w14:textId="0558E7B3"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 przypadku udzielenia lub zapewnienia Zamawiającemu licencji lub sublicencji na Oprogramowanie gotowe/narzędziowe</w:t>
      </w:r>
      <w:r w:rsidR="4CE798B8" w:rsidRPr="5B0DF239">
        <w:rPr>
          <w:rFonts w:ascii="Arial" w:hAnsi="Arial" w:cs="Arial"/>
          <w:sz w:val="20"/>
          <w:szCs w:val="20"/>
        </w:rPr>
        <w:t>/</w:t>
      </w:r>
      <w:r w:rsidR="3C8C08C6" w:rsidRPr="5B0DF239">
        <w:rPr>
          <w:rStyle w:val="FontStyle18"/>
          <w:rFonts w:ascii="Arial" w:hAnsi="Arial" w:cs="Arial"/>
          <w:sz w:val="20"/>
          <w:szCs w:val="20"/>
        </w:rPr>
        <w:t>systemowe</w:t>
      </w:r>
      <w:r w:rsidRPr="5B0DF239">
        <w:rPr>
          <w:rFonts w:ascii="Arial" w:hAnsi="Arial" w:cs="Arial"/>
          <w:sz w:val="20"/>
          <w:szCs w:val="20"/>
        </w:rPr>
        <w:t xml:space="preserve"> Wykonawca zobowiązany jest wskazać w Miesięcznym protokole odbioru koszt udzielenia Zamawiającemu licencji.</w:t>
      </w:r>
    </w:p>
    <w:p w14:paraId="798A5E1E" w14:textId="2AE27DB9"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O ile po stronie Wykonawcy występuje Konsorcjum Wykonawców, realizacja płatności choćby na rzecz tylko jednego z członków Konsorcjum oznaczać będzie wypełnienie zobowiązań finansowych Zamawiającego wobec wszystkich członków Konsorcjum*.</w:t>
      </w:r>
    </w:p>
    <w:p w14:paraId="4C4993F1" w14:textId="20121432"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Wykonawcy działający w formie Konsorcjum wskazują</w:t>
      </w:r>
      <w:r w:rsidR="008B11F9" w:rsidRPr="5B0DF239">
        <w:rPr>
          <w:rFonts w:ascii="Arial" w:hAnsi="Arial" w:cs="Arial"/>
          <w:sz w:val="20"/>
          <w:szCs w:val="20"/>
        </w:rPr>
        <w:t xml:space="preserve"> </w:t>
      </w:r>
      <w:r w:rsidRPr="5B0DF239">
        <w:rPr>
          <w:rFonts w:ascii="Arial" w:hAnsi="Arial" w:cs="Arial"/>
          <w:sz w:val="20"/>
          <w:szCs w:val="20"/>
        </w:rPr>
        <w:t>……………….. jako wyłącznie uprawnionego do wystawiania faktur z tytułu realizacji Umowy*.</w:t>
      </w:r>
    </w:p>
    <w:p w14:paraId="3DBD65E2" w14:textId="77777777" w:rsidR="00BA309E" w:rsidRPr="003765E1" w:rsidRDefault="00BA309E" w:rsidP="003765E1">
      <w:pPr>
        <w:spacing w:before="120" w:after="120" w:line="360" w:lineRule="auto"/>
        <w:ind w:left="360"/>
        <w:contextualSpacing/>
        <w:jc w:val="both"/>
        <w:rPr>
          <w:rFonts w:ascii="Arial" w:hAnsi="Arial" w:cs="Arial"/>
          <w:sz w:val="20"/>
          <w:szCs w:val="20"/>
        </w:rPr>
      </w:pPr>
      <w:r w:rsidRPr="003765E1">
        <w:rPr>
          <w:rFonts w:ascii="Arial" w:hAnsi="Arial" w:cs="Arial"/>
          <w:sz w:val="20"/>
          <w:szCs w:val="20"/>
        </w:rPr>
        <w:t>* niepotrzebne skreślić</w:t>
      </w:r>
    </w:p>
    <w:p w14:paraId="701B6246" w14:textId="55889FA0" w:rsidR="009D3D5C" w:rsidRPr="003765E1" w:rsidRDefault="0C67F092" w:rsidP="003765E1">
      <w:pPr>
        <w:numPr>
          <w:ilvl w:val="0"/>
          <w:numId w:val="45"/>
        </w:numPr>
        <w:spacing w:before="120" w:after="120" w:line="360" w:lineRule="auto"/>
        <w:contextualSpacing/>
        <w:jc w:val="both"/>
        <w:rPr>
          <w:rStyle w:val="FontStyle18"/>
          <w:rFonts w:ascii="Arial" w:hAnsi="Arial" w:cs="Arial"/>
          <w:sz w:val="20"/>
          <w:szCs w:val="20"/>
        </w:rPr>
      </w:pPr>
      <w:r w:rsidRPr="5B0DF239">
        <w:rPr>
          <w:rFonts w:ascii="Arial" w:hAnsi="Arial" w:cs="Arial"/>
          <w:sz w:val="20"/>
          <w:szCs w:val="20"/>
        </w:rPr>
        <w:t>Wykonawcy nie przysługują żadne inne roszczenia w stosunku do Zamawiającego poza roszczeniem o zapłatę wynagrodzenia za prawidłowo zrealizowany przedmiot Umowy, w szczególności roszczenia o zwrot kosztów podróży oraz zakwaterowania członków personelu Wykonawcy czy też o zwrot jakichkolwiek innych, dodatkowych kosztów ponoszonych przez Wykonawcę związanych z wykonywaniem Umowy.</w:t>
      </w:r>
      <w:r w:rsidR="1878FB9A" w:rsidRPr="5B0DF239">
        <w:rPr>
          <w:rFonts w:ascii="Arial" w:hAnsi="Arial" w:cs="Arial"/>
          <w:sz w:val="20"/>
          <w:szCs w:val="20"/>
        </w:rPr>
        <w:t xml:space="preserve"> </w:t>
      </w:r>
    </w:p>
    <w:p w14:paraId="25FA6712" w14:textId="7560A665" w:rsidR="00BA309E" w:rsidRPr="003765E1" w:rsidRDefault="00BA309E"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Zamawiający zastrzega sobie prawo do potrącania kar umownych określonych w § 8 z wynagrodzenia Wykonawcy określonego w niniejszym paragrafie</w:t>
      </w:r>
      <w:r w:rsidR="70370892" w:rsidRPr="5B0DF239">
        <w:rPr>
          <w:rFonts w:ascii="Arial" w:hAnsi="Arial" w:cs="Arial"/>
          <w:sz w:val="20"/>
          <w:szCs w:val="20"/>
        </w:rPr>
        <w:t xml:space="preserve"> lub z zabezpieczenia należytego wykonania Umowy</w:t>
      </w:r>
      <w:r w:rsidRPr="5B0DF239">
        <w:rPr>
          <w:rFonts w:ascii="Arial" w:hAnsi="Arial" w:cs="Arial"/>
          <w:sz w:val="20"/>
          <w:szCs w:val="20"/>
        </w:rPr>
        <w:t>.</w:t>
      </w:r>
      <w:r w:rsidR="1878FB9A" w:rsidRPr="5B0DF239">
        <w:rPr>
          <w:rFonts w:ascii="Arial" w:hAnsi="Arial" w:cs="Arial"/>
          <w:sz w:val="20"/>
          <w:szCs w:val="20"/>
        </w:rPr>
        <w:t xml:space="preserve"> </w:t>
      </w:r>
    </w:p>
    <w:p w14:paraId="1250DA75" w14:textId="10D3403B" w:rsidR="00BA309E" w:rsidRPr="003765E1" w:rsidRDefault="00736DDD" w:rsidP="5B0DF239">
      <w:pPr>
        <w:numPr>
          <w:ilvl w:val="0"/>
          <w:numId w:val="45"/>
        </w:numPr>
        <w:spacing w:before="120" w:after="120" w:line="360" w:lineRule="auto"/>
        <w:contextualSpacing/>
        <w:jc w:val="both"/>
        <w:rPr>
          <w:rFonts w:ascii="Arial" w:hAnsi="Arial" w:cs="Arial"/>
          <w:i/>
          <w:iCs/>
          <w:sz w:val="20"/>
          <w:szCs w:val="20"/>
        </w:rPr>
      </w:pPr>
      <w:r>
        <w:rPr>
          <w:rFonts w:ascii="Arial" w:hAnsi="Arial" w:cs="Arial"/>
          <w:sz w:val="20"/>
          <w:szCs w:val="20"/>
          <w:lang w:eastAsia="en-US"/>
        </w:rPr>
        <w:t>[celowo pominięto]</w:t>
      </w:r>
      <w:r w:rsidR="00BA309E" w:rsidRPr="5B0DF239">
        <w:rPr>
          <w:rFonts w:ascii="Arial" w:hAnsi="Arial" w:cs="Arial"/>
          <w:sz w:val="20"/>
          <w:szCs w:val="20"/>
        </w:rPr>
        <w:t>.</w:t>
      </w:r>
    </w:p>
    <w:p w14:paraId="251FF10F" w14:textId="0CA67912" w:rsidR="00026BCB" w:rsidRDefault="6503C942" w:rsidP="003765E1">
      <w:pPr>
        <w:numPr>
          <w:ilvl w:val="0"/>
          <w:numId w:val="45"/>
        </w:numPr>
        <w:spacing w:before="120" w:after="120" w:line="360" w:lineRule="auto"/>
        <w:contextualSpacing/>
        <w:jc w:val="both"/>
        <w:rPr>
          <w:rFonts w:ascii="Arial" w:hAnsi="Arial" w:cs="Arial"/>
          <w:sz w:val="20"/>
          <w:szCs w:val="20"/>
        </w:rPr>
      </w:pPr>
      <w:r w:rsidRPr="5B0DF239">
        <w:rPr>
          <w:rFonts w:ascii="Arial" w:hAnsi="Arial" w:cs="Arial"/>
          <w:sz w:val="20"/>
          <w:szCs w:val="20"/>
        </w:rPr>
        <w:t xml:space="preserve">Zwiększenie liczby funkcjonalności </w:t>
      </w:r>
      <w:r w:rsidR="0C67F092" w:rsidRPr="5B0DF239">
        <w:rPr>
          <w:rFonts w:ascii="Arial" w:hAnsi="Arial" w:cs="Arial"/>
          <w:sz w:val="20"/>
          <w:szCs w:val="20"/>
        </w:rPr>
        <w:t>Systemu</w:t>
      </w:r>
      <w:r w:rsidRPr="5B0DF239">
        <w:rPr>
          <w:rFonts w:ascii="Arial" w:hAnsi="Arial" w:cs="Arial"/>
          <w:sz w:val="20"/>
          <w:szCs w:val="20"/>
        </w:rPr>
        <w:t xml:space="preserve"> w wyniku jego rozwoju, rozwój </w:t>
      </w:r>
      <w:r w:rsidR="0C67F092" w:rsidRPr="5B0DF239">
        <w:rPr>
          <w:rFonts w:ascii="Arial" w:hAnsi="Arial" w:cs="Arial"/>
          <w:sz w:val="20"/>
          <w:szCs w:val="20"/>
        </w:rPr>
        <w:t>Systemu</w:t>
      </w:r>
      <w:r w:rsidRPr="5B0DF239">
        <w:rPr>
          <w:rFonts w:ascii="Arial" w:hAnsi="Arial" w:cs="Arial"/>
          <w:sz w:val="20"/>
          <w:szCs w:val="20"/>
        </w:rPr>
        <w:t xml:space="preserve"> wykonany zgodnie z </w:t>
      </w:r>
      <w:r w:rsidRPr="5B0DF239">
        <w:rPr>
          <w:rFonts w:ascii="Arial" w:hAnsi="Arial" w:cs="Arial"/>
          <w:b/>
          <w:bCs/>
          <w:sz w:val="20"/>
          <w:szCs w:val="20"/>
        </w:rPr>
        <w:t xml:space="preserve">Załącznikiem nr </w:t>
      </w:r>
      <w:r w:rsidR="00D8036A" w:rsidRPr="5B0DF239">
        <w:rPr>
          <w:rFonts w:ascii="Arial" w:hAnsi="Arial" w:cs="Arial"/>
          <w:b/>
          <w:bCs/>
          <w:sz w:val="20"/>
          <w:szCs w:val="20"/>
        </w:rPr>
        <w:t>8</w:t>
      </w:r>
      <w:r w:rsidR="00D8036A" w:rsidRPr="5B0DF239">
        <w:rPr>
          <w:rFonts w:ascii="Arial" w:hAnsi="Arial" w:cs="Arial"/>
          <w:sz w:val="20"/>
          <w:szCs w:val="20"/>
        </w:rPr>
        <w:t xml:space="preserve"> </w:t>
      </w:r>
      <w:r w:rsidRPr="5B0DF239">
        <w:rPr>
          <w:rFonts w:ascii="Arial" w:hAnsi="Arial" w:cs="Arial"/>
          <w:sz w:val="20"/>
          <w:szCs w:val="20"/>
        </w:rPr>
        <w:t>do Umowy, nie uprawnia Wykonawcy do zwiększenia miesięcznego wynagrodzenia należnego mu za wykonanie przedmiotu Umowy określonego w § 2 ust. 1 pkt 1).</w:t>
      </w:r>
    </w:p>
    <w:p w14:paraId="7D8631DA" w14:textId="77777777" w:rsidR="00B51C8E" w:rsidRPr="002811C4" w:rsidRDefault="00B51C8E" w:rsidP="00B51C8E">
      <w:pPr>
        <w:numPr>
          <w:ilvl w:val="0"/>
          <w:numId w:val="45"/>
        </w:numPr>
        <w:spacing w:before="120" w:after="120" w:line="360" w:lineRule="auto"/>
        <w:contextualSpacing/>
        <w:jc w:val="both"/>
        <w:rPr>
          <w:rFonts w:ascii="Arial" w:hAnsi="Arial" w:cs="Arial"/>
          <w:bCs/>
          <w:sz w:val="20"/>
          <w:szCs w:val="20"/>
        </w:rPr>
      </w:pPr>
      <w:r w:rsidRPr="002811C4">
        <w:rPr>
          <w:rFonts w:ascii="Arial" w:hAnsi="Arial" w:cs="Arial"/>
          <w:bCs/>
          <w:sz w:val="20"/>
          <w:szCs w:val="20"/>
        </w:rPr>
        <w:t xml:space="preserve">W </w:t>
      </w:r>
      <w:r w:rsidRPr="002811C4">
        <w:rPr>
          <w:rFonts w:ascii="Arial" w:hAnsi="Arial" w:cs="Arial"/>
          <w:sz w:val="20"/>
          <w:szCs w:val="20"/>
        </w:rPr>
        <w:t>przypadku</w:t>
      </w:r>
      <w:r w:rsidRPr="002811C4">
        <w:rPr>
          <w:rFonts w:ascii="Arial" w:hAnsi="Arial" w:cs="Arial"/>
          <w:bCs/>
          <w:sz w:val="20"/>
          <w:szCs w:val="20"/>
        </w:rPr>
        <w:t xml:space="preserve"> zmiany:</w:t>
      </w:r>
    </w:p>
    <w:p w14:paraId="203366F1"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stawki podatku od towarów i usług oraz podatku akcyzowego, lub</w:t>
      </w:r>
    </w:p>
    <w:p w14:paraId="6F00F102"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wysokości minimalnego wynagrodzenia za pracę albo wysokości minimalnej stawki godzinowej, ustalonych na podstawie ustawy z dnia 10 października 2002 r. o minimalnym wynagrodzeniu za pracę, lub</w:t>
      </w:r>
    </w:p>
    <w:p w14:paraId="122AC22E" w14:textId="77777777" w:rsidR="00B51C8E" w:rsidRPr="002811C4" w:rsidRDefault="00B51C8E" w:rsidP="00B51C8E">
      <w:pPr>
        <w:numPr>
          <w:ilvl w:val="1"/>
          <w:numId w:val="286"/>
        </w:numPr>
        <w:spacing w:line="360" w:lineRule="auto"/>
        <w:jc w:val="both"/>
        <w:rPr>
          <w:rFonts w:ascii="Arial" w:hAnsi="Arial" w:cs="Arial"/>
          <w:sz w:val="20"/>
          <w:szCs w:val="20"/>
          <w:lang w:eastAsia="ar-SA"/>
        </w:rPr>
      </w:pPr>
      <w:r w:rsidRPr="002811C4">
        <w:rPr>
          <w:rFonts w:ascii="Arial" w:hAnsi="Arial" w:cs="Arial"/>
          <w:sz w:val="20"/>
          <w:szCs w:val="20"/>
          <w:lang w:eastAsia="ar-SA"/>
        </w:rPr>
        <w:t>zasad podlegania ubezpieczeniom społecznym lub ubezpieczeniu zdrowotnemu lub wysokości stawki składki na ubezpieczenia społeczne lub ubezpieczenie zdrowotne, lub</w:t>
      </w:r>
    </w:p>
    <w:p w14:paraId="0D681A48" w14:textId="77777777" w:rsidR="00B51C8E" w:rsidRPr="00B51C8E" w:rsidRDefault="00B51C8E" w:rsidP="00B51C8E">
      <w:pPr>
        <w:numPr>
          <w:ilvl w:val="1"/>
          <w:numId w:val="286"/>
        </w:numPr>
        <w:spacing w:line="360" w:lineRule="auto"/>
        <w:jc w:val="both"/>
        <w:rPr>
          <w:rFonts w:ascii="Arial" w:hAnsi="Arial" w:cs="Arial"/>
          <w:sz w:val="20"/>
          <w:szCs w:val="20"/>
        </w:rPr>
      </w:pPr>
      <w:r w:rsidRPr="002811C4">
        <w:rPr>
          <w:rFonts w:ascii="Arial" w:hAnsi="Arial" w:cs="Arial"/>
          <w:sz w:val="20"/>
          <w:szCs w:val="20"/>
          <w:lang w:eastAsia="ar-SA"/>
        </w:rPr>
        <w:t xml:space="preserve">zasad gromadzenia i wysokości wpłat do pracowniczych planów kapitałowych, o których mowa w ustawie z dnia 4 października 2018 r. o </w:t>
      </w:r>
      <w:r w:rsidRPr="00B51C8E">
        <w:rPr>
          <w:rFonts w:ascii="Arial" w:hAnsi="Arial" w:cs="Arial"/>
          <w:sz w:val="20"/>
          <w:szCs w:val="20"/>
          <w:lang w:eastAsia="ar-SA"/>
        </w:rPr>
        <w:t>pracowniczych planach kapitałowych,</w:t>
      </w:r>
    </w:p>
    <w:p w14:paraId="6DC4FF24" w14:textId="77777777" w:rsidR="00B51C8E" w:rsidRPr="002811C4" w:rsidRDefault="00B51C8E" w:rsidP="00B51C8E">
      <w:pPr>
        <w:spacing w:line="360" w:lineRule="auto"/>
        <w:ind w:left="360"/>
        <w:jc w:val="both"/>
        <w:rPr>
          <w:rFonts w:ascii="Arial" w:hAnsi="Arial" w:cs="Arial"/>
          <w:sz w:val="20"/>
          <w:szCs w:val="20"/>
        </w:rPr>
      </w:pPr>
      <w:r w:rsidRPr="00B51C8E">
        <w:rPr>
          <w:rFonts w:ascii="Arial" w:hAnsi="Arial" w:cs="Arial"/>
          <w:sz w:val="20"/>
          <w:szCs w:val="20"/>
        </w:rPr>
        <w:t>każda ze Stron może wnosić o odpowiednio podwyższenie bądź obniżenie wynagrodzenia</w:t>
      </w:r>
      <w:r w:rsidRPr="00B51C8E">
        <w:rPr>
          <w:rFonts w:ascii="Arial" w:hAnsi="Arial" w:cs="Arial"/>
          <w:sz w:val="20"/>
          <w:szCs w:val="20"/>
          <w:lang w:eastAsia="ar-SA"/>
        </w:rPr>
        <w:t xml:space="preserve"> należnego Wykonawcy.</w:t>
      </w:r>
      <w:r w:rsidRPr="00B51C8E">
        <w:rPr>
          <w:rFonts w:ascii="Arial" w:hAnsi="Arial" w:cs="Arial"/>
          <w:sz w:val="20"/>
          <w:szCs w:val="20"/>
        </w:rPr>
        <w:t xml:space="preserve"> W takim przypadku, stawka wynagrodzenia za świadczenie usługi zostanie </w:t>
      </w:r>
      <w:r w:rsidRPr="00B51C8E">
        <w:rPr>
          <w:rFonts w:ascii="Arial" w:hAnsi="Arial" w:cs="Arial"/>
          <w:sz w:val="20"/>
          <w:szCs w:val="20"/>
        </w:rPr>
        <w:lastRenderedPageBreak/>
        <w:t>zmieniona</w:t>
      </w:r>
      <w:r w:rsidRPr="00B51C8E">
        <w:rPr>
          <w:rFonts w:ascii="Arial" w:hAnsi="Arial" w:cs="Arial"/>
          <w:sz w:val="20"/>
          <w:szCs w:val="20"/>
          <w:lang w:eastAsia="ar-SA"/>
        </w:rPr>
        <w:t xml:space="preserve"> stosownie do</w:t>
      </w:r>
      <w:r w:rsidRPr="00B51C8E">
        <w:rPr>
          <w:rFonts w:ascii="Arial" w:hAnsi="Arial" w:cs="Arial"/>
          <w:sz w:val="20"/>
          <w:szCs w:val="20"/>
        </w:rPr>
        <w:t xml:space="preserve"> wpływu określonej zmiany na koszty wykonania zamówienia przez Wykonawcę. Zastrzega się, że uprawnienie Wykonawcy wygasa, jeżeli Zamawiający w terminie miesiąca od dnia wejścia w życie danej zmiany nie otrzyma od</w:t>
      </w:r>
      <w:r w:rsidRPr="002811C4">
        <w:rPr>
          <w:rFonts w:ascii="Arial" w:hAnsi="Arial" w:cs="Arial"/>
          <w:sz w:val="20"/>
          <w:szCs w:val="20"/>
        </w:rPr>
        <w:t xml:space="preserve"> Wykonawcy wniosku, w którym wykazany zostanie wpływ takiej zmiany na koszty wykonania zamówienia przez Wykonawcę.</w:t>
      </w:r>
    </w:p>
    <w:p w14:paraId="43897DFE" w14:textId="77777777" w:rsidR="00B51C8E" w:rsidRPr="005244D3" w:rsidRDefault="00B51C8E" w:rsidP="00B51C8E">
      <w:pPr>
        <w:numPr>
          <w:ilvl w:val="0"/>
          <w:numId w:val="45"/>
        </w:numPr>
        <w:spacing w:before="120" w:after="120" w:line="360" w:lineRule="auto"/>
        <w:contextualSpacing/>
        <w:jc w:val="both"/>
        <w:rPr>
          <w:rFonts w:ascii="Arial" w:hAnsi="Arial" w:cs="Arial"/>
          <w:sz w:val="20"/>
          <w:szCs w:val="20"/>
        </w:rPr>
      </w:pPr>
      <w:r w:rsidRPr="005244D3">
        <w:rPr>
          <w:rFonts w:ascii="Arial" w:hAnsi="Arial" w:cs="Arial"/>
          <w:sz w:val="20"/>
          <w:szCs w:val="20"/>
        </w:rPr>
        <w:t>W przypadku zmiany ceny materiałów lub kosztów związanych z realizacją zamówienia, każda ze Stron może wnosić o odpowiednio podwyższenie bądź obniżenie wynagrodzenia należnego Wykonawcy. W takim przypadku, stawka wynagrodzenia za świadczenie usługi zostanie zwaloryzowana o średnioroczny wskaźnik cen towarów i usług konsumpcyjnych obwieszczany przez Prezesa Głównego Urzędu Statystycznego, o ile wartość tego wskaźnika przewyższa 0,5% rok do roku, wstecznie, tj. ze skutkiem na dzień 1 stycznia danego roku, z tym że nie więcej niż 3% rok do roku. Wynagrodzenie zostanie zwaloryzowane po raz pierwszy nie wcześniej niż w 2023 r. (tj. wskaźnikiem dla 2022 r.). Zastrzega się, że uprawnienie Wykonawcy wygasa, jeżeli Zamawiający w terminie miesiąca od dnia opublikowania wskaźnika nie otrzyma od Wykonawcy wniosku, w którym wykazany zostanie wpływ zmiany ceny materiałów lub kosztów związanych z realizacją zamówienia na koszty wykonania zamówienia przez Wykonawcę.</w:t>
      </w:r>
    </w:p>
    <w:p w14:paraId="0CB35118" w14:textId="77777777" w:rsidR="00B51C8E" w:rsidRPr="005244D3" w:rsidRDefault="00B51C8E" w:rsidP="00B51C8E">
      <w:pPr>
        <w:numPr>
          <w:ilvl w:val="0"/>
          <w:numId w:val="45"/>
        </w:numPr>
        <w:spacing w:before="120" w:after="120" w:line="360" w:lineRule="auto"/>
        <w:contextualSpacing/>
        <w:jc w:val="both"/>
        <w:rPr>
          <w:rFonts w:ascii="Arial" w:hAnsi="Arial" w:cs="Arial"/>
          <w:sz w:val="20"/>
          <w:szCs w:val="20"/>
        </w:rPr>
      </w:pPr>
      <w:r w:rsidRPr="005244D3">
        <w:rPr>
          <w:rFonts w:ascii="Arial" w:hAnsi="Arial" w:cs="Arial"/>
          <w:sz w:val="20"/>
          <w:szCs w:val="20"/>
        </w:rPr>
        <w:t>Wykonawca zobowiązany jest do zmiany wynagrodzenia przysługującego podwykonawcy, z którym zawarł umowę, w zakresie odpowiadającym zmianom cen materiałów lub kosztów dotyczących zobowiązania podwykonawcy.</w:t>
      </w:r>
    </w:p>
    <w:p w14:paraId="42D987D4" w14:textId="77777777" w:rsidR="00BA309E" w:rsidRPr="009F76DA" w:rsidRDefault="00BA309E" w:rsidP="00BA309E">
      <w:pPr>
        <w:spacing w:before="120" w:after="120" w:line="360" w:lineRule="auto"/>
        <w:contextualSpacing/>
        <w:jc w:val="center"/>
        <w:rPr>
          <w:rFonts w:ascii="Arial" w:hAnsi="Arial" w:cs="Arial"/>
          <w:b/>
          <w:sz w:val="20"/>
          <w:szCs w:val="20"/>
        </w:rPr>
      </w:pPr>
    </w:p>
    <w:p w14:paraId="2E3CBB3D"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8.</w:t>
      </w:r>
    </w:p>
    <w:p w14:paraId="6AE7EA39"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Kary umowne i odszkodowania</w:t>
      </w:r>
    </w:p>
    <w:p w14:paraId="5E118F75" w14:textId="60541212"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w:t>
      </w:r>
      <w:r w:rsidR="00972B9D" w:rsidRPr="009F76DA">
        <w:rPr>
          <w:rFonts w:ascii="Arial" w:hAnsi="Arial" w:cs="Arial"/>
          <w:sz w:val="20"/>
          <w:szCs w:val="20"/>
        </w:rPr>
        <w:t xml:space="preserve">odstąpienia od Umowy przez Wykonawcę z przyczyn nieleżących po stronie Zamawiającego </w:t>
      </w:r>
      <w:r w:rsidR="00F01D14">
        <w:rPr>
          <w:rFonts w:ascii="Arial" w:hAnsi="Arial" w:cs="Arial"/>
          <w:sz w:val="20"/>
          <w:szCs w:val="20"/>
        </w:rPr>
        <w:t>lub</w:t>
      </w:r>
      <w:r w:rsidR="00972B9D" w:rsidRPr="009F76DA">
        <w:rPr>
          <w:rFonts w:ascii="Arial" w:hAnsi="Arial" w:cs="Arial"/>
          <w:sz w:val="20"/>
          <w:szCs w:val="20"/>
        </w:rPr>
        <w:t xml:space="preserve"> przez Zamawiającego z przyczyn leżących po stronie Wykonawcy </w:t>
      </w:r>
      <w:r w:rsidR="007908CF">
        <w:rPr>
          <w:rFonts w:ascii="Arial" w:hAnsi="Arial" w:cs="Arial"/>
          <w:sz w:val="20"/>
          <w:szCs w:val="20"/>
        </w:rPr>
        <w:t>lub</w:t>
      </w:r>
      <w:r w:rsidR="007908CF" w:rsidRPr="009F76DA">
        <w:rPr>
          <w:rFonts w:ascii="Arial" w:hAnsi="Arial" w:cs="Arial"/>
          <w:sz w:val="20"/>
          <w:szCs w:val="20"/>
        </w:rPr>
        <w:t xml:space="preserve"> </w:t>
      </w:r>
      <w:r w:rsidRPr="009F76DA">
        <w:rPr>
          <w:rFonts w:ascii="Arial" w:hAnsi="Arial" w:cs="Arial"/>
          <w:sz w:val="20"/>
          <w:szCs w:val="20"/>
        </w:rPr>
        <w:t xml:space="preserve">wypowiedzenia Umowy przez </w:t>
      </w:r>
      <w:r w:rsidR="004440DD">
        <w:rPr>
          <w:rFonts w:ascii="Arial" w:hAnsi="Arial" w:cs="Arial"/>
          <w:sz w:val="20"/>
          <w:szCs w:val="20"/>
        </w:rPr>
        <w:t>Wykonawcę</w:t>
      </w:r>
      <w:r w:rsidR="004440DD" w:rsidRPr="009F76DA">
        <w:rPr>
          <w:rFonts w:ascii="Arial" w:hAnsi="Arial" w:cs="Arial"/>
          <w:sz w:val="20"/>
          <w:szCs w:val="20"/>
        </w:rPr>
        <w:t xml:space="preserve"> </w:t>
      </w:r>
      <w:r w:rsidR="004440DD">
        <w:rPr>
          <w:rFonts w:ascii="Arial" w:hAnsi="Arial" w:cs="Arial"/>
          <w:sz w:val="20"/>
          <w:szCs w:val="20"/>
        </w:rPr>
        <w:t>lub</w:t>
      </w:r>
      <w:r w:rsidR="004440DD" w:rsidRPr="009F76DA">
        <w:rPr>
          <w:rFonts w:ascii="Arial" w:hAnsi="Arial" w:cs="Arial"/>
          <w:sz w:val="20"/>
          <w:szCs w:val="20"/>
        </w:rPr>
        <w:t xml:space="preserve"> </w:t>
      </w:r>
      <w:r w:rsidRPr="009F76DA">
        <w:rPr>
          <w:rFonts w:ascii="Arial" w:hAnsi="Arial" w:cs="Arial"/>
          <w:sz w:val="20"/>
          <w:szCs w:val="20"/>
        </w:rPr>
        <w:t xml:space="preserve">przez Zamawiającego z przyczyn leżących po stronie Wykonawcy, Wykonawca zapłaci Zamawiającemu </w:t>
      </w:r>
      <w:r w:rsidR="009B7D96" w:rsidRPr="009F76DA">
        <w:rPr>
          <w:rFonts w:ascii="Arial" w:hAnsi="Arial" w:cs="Arial"/>
          <w:sz w:val="20"/>
          <w:szCs w:val="20"/>
        </w:rPr>
        <w:t xml:space="preserve">tytułem </w:t>
      </w:r>
      <w:r w:rsidRPr="009F76DA">
        <w:rPr>
          <w:rFonts w:ascii="Arial" w:hAnsi="Arial" w:cs="Arial"/>
          <w:sz w:val="20"/>
          <w:szCs w:val="20"/>
        </w:rPr>
        <w:t>kar</w:t>
      </w:r>
      <w:r w:rsidR="009B7D96" w:rsidRPr="009F76DA">
        <w:rPr>
          <w:rFonts w:ascii="Arial" w:hAnsi="Arial" w:cs="Arial"/>
          <w:sz w:val="20"/>
          <w:szCs w:val="20"/>
        </w:rPr>
        <w:t>y</w:t>
      </w:r>
      <w:r w:rsidRPr="009F76DA">
        <w:rPr>
          <w:rFonts w:ascii="Arial" w:hAnsi="Arial" w:cs="Arial"/>
          <w:sz w:val="20"/>
          <w:szCs w:val="20"/>
        </w:rPr>
        <w:t xml:space="preserve"> umown</w:t>
      </w:r>
      <w:r w:rsidR="009B7D96" w:rsidRPr="009F76DA">
        <w:rPr>
          <w:rFonts w:ascii="Arial" w:hAnsi="Arial" w:cs="Arial"/>
          <w:sz w:val="20"/>
          <w:szCs w:val="20"/>
        </w:rPr>
        <w:t>ej</w:t>
      </w:r>
      <w:r w:rsidRPr="009F76DA">
        <w:rPr>
          <w:rFonts w:ascii="Arial" w:hAnsi="Arial" w:cs="Arial"/>
          <w:sz w:val="20"/>
          <w:szCs w:val="20"/>
        </w:rPr>
        <w:t xml:space="preserve"> 10% łącznego wynagrodzenia brutto określonego w § 7 ust. </w:t>
      </w:r>
      <w:r w:rsidR="001E13CF" w:rsidRPr="003833FE">
        <w:rPr>
          <w:rFonts w:ascii="Arial" w:hAnsi="Arial" w:cs="Arial"/>
          <w:sz w:val="20"/>
          <w:szCs w:val="20"/>
        </w:rPr>
        <w:t>5</w:t>
      </w:r>
      <w:r w:rsidR="005F24B8" w:rsidRPr="003833FE">
        <w:rPr>
          <w:rFonts w:ascii="Arial" w:hAnsi="Arial" w:cs="Arial"/>
          <w:sz w:val="20"/>
          <w:szCs w:val="20"/>
        </w:rPr>
        <w:t>.</w:t>
      </w:r>
      <w:r w:rsidR="00553344" w:rsidRPr="003833FE">
        <w:rPr>
          <w:rFonts w:ascii="Arial" w:hAnsi="Arial" w:cs="Arial"/>
          <w:sz w:val="20"/>
          <w:szCs w:val="20"/>
        </w:rPr>
        <w:t xml:space="preserve">  Kara umowna nie przysługuje Zamawiającemu w przypadku odstąpienia przez niego od Umowy na podstawie § 9 ust. 2</w:t>
      </w:r>
    </w:p>
    <w:p w14:paraId="62B953FE" w14:textId="5A61BABB"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niedotrzymania terminów</w:t>
      </w:r>
      <w:r w:rsidR="004453F0">
        <w:rPr>
          <w:rFonts w:ascii="Arial" w:hAnsi="Arial" w:cs="Arial"/>
          <w:sz w:val="20"/>
          <w:szCs w:val="20"/>
        </w:rPr>
        <w:t xml:space="preserve"> </w:t>
      </w:r>
      <w:r w:rsidRPr="009F76DA">
        <w:rPr>
          <w:rFonts w:ascii="Arial" w:hAnsi="Arial" w:cs="Arial"/>
          <w:sz w:val="20"/>
          <w:szCs w:val="20"/>
        </w:rPr>
        <w:t xml:space="preserve">określonych w </w:t>
      </w:r>
      <w:r w:rsidRPr="009F76DA">
        <w:rPr>
          <w:rFonts w:ascii="Arial" w:hAnsi="Arial" w:cs="Arial"/>
          <w:b/>
          <w:sz w:val="20"/>
          <w:szCs w:val="20"/>
        </w:rPr>
        <w:t xml:space="preserve">Załączniku nr 5 </w:t>
      </w:r>
      <w:r w:rsidRPr="009F76DA">
        <w:rPr>
          <w:rFonts w:ascii="Arial" w:hAnsi="Arial" w:cs="Arial"/>
          <w:sz w:val="20"/>
          <w:szCs w:val="20"/>
        </w:rPr>
        <w:t>do Umowy</w:t>
      </w:r>
      <w:r w:rsidRPr="009F76DA">
        <w:rPr>
          <w:rFonts w:ascii="Arial" w:hAnsi="Arial" w:cs="Arial"/>
          <w:b/>
          <w:sz w:val="20"/>
          <w:szCs w:val="20"/>
        </w:rPr>
        <w:t xml:space="preserve"> </w:t>
      </w:r>
      <w:r w:rsidRPr="009F76DA">
        <w:rPr>
          <w:rFonts w:ascii="Arial" w:hAnsi="Arial" w:cs="Arial"/>
          <w:sz w:val="20"/>
          <w:szCs w:val="20"/>
        </w:rPr>
        <w:t>dotyczących usuwania Błędów (w tym usuwania Błędów w ramach realizacji obowiązków Wykonawcy wynikających z rękojmi lub gwarancji), Wykonawca zapłaci Zamawiającemu tytułem kary umownej:</w:t>
      </w:r>
      <w:r w:rsidR="00DA61B4">
        <w:rPr>
          <w:rFonts w:ascii="Arial" w:hAnsi="Arial" w:cs="Arial"/>
          <w:sz w:val="20"/>
          <w:szCs w:val="20"/>
        </w:rPr>
        <w:t xml:space="preserve"> </w:t>
      </w:r>
    </w:p>
    <w:p w14:paraId="7AD824F7" w14:textId="546F416B" w:rsidR="00BA309E" w:rsidRPr="009F76DA" w:rsidRDefault="007E7289" w:rsidP="00124A7F">
      <w:pPr>
        <w:numPr>
          <w:ilvl w:val="1"/>
          <w:numId w:val="69"/>
        </w:numPr>
        <w:spacing w:before="120" w:after="120" w:line="360" w:lineRule="auto"/>
        <w:contextualSpacing/>
        <w:jc w:val="both"/>
        <w:rPr>
          <w:rFonts w:ascii="Arial" w:hAnsi="Arial" w:cs="Arial"/>
          <w:sz w:val="20"/>
          <w:szCs w:val="20"/>
        </w:rPr>
      </w:pPr>
      <w:r w:rsidRPr="009A2072">
        <w:rPr>
          <w:rFonts w:ascii="Arial" w:hAnsi="Arial" w:cs="Arial"/>
          <w:sz w:val="20"/>
          <w:szCs w:val="20"/>
        </w:rPr>
        <w:t>4</w:t>
      </w:r>
      <w:r w:rsidR="00BA309E" w:rsidRPr="009A2072">
        <w:rPr>
          <w:rFonts w:ascii="Arial" w:hAnsi="Arial"/>
          <w:sz w:val="20"/>
        </w:rPr>
        <w:t>%</w:t>
      </w:r>
      <w:r w:rsidR="00BA309E" w:rsidRPr="009F76DA">
        <w:rPr>
          <w:rFonts w:ascii="Arial" w:hAnsi="Arial" w:cs="Arial"/>
          <w:sz w:val="20"/>
          <w:szCs w:val="20"/>
        </w:rPr>
        <w:t xml:space="preserve"> miesięcznego wynagrodzenia brutto określonego w § 7 ust. 1 za każdą rozpoczętą godzinę </w:t>
      </w:r>
      <w:r w:rsidR="00411C0A" w:rsidRPr="003833FE">
        <w:rPr>
          <w:rFonts w:ascii="Arial" w:hAnsi="Arial" w:cs="Arial"/>
          <w:sz w:val="20"/>
          <w:szCs w:val="20"/>
        </w:rPr>
        <w:t>opóźnienia</w:t>
      </w:r>
      <w:r w:rsidR="00E42F77">
        <w:rPr>
          <w:rFonts w:ascii="Arial" w:hAnsi="Arial" w:cs="Arial"/>
          <w:sz w:val="20"/>
          <w:szCs w:val="20"/>
        </w:rPr>
        <w:t xml:space="preserve"> </w:t>
      </w:r>
      <w:r w:rsidR="00BA309E" w:rsidRPr="009F76DA">
        <w:rPr>
          <w:rFonts w:ascii="Arial" w:hAnsi="Arial" w:cs="Arial"/>
          <w:sz w:val="20"/>
          <w:szCs w:val="20"/>
        </w:rPr>
        <w:t>w usunięciu Awarii Systemu</w:t>
      </w:r>
      <w:r w:rsidR="00BA309E" w:rsidRPr="009A2072">
        <w:rPr>
          <w:rFonts w:ascii="Arial" w:hAnsi="Arial"/>
          <w:sz w:val="20"/>
        </w:rPr>
        <w:t>;</w:t>
      </w:r>
      <w:r w:rsidR="00A32165">
        <w:rPr>
          <w:rFonts w:ascii="Arial" w:hAnsi="Arial"/>
          <w:sz w:val="20"/>
        </w:rPr>
        <w:t xml:space="preserve"> </w:t>
      </w:r>
    </w:p>
    <w:p w14:paraId="762AB3EC" w14:textId="79CD9EDA" w:rsidR="00270736" w:rsidRPr="009A2072" w:rsidRDefault="00AD56F5" w:rsidP="00270736">
      <w:pPr>
        <w:numPr>
          <w:ilvl w:val="1"/>
          <w:numId w:val="69"/>
        </w:numPr>
        <w:spacing w:before="120" w:after="120" w:line="360" w:lineRule="auto"/>
        <w:contextualSpacing/>
        <w:jc w:val="both"/>
        <w:rPr>
          <w:rFonts w:ascii="Arial" w:hAnsi="Arial" w:cs="Arial"/>
          <w:sz w:val="20"/>
          <w:szCs w:val="20"/>
        </w:rPr>
      </w:pPr>
      <w:r w:rsidRPr="009A2072">
        <w:rPr>
          <w:rFonts w:ascii="Arial" w:hAnsi="Arial" w:cs="Arial"/>
          <w:sz w:val="20"/>
          <w:szCs w:val="20"/>
        </w:rPr>
        <w:t>4</w:t>
      </w:r>
      <w:r w:rsidR="00BA309E" w:rsidRPr="009A2072">
        <w:rPr>
          <w:rFonts w:ascii="Arial" w:hAnsi="Arial"/>
          <w:sz w:val="20"/>
        </w:rPr>
        <w:t>%</w:t>
      </w:r>
      <w:r w:rsidR="00BA309E" w:rsidRPr="00120A5F">
        <w:rPr>
          <w:rFonts w:ascii="Arial" w:hAnsi="Arial" w:cs="Arial"/>
          <w:sz w:val="20"/>
          <w:szCs w:val="20"/>
        </w:rPr>
        <w:t xml:space="preserve"> miesięcznego wynagrodzenia brutto określonego w § 7 ust. </w:t>
      </w:r>
      <w:r w:rsidR="00270736" w:rsidRPr="00120A5F">
        <w:rPr>
          <w:rFonts w:ascii="Arial" w:hAnsi="Arial" w:cs="Arial"/>
          <w:sz w:val="20"/>
          <w:szCs w:val="20"/>
        </w:rPr>
        <w:t>1 za każdą rozpoczętą godzinę opóźnienia w usunięciu Błędu krytycznego Systemu</w:t>
      </w:r>
      <w:r w:rsidR="00270736" w:rsidRPr="009A2072">
        <w:rPr>
          <w:rFonts w:ascii="Arial" w:hAnsi="Arial" w:cs="Arial"/>
          <w:sz w:val="20"/>
          <w:szCs w:val="20"/>
        </w:rPr>
        <w:t>;</w:t>
      </w:r>
    </w:p>
    <w:p w14:paraId="4AA302BE" w14:textId="46F83CD9" w:rsidR="00BA309E" w:rsidRPr="009F76DA" w:rsidRDefault="00AD56F5" w:rsidP="00124A7F">
      <w:pPr>
        <w:numPr>
          <w:ilvl w:val="1"/>
          <w:numId w:val="69"/>
        </w:numPr>
        <w:spacing w:before="120" w:after="120" w:line="360" w:lineRule="auto"/>
        <w:contextualSpacing/>
        <w:jc w:val="both"/>
        <w:rPr>
          <w:rFonts w:ascii="Arial" w:hAnsi="Arial" w:cs="Arial"/>
          <w:sz w:val="20"/>
          <w:szCs w:val="20"/>
        </w:rPr>
      </w:pPr>
      <w:r w:rsidRPr="009A2072">
        <w:rPr>
          <w:rFonts w:ascii="Arial" w:hAnsi="Arial"/>
          <w:sz w:val="20"/>
        </w:rPr>
        <w:t>0,5</w:t>
      </w:r>
      <w:r w:rsidR="00B27631" w:rsidRPr="009A2072">
        <w:rPr>
          <w:rFonts w:ascii="Arial" w:hAnsi="Arial"/>
          <w:sz w:val="20"/>
        </w:rPr>
        <w:t>%</w:t>
      </w:r>
      <w:r w:rsidR="00B27631" w:rsidRPr="003833FE">
        <w:rPr>
          <w:rFonts w:ascii="Arial" w:hAnsi="Arial"/>
          <w:sz w:val="20"/>
        </w:rPr>
        <w:t xml:space="preserve"> miesięcznego wynagrodzenia brutto określonego w § 7 ust. </w:t>
      </w:r>
      <w:r w:rsidR="00B27631" w:rsidRPr="003833FE">
        <w:rPr>
          <w:rFonts w:ascii="Arial" w:hAnsi="Arial" w:cs="Arial"/>
          <w:sz w:val="20"/>
          <w:szCs w:val="20"/>
        </w:rPr>
        <w:t>1 za każd</w:t>
      </w:r>
      <w:r>
        <w:rPr>
          <w:rFonts w:ascii="Arial" w:hAnsi="Arial" w:cs="Arial"/>
          <w:sz w:val="20"/>
          <w:szCs w:val="20"/>
        </w:rPr>
        <w:t>ą rozpoczętą godzinę opóźnienia</w:t>
      </w:r>
      <w:r w:rsidR="00E42F77" w:rsidRPr="009F76DA">
        <w:rPr>
          <w:rFonts w:ascii="Arial" w:hAnsi="Arial" w:cs="Arial"/>
          <w:sz w:val="20"/>
          <w:szCs w:val="20"/>
        </w:rPr>
        <w:t xml:space="preserve"> </w:t>
      </w:r>
      <w:r w:rsidR="00BA309E" w:rsidRPr="009F76DA">
        <w:rPr>
          <w:rFonts w:ascii="Arial" w:hAnsi="Arial" w:cs="Arial"/>
          <w:sz w:val="20"/>
          <w:szCs w:val="20"/>
        </w:rPr>
        <w:t>w usunięciu Błędu zwykłego lub Błędu drobnego</w:t>
      </w:r>
      <w:r w:rsidR="00FD70C6">
        <w:rPr>
          <w:rFonts w:ascii="Arial" w:hAnsi="Arial"/>
          <w:sz w:val="20"/>
        </w:rPr>
        <w:t xml:space="preserve"> liczony w oknie 7:30- 16:30</w:t>
      </w:r>
      <w:r w:rsidR="00F50DA8">
        <w:rPr>
          <w:rFonts w:ascii="Arial" w:hAnsi="Arial"/>
          <w:sz w:val="20"/>
        </w:rPr>
        <w:t>,</w:t>
      </w:r>
      <w:r w:rsidR="00FD70C6">
        <w:rPr>
          <w:rFonts w:ascii="Arial" w:hAnsi="Arial"/>
          <w:sz w:val="20"/>
        </w:rPr>
        <w:t xml:space="preserve"> 5 Dni roboczych w tygodniu</w:t>
      </w:r>
      <w:r w:rsidR="00BA309E" w:rsidRPr="009F76DA">
        <w:rPr>
          <w:rFonts w:ascii="Arial" w:hAnsi="Arial" w:cs="Arial"/>
          <w:sz w:val="20"/>
          <w:szCs w:val="20"/>
        </w:rPr>
        <w:t>.</w:t>
      </w:r>
      <w:r w:rsidR="00A32165">
        <w:rPr>
          <w:rFonts w:ascii="Arial" w:hAnsi="Arial" w:cs="Arial"/>
          <w:sz w:val="20"/>
          <w:szCs w:val="20"/>
        </w:rPr>
        <w:t xml:space="preserve"> </w:t>
      </w:r>
    </w:p>
    <w:p w14:paraId="6AAD1EC5" w14:textId="2971679D"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Wykonawca zapłaci Zamawiającemu tytułem kary umownej 0,5% miesięcznego wynagrodzenia brutto określonego w § 7 ust. 1 za każdą rozpoczętą godzinę </w:t>
      </w:r>
      <w:r w:rsidR="006C0B9D" w:rsidRPr="46A31966">
        <w:rPr>
          <w:rFonts w:ascii="Arial" w:hAnsi="Arial"/>
          <w:sz w:val="20"/>
          <w:szCs w:val="20"/>
        </w:rPr>
        <w:t>opóźnienia</w:t>
      </w:r>
      <w:r w:rsidRPr="009F76DA">
        <w:rPr>
          <w:rFonts w:ascii="Arial" w:hAnsi="Arial" w:cs="Arial"/>
          <w:sz w:val="20"/>
          <w:szCs w:val="20"/>
        </w:rPr>
        <w:t xml:space="preserve"> liczonego w oknach określonych w poniższych załącznikach, </w:t>
      </w:r>
      <w:r w:rsidRPr="009F76DA">
        <w:rPr>
          <w:rFonts w:ascii="Arial" w:hAnsi="Arial" w:cs="Arial"/>
          <w:sz w:val="20"/>
          <w:szCs w:val="20"/>
          <w:lang w:eastAsia="en-US"/>
        </w:rPr>
        <w:t>względem usług wymienionych</w:t>
      </w:r>
      <w:r w:rsidRPr="009F76DA">
        <w:rPr>
          <w:rFonts w:ascii="Arial" w:hAnsi="Arial" w:cs="Arial"/>
          <w:sz w:val="20"/>
          <w:szCs w:val="20"/>
        </w:rPr>
        <w:t xml:space="preserve"> odpowiednio w:</w:t>
      </w:r>
    </w:p>
    <w:p w14:paraId="0E824D0D"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rPr>
        <w:lastRenderedPageBreak/>
        <w:t xml:space="preserve">Załączniku nr 4 </w:t>
      </w:r>
      <w:r w:rsidRPr="009F76DA">
        <w:rPr>
          <w:rFonts w:ascii="Arial" w:hAnsi="Arial" w:cs="Arial"/>
          <w:sz w:val="20"/>
          <w:szCs w:val="20"/>
        </w:rPr>
        <w:t xml:space="preserve">– w zakresie udzielenia wsparcia, </w:t>
      </w:r>
    </w:p>
    <w:p w14:paraId="37D2AB43"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lang w:eastAsia="en-US"/>
        </w:rPr>
      </w:pPr>
      <w:r w:rsidRPr="009F76DA">
        <w:rPr>
          <w:rFonts w:ascii="Arial" w:hAnsi="Arial" w:cs="Arial"/>
          <w:b/>
          <w:sz w:val="20"/>
          <w:szCs w:val="20"/>
          <w:lang w:eastAsia="en-US"/>
        </w:rPr>
        <w:t xml:space="preserve">Załączniku nr </w:t>
      </w:r>
      <w:r w:rsidRPr="009F76DA">
        <w:rPr>
          <w:rFonts w:ascii="Arial" w:hAnsi="Arial" w:cs="Arial"/>
          <w:b/>
          <w:sz w:val="20"/>
          <w:szCs w:val="20"/>
        </w:rPr>
        <w:t xml:space="preserve">7 </w:t>
      </w:r>
      <w:r w:rsidRPr="009F76DA">
        <w:rPr>
          <w:rFonts w:ascii="Arial" w:hAnsi="Arial" w:cs="Arial"/>
          <w:sz w:val="20"/>
          <w:szCs w:val="20"/>
        </w:rPr>
        <w:t>– w zakresie realizacji Zgłoszenia,</w:t>
      </w:r>
    </w:p>
    <w:p w14:paraId="28010461" w14:textId="77777777" w:rsidR="00BA309E" w:rsidRPr="009F76DA" w:rsidRDefault="00BA309E" w:rsidP="00124A7F">
      <w:pPr>
        <w:numPr>
          <w:ilvl w:val="1"/>
          <w:numId w:val="63"/>
        </w:numPr>
        <w:spacing w:before="120" w:after="120" w:line="360" w:lineRule="auto"/>
        <w:contextualSpacing/>
        <w:jc w:val="both"/>
        <w:rPr>
          <w:rFonts w:ascii="Arial" w:hAnsi="Arial" w:cs="Arial"/>
          <w:sz w:val="20"/>
          <w:szCs w:val="20"/>
        </w:rPr>
      </w:pPr>
      <w:r w:rsidRPr="009F76DA">
        <w:rPr>
          <w:rFonts w:ascii="Arial" w:hAnsi="Arial" w:cs="Arial"/>
          <w:b/>
          <w:sz w:val="20"/>
          <w:szCs w:val="20"/>
          <w:lang w:eastAsia="en-US"/>
        </w:rPr>
        <w:t xml:space="preserve">Załączniku nr 12 - </w:t>
      </w:r>
      <w:r w:rsidRPr="009F76DA">
        <w:rPr>
          <w:rFonts w:ascii="Arial" w:hAnsi="Arial" w:cs="Arial"/>
          <w:sz w:val="20"/>
          <w:szCs w:val="20"/>
          <w:lang w:eastAsia="en-US"/>
        </w:rPr>
        <w:t xml:space="preserve">w zakresie realizacji usług aktualizacji Dokumentacji związanej z realizacją wsparcia eksploatacji, świadczeniem serwisu i wsparcia technicznego dla Systemu, </w:t>
      </w:r>
      <w:r w:rsidRPr="009F76DA">
        <w:rPr>
          <w:rFonts w:ascii="Arial" w:hAnsi="Arial" w:cs="Arial"/>
          <w:sz w:val="20"/>
          <w:szCs w:val="20"/>
        </w:rPr>
        <w:t>o których mowa w § 2 ust. 1 pkt 1 lit. d).</w:t>
      </w:r>
    </w:p>
    <w:p w14:paraId="1259E549" w14:textId="1EA21EDE" w:rsidR="00722188" w:rsidRPr="0055029D" w:rsidRDefault="00722188" w:rsidP="0055029D">
      <w:pPr>
        <w:numPr>
          <w:ilvl w:val="0"/>
          <w:numId w:val="46"/>
        </w:numPr>
        <w:spacing w:before="120" w:after="120" w:line="360" w:lineRule="auto"/>
        <w:contextualSpacing/>
        <w:jc w:val="both"/>
        <w:rPr>
          <w:sz w:val="20"/>
          <w:szCs w:val="20"/>
        </w:rPr>
      </w:pPr>
      <w:r w:rsidRPr="0055029D">
        <w:rPr>
          <w:rFonts w:ascii="Arial" w:hAnsi="Arial" w:cs="Arial"/>
          <w:sz w:val="20"/>
          <w:szCs w:val="20"/>
        </w:rPr>
        <w:t xml:space="preserve">W przypadku niedotrzymania terminu określonego w pkt 1 </w:t>
      </w:r>
      <w:proofErr w:type="spellStart"/>
      <w:r w:rsidRPr="0055029D">
        <w:rPr>
          <w:rFonts w:ascii="Arial" w:hAnsi="Arial" w:cs="Arial"/>
          <w:sz w:val="20"/>
          <w:szCs w:val="20"/>
        </w:rPr>
        <w:t>ppkt</w:t>
      </w:r>
      <w:proofErr w:type="spellEnd"/>
      <w:r w:rsidRPr="0055029D">
        <w:rPr>
          <w:rFonts w:ascii="Arial" w:hAnsi="Arial" w:cs="Arial"/>
          <w:sz w:val="20"/>
          <w:szCs w:val="20"/>
        </w:rPr>
        <w:t xml:space="preserve"> 2) </w:t>
      </w:r>
      <w:r w:rsidRPr="0055029D">
        <w:rPr>
          <w:rFonts w:ascii="Arial" w:hAnsi="Arial" w:cs="Arial"/>
          <w:b/>
          <w:bCs/>
          <w:sz w:val="20"/>
          <w:szCs w:val="20"/>
        </w:rPr>
        <w:t>Załącznika nr 7</w:t>
      </w:r>
      <w:r w:rsidRPr="0055029D">
        <w:rPr>
          <w:rFonts w:ascii="Arial" w:hAnsi="Arial" w:cs="Arial"/>
          <w:sz w:val="20"/>
          <w:szCs w:val="20"/>
        </w:rPr>
        <w:t xml:space="preserve"> do Umowy, Wykonawca zapłaci Zamawiającemu karę umowną w wysokości 500 zł za każdy rozpoczęty dzień opóźnienia.</w:t>
      </w:r>
    </w:p>
    <w:p w14:paraId="4A11CB50" w14:textId="2EB17D23"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nieprzekazania przez Wykonawcę </w:t>
      </w:r>
      <w:r w:rsidR="008322BF" w:rsidRPr="003833FE">
        <w:rPr>
          <w:rFonts w:ascii="Arial" w:hAnsi="Arial" w:cs="Arial"/>
          <w:sz w:val="20"/>
          <w:szCs w:val="20"/>
        </w:rPr>
        <w:t xml:space="preserve">wszystkich </w:t>
      </w:r>
      <w:r w:rsidRPr="009F76DA">
        <w:rPr>
          <w:rFonts w:ascii="Arial" w:hAnsi="Arial" w:cs="Arial"/>
          <w:sz w:val="20"/>
          <w:szCs w:val="20"/>
        </w:rPr>
        <w:t xml:space="preserve">haseł do zasobów informatycznych Zamawiającego, które będzie posiadał, w terminie </w:t>
      </w:r>
      <w:r w:rsidR="00AD56F5" w:rsidRPr="00393023">
        <w:rPr>
          <w:rFonts w:ascii="Arial" w:hAnsi="Arial" w:cs="Arial"/>
          <w:sz w:val="20"/>
          <w:szCs w:val="20"/>
        </w:rPr>
        <w:t>7</w:t>
      </w:r>
      <w:r w:rsidRPr="009F76DA">
        <w:rPr>
          <w:rFonts w:ascii="Arial" w:hAnsi="Arial" w:cs="Arial"/>
          <w:sz w:val="20"/>
          <w:szCs w:val="20"/>
        </w:rPr>
        <w:t xml:space="preserve"> dni od dnia zgłoszenia takiego żądania Wykonawcy, Wykonawca zapłaci Zamawiającemu karę umowną w wysokości 20% łącznego wynagrodzenia brutto określonego w § 7 </w:t>
      </w:r>
      <w:r w:rsidRPr="00B77FC6">
        <w:rPr>
          <w:rFonts w:ascii="Arial" w:hAnsi="Arial"/>
          <w:sz w:val="20"/>
        </w:rPr>
        <w:t>ust. 5</w:t>
      </w:r>
      <w:r w:rsidRPr="009F76DA">
        <w:rPr>
          <w:rFonts w:ascii="Arial" w:hAnsi="Arial" w:cs="Arial"/>
          <w:sz w:val="20"/>
          <w:szCs w:val="20"/>
        </w:rPr>
        <w:t xml:space="preserve">, za każdy przypadek </w:t>
      </w:r>
      <w:r w:rsidR="008322BF" w:rsidRPr="003833FE">
        <w:rPr>
          <w:rFonts w:ascii="Arial" w:hAnsi="Arial" w:cs="Arial"/>
          <w:sz w:val="20"/>
          <w:szCs w:val="20"/>
        </w:rPr>
        <w:t>nieprzekazania haseł</w:t>
      </w:r>
      <w:r w:rsidR="009D56C9">
        <w:rPr>
          <w:rFonts w:ascii="Arial" w:hAnsi="Arial" w:cs="Arial"/>
          <w:sz w:val="20"/>
          <w:szCs w:val="20"/>
        </w:rPr>
        <w:t>.</w:t>
      </w:r>
    </w:p>
    <w:p w14:paraId="27B1A03E" w14:textId="06C8EB6B" w:rsidR="00BA309E" w:rsidRPr="009F76DA" w:rsidRDefault="00736DDD" w:rsidP="00124A7F">
      <w:pPr>
        <w:numPr>
          <w:ilvl w:val="0"/>
          <w:numId w:val="46"/>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w:t>
      </w:r>
    </w:p>
    <w:p w14:paraId="645D3EBE" w14:textId="16BCC785" w:rsidR="00BA309E" w:rsidRPr="009F76DA" w:rsidRDefault="00482E08" w:rsidP="0055029D">
      <w:pPr>
        <w:numPr>
          <w:ilvl w:val="0"/>
          <w:numId w:val="46"/>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w:t>
      </w:r>
    </w:p>
    <w:p w14:paraId="683CDF28" w14:textId="4F64B609" w:rsidR="00BA309E" w:rsidRPr="009F76DA" w:rsidRDefault="00482E08" w:rsidP="00124A7F">
      <w:pPr>
        <w:numPr>
          <w:ilvl w:val="0"/>
          <w:numId w:val="46"/>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BA309E" w:rsidRPr="009F76DA">
        <w:rPr>
          <w:rFonts w:ascii="Arial" w:hAnsi="Arial" w:cs="Arial"/>
          <w:sz w:val="20"/>
          <w:szCs w:val="20"/>
        </w:rPr>
        <w:t>.</w:t>
      </w:r>
    </w:p>
    <w:p w14:paraId="0249DD19"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Wykonawca zapłaci Zamawiającemu karę umowną w wysokości 500 zł, za każde stwierdzone przez Zamawiającego uchybienie w zakresie:</w:t>
      </w:r>
    </w:p>
    <w:p w14:paraId="66B3BA35" w14:textId="07651C3D"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Zamawiającemu Zgłoszenia przez Wykonawcę więcej niż jeden raz, w celu uzupełnienia informacji potrzebnych do prawidłowej realizacji Zgłoszenia</w:t>
      </w:r>
      <w:r w:rsidR="00AC2AD0" w:rsidRPr="003833FE">
        <w:rPr>
          <w:rFonts w:ascii="Arial" w:hAnsi="Arial" w:cs="Arial"/>
          <w:sz w:val="20"/>
          <w:szCs w:val="20"/>
        </w:rPr>
        <w:t>, z tym zastrzeżeniem, że wnioski Wykonawcy kierowane do Zamawiającego o przekazanie informacji niezbędnych do usunięcia Zgłoszenia – bez kolejnego zwrotu Zgłoszenia, nie będą traktowane jako podstawa do naliczenia kary umownej</w:t>
      </w:r>
      <w:r w:rsidRPr="009F76DA">
        <w:rPr>
          <w:rFonts w:ascii="Arial" w:hAnsi="Arial" w:cs="Arial"/>
          <w:sz w:val="20"/>
          <w:szCs w:val="20"/>
        </w:rPr>
        <w:t>;</w:t>
      </w:r>
    </w:p>
    <w:p w14:paraId="17FB70F4" w14:textId="4CF917DE"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przekazania lub zwracania Wykonawcy Zgłoszenia, więcej niż jeden raz, z powodu nierozwiązania przez Wykonawcę Zgłoszenia lub przedstawienia nieskutecznego Docelowego rozwiązania Zgłoszenia</w:t>
      </w:r>
      <w:r w:rsidR="00AC2AD0" w:rsidRPr="003833FE">
        <w:rPr>
          <w:rFonts w:ascii="Arial" w:hAnsi="Arial" w:cs="Arial"/>
          <w:sz w:val="20"/>
          <w:szCs w:val="20"/>
        </w:rPr>
        <w:t>, z tym zastrzeżeniem, że wnioski Wykonawcy kierowane do Zamawiającego o przekazanie informacji niezbędnych do usunięcia Zgłoszenia – bez kolejnego zwrotu Zgłoszenia, nie będą traktowane jako podstawa do naliczenia kary umownej</w:t>
      </w:r>
      <w:r w:rsidRPr="009F76DA">
        <w:rPr>
          <w:rFonts w:ascii="Arial" w:hAnsi="Arial" w:cs="Arial"/>
          <w:sz w:val="20"/>
          <w:szCs w:val="20"/>
        </w:rPr>
        <w:t>;</w:t>
      </w:r>
    </w:p>
    <w:p w14:paraId="6C7C4CB6" w14:textId="3605BBAC" w:rsidR="00BA309E" w:rsidRPr="009F76DA" w:rsidRDefault="00214FE4" w:rsidP="007B3539">
      <w:pPr>
        <w:numPr>
          <w:ilvl w:val="1"/>
          <w:numId w:val="64"/>
        </w:numPr>
        <w:spacing w:before="120" w:after="120" w:line="360" w:lineRule="auto"/>
        <w:contextualSpacing/>
        <w:jc w:val="both"/>
        <w:rPr>
          <w:rFonts w:ascii="Arial" w:hAnsi="Arial" w:cs="Arial"/>
          <w:sz w:val="20"/>
          <w:szCs w:val="20"/>
        </w:rPr>
      </w:pPr>
      <w:r>
        <w:rPr>
          <w:rFonts w:ascii="Arial" w:hAnsi="Arial" w:cs="Arial"/>
          <w:sz w:val="20"/>
          <w:szCs w:val="20"/>
        </w:rPr>
        <w:t>[celowo pominięto]</w:t>
      </w:r>
      <w:r w:rsidR="00BA309E" w:rsidRPr="009F76DA">
        <w:rPr>
          <w:rFonts w:ascii="Arial" w:hAnsi="Arial" w:cs="Arial"/>
          <w:sz w:val="20"/>
          <w:szCs w:val="20"/>
        </w:rPr>
        <w:t>;</w:t>
      </w:r>
    </w:p>
    <w:p w14:paraId="7797C4CB"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wykonania aktualizacji Dokumentacji Systemu po każdej zmianie w Systemie do stanu bieżącego;</w:t>
      </w:r>
    </w:p>
    <w:p w14:paraId="1465A87E"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wykonania obowiązków określonych w </w:t>
      </w:r>
      <w:r w:rsidRPr="009F76DA">
        <w:rPr>
          <w:rFonts w:ascii="Arial" w:hAnsi="Arial" w:cs="Arial"/>
          <w:b/>
          <w:sz w:val="20"/>
          <w:szCs w:val="20"/>
        </w:rPr>
        <w:t>Załączniku nr 12</w:t>
      </w:r>
      <w:r w:rsidRPr="009F76DA">
        <w:rPr>
          <w:rFonts w:ascii="Arial" w:hAnsi="Arial" w:cs="Arial"/>
          <w:sz w:val="20"/>
          <w:szCs w:val="20"/>
        </w:rPr>
        <w:t xml:space="preserve"> do Umowy pkt 1 </w:t>
      </w:r>
      <w:proofErr w:type="spellStart"/>
      <w:r w:rsidRPr="009F76DA">
        <w:rPr>
          <w:rFonts w:ascii="Arial" w:hAnsi="Arial" w:cs="Arial"/>
          <w:sz w:val="20"/>
          <w:szCs w:val="20"/>
        </w:rPr>
        <w:t>ppkt</w:t>
      </w:r>
      <w:proofErr w:type="spellEnd"/>
      <w:r w:rsidRPr="009F76DA">
        <w:rPr>
          <w:rFonts w:ascii="Arial" w:hAnsi="Arial" w:cs="Arial"/>
          <w:sz w:val="20"/>
          <w:szCs w:val="20"/>
        </w:rPr>
        <w:t>. 2)</w:t>
      </w:r>
      <w:r w:rsidRPr="009F76DA">
        <w:rPr>
          <w:rFonts w:ascii="Arial" w:hAnsi="Arial" w:cs="Arial"/>
          <w:sz w:val="20"/>
          <w:szCs w:val="20"/>
          <w:lang w:eastAsia="en-US"/>
        </w:rPr>
        <w:t>;</w:t>
      </w:r>
    </w:p>
    <w:p w14:paraId="1AFDB049"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uzupełnienia w Zgłoszeniu, w terminach wskazanych w </w:t>
      </w:r>
      <w:r w:rsidRPr="009F76DA">
        <w:rPr>
          <w:rFonts w:ascii="Arial" w:hAnsi="Arial" w:cs="Arial"/>
          <w:b/>
          <w:sz w:val="20"/>
          <w:szCs w:val="20"/>
        </w:rPr>
        <w:t>Załączniku nr 5</w:t>
      </w:r>
      <w:r w:rsidRPr="009F76DA">
        <w:rPr>
          <w:rFonts w:ascii="Arial" w:hAnsi="Arial" w:cs="Arial"/>
          <w:sz w:val="20"/>
          <w:szCs w:val="20"/>
        </w:rPr>
        <w:t xml:space="preserve"> do Umowy, informacji z bieżącej Diagnozy i podania szacunkowego czasu naprawy awarii lub błędu krytycznego;</w:t>
      </w:r>
    </w:p>
    <w:p w14:paraId="40AA545A" w14:textId="77777777" w:rsidR="00BA309E" w:rsidRPr="009F76DA"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informowania bez zbędnej zwłoki Zamawiającego, w formie pisemnej, o wszelkich zagrożeniach, przeszkodach, czy utrudnieniach powstałych w toku wykonywania usług, które mogą mieć wpływ na realizację Umowy, oraz do poinformowania o proponowanych sposobach obsługi tych </w:t>
      </w:r>
      <w:proofErr w:type="spellStart"/>
      <w:r w:rsidRPr="009F76DA">
        <w:rPr>
          <w:rFonts w:ascii="Arial" w:hAnsi="Arial" w:cs="Arial"/>
          <w:sz w:val="20"/>
          <w:szCs w:val="20"/>
        </w:rPr>
        <w:t>ryzyk</w:t>
      </w:r>
      <w:proofErr w:type="spellEnd"/>
      <w:r w:rsidRPr="009F76DA">
        <w:rPr>
          <w:rFonts w:ascii="Arial" w:hAnsi="Arial" w:cs="Arial"/>
          <w:sz w:val="20"/>
          <w:szCs w:val="20"/>
        </w:rPr>
        <w:t>;</w:t>
      </w:r>
    </w:p>
    <w:p w14:paraId="6172E15A" w14:textId="7F9821E4" w:rsidR="00BA309E" w:rsidRDefault="00BA309E" w:rsidP="00124A7F">
      <w:pPr>
        <w:numPr>
          <w:ilvl w:val="1"/>
          <w:numId w:val="64"/>
        </w:numPr>
        <w:spacing w:before="120" w:after="120" w:line="360" w:lineRule="auto"/>
        <w:contextualSpacing/>
        <w:jc w:val="both"/>
        <w:rPr>
          <w:rFonts w:ascii="Arial" w:hAnsi="Arial" w:cs="Arial"/>
          <w:sz w:val="20"/>
          <w:szCs w:val="20"/>
        </w:rPr>
      </w:pPr>
      <w:r w:rsidRPr="009F76DA">
        <w:rPr>
          <w:rFonts w:ascii="Arial" w:hAnsi="Arial" w:cs="Arial"/>
          <w:sz w:val="20"/>
          <w:szCs w:val="20"/>
        </w:rPr>
        <w:t>przedkładania w terminie 7 dni Zamawiającemu, na jego pisemne żądanie, wszelkich dokumentów, materiałów i informacji w zakresie niezbędnym do realizacji procesu zarządzania usługami IT, związanych z realizacją Umowy;</w:t>
      </w:r>
    </w:p>
    <w:p w14:paraId="0A5931DA" w14:textId="61C9EB4C" w:rsidR="00B50B97" w:rsidRPr="00B50B97" w:rsidRDefault="35F22509" w:rsidP="00B50B97">
      <w:pPr>
        <w:numPr>
          <w:ilvl w:val="1"/>
          <w:numId w:val="64"/>
        </w:numPr>
        <w:spacing w:before="120" w:after="120" w:line="360" w:lineRule="auto"/>
        <w:contextualSpacing/>
        <w:jc w:val="both"/>
        <w:rPr>
          <w:rFonts w:ascii="Arial" w:hAnsi="Arial" w:cs="Arial"/>
          <w:sz w:val="20"/>
          <w:szCs w:val="20"/>
        </w:rPr>
      </w:pPr>
      <w:r w:rsidRPr="5B0DF239">
        <w:rPr>
          <w:rFonts w:ascii="Arial" w:hAnsi="Arial" w:cs="Arial"/>
          <w:sz w:val="20"/>
          <w:szCs w:val="20"/>
        </w:rPr>
        <w:lastRenderedPageBreak/>
        <w:t>zastosowania prawidłowych scenariuszy testowych, zgodnych z procesami biznesowymi, zaimplementowanymi w Systemie.</w:t>
      </w:r>
    </w:p>
    <w:p w14:paraId="363497B9" w14:textId="77777777" w:rsidR="001656A4" w:rsidRPr="001656A4" w:rsidRDefault="001656A4" w:rsidP="001656A4">
      <w:pPr>
        <w:numPr>
          <w:ilvl w:val="0"/>
          <w:numId w:val="46"/>
        </w:numPr>
        <w:spacing w:before="120" w:after="120" w:line="360" w:lineRule="auto"/>
        <w:contextualSpacing/>
        <w:jc w:val="both"/>
        <w:rPr>
          <w:rFonts w:ascii="Arial" w:hAnsi="Arial" w:cs="Arial"/>
          <w:sz w:val="20"/>
          <w:szCs w:val="20"/>
        </w:rPr>
      </w:pPr>
      <w:r w:rsidRPr="001769C5">
        <w:rPr>
          <w:rFonts w:ascii="Arial" w:hAnsi="Arial" w:cs="Arial"/>
          <w:sz w:val="20"/>
          <w:szCs w:val="20"/>
        </w:rPr>
        <w:t xml:space="preserve">Wykonawca zapłaci Zamawiającemu karę umowną w wysokości </w:t>
      </w:r>
      <w:r w:rsidR="00D434E4">
        <w:rPr>
          <w:rFonts w:ascii="Arial" w:hAnsi="Arial" w:cs="Arial"/>
          <w:sz w:val="20"/>
          <w:szCs w:val="20"/>
        </w:rPr>
        <w:t>100</w:t>
      </w:r>
      <w:r w:rsidRPr="001769C5">
        <w:rPr>
          <w:rFonts w:ascii="Arial" w:hAnsi="Arial" w:cs="Arial"/>
          <w:sz w:val="20"/>
          <w:szCs w:val="20"/>
        </w:rPr>
        <w:t xml:space="preserve"> zł, za każde stwierdzone przez Zamawiającego uchybienie w zakresie</w:t>
      </w:r>
      <w:r>
        <w:rPr>
          <w:rFonts w:ascii="Arial" w:hAnsi="Arial" w:cs="Arial"/>
          <w:sz w:val="20"/>
          <w:szCs w:val="20"/>
        </w:rPr>
        <w:t xml:space="preserve"> wykonania obowiązku opisywania i bieżącego aktualizowania </w:t>
      </w:r>
      <w:r w:rsidRPr="00E2320F">
        <w:rPr>
          <w:rFonts w:ascii="Arial" w:hAnsi="Arial" w:cs="Arial"/>
          <w:sz w:val="20"/>
          <w:szCs w:val="20"/>
        </w:rPr>
        <w:t xml:space="preserve">w wykorzystywanym przez Zamawiającego systemie zgłoszeniowym zgodnie z procedurą obsługi Zgłoszeń </w:t>
      </w:r>
      <w:r w:rsidR="001D7D34">
        <w:rPr>
          <w:rFonts w:ascii="Arial" w:hAnsi="Arial" w:cs="Arial"/>
          <w:sz w:val="20"/>
          <w:szCs w:val="20"/>
        </w:rPr>
        <w:t>określoną</w:t>
      </w:r>
      <w:r w:rsidRPr="00E2320F">
        <w:rPr>
          <w:rFonts w:ascii="Arial" w:hAnsi="Arial" w:cs="Arial"/>
          <w:sz w:val="20"/>
          <w:szCs w:val="20"/>
        </w:rPr>
        <w:t xml:space="preserve"> przez Zamawiającego</w:t>
      </w:r>
      <w:r>
        <w:rPr>
          <w:rFonts w:ascii="Arial" w:hAnsi="Arial" w:cs="Arial"/>
          <w:sz w:val="20"/>
          <w:szCs w:val="20"/>
        </w:rPr>
        <w:t xml:space="preserve"> d</w:t>
      </w:r>
      <w:r w:rsidRPr="00E2320F">
        <w:rPr>
          <w:rFonts w:ascii="Arial" w:hAnsi="Arial" w:cs="Arial"/>
          <w:sz w:val="20"/>
          <w:szCs w:val="20"/>
        </w:rPr>
        <w:t>ziała</w:t>
      </w:r>
      <w:r>
        <w:rPr>
          <w:rFonts w:ascii="Arial" w:hAnsi="Arial" w:cs="Arial"/>
          <w:sz w:val="20"/>
          <w:szCs w:val="20"/>
        </w:rPr>
        <w:t>ń</w:t>
      </w:r>
      <w:r w:rsidRPr="00E2320F">
        <w:rPr>
          <w:rFonts w:ascii="Arial" w:hAnsi="Arial" w:cs="Arial"/>
          <w:sz w:val="20"/>
          <w:szCs w:val="20"/>
        </w:rPr>
        <w:t xml:space="preserve"> wykonywan</w:t>
      </w:r>
      <w:r>
        <w:rPr>
          <w:rFonts w:ascii="Arial" w:hAnsi="Arial" w:cs="Arial"/>
          <w:sz w:val="20"/>
          <w:szCs w:val="20"/>
        </w:rPr>
        <w:t>ych</w:t>
      </w:r>
      <w:r w:rsidRPr="00E2320F">
        <w:rPr>
          <w:rFonts w:ascii="Arial" w:hAnsi="Arial" w:cs="Arial"/>
          <w:sz w:val="20"/>
          <w:szCs w:val="20"/>
        </w:rPr>
        <w:t xml:space="preserve"> w trakcie rozwiązywania, zamykania, przekazywania Zgłoszenia</w:t>
      </w:r>
      <w:r>
        <w:rPr>
          <w:rFonts w:ascii="Arial" w:hAnsi="Arial" w:cs="Arial"/>
          <w:sz w:val="20"/>
          <w:szCs w:val="20"/>
        </w:rPr>
        <w:t>.</w:t>
      </w:r>
    </w:p>
    <w:p w14:paraId="1097EB7E" w14:textId="54015D8A"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niedotrzymania zagwarantowanej dostępności Systemu, o której mowa w § 2 ust. </w:t>
      </w:r>
      <w:r w:rsidR="00947A33">
        <w:rPr>
          <w:rFonts w:ascii="Arial" w:hAnsi="Arial" w:cs="Arial"/>
          <w:sz w:val="20"/>
          <w:szCs w:val="20"/>
        </w:rPr>
        <w:t>5</w:t>
      </w:r>
      <w:r w:rsidRPr="009F76DA">
        <w:rPr>
          <w:rFonts w:ascii="Arial" w:hAnsi="Arial" w:cs="Arial"/>
          <w:sz w:val="20"/>
          <w:szCs w:val="20"/>
        </w:rPr>
        <w:t xml:space="preserve">, Wykonawca zapłaci Zamawiającemu karę umowną w wysokości 1000 zł, za każdy 0,1% spadek dostępności Systemu (obliczonej na podstawie czasu działania Systemu w miesiącu, z wyłączeniem okien serwisowych) poniżej gwarantowanego poziomu dostępności Systemu określonego w § 2 ust. </w:t>
      </w:r>
      <w:r w:rsidR="00442BB8">
        <w:rPr>
          <w:rFonts w:ascii="Arial" w:hAnsi="Arial" w:cs="Arial"/>
          <w:sz w:val="20"/>
          <w:szCs w:val="20"/>
        </w:rPr>
        <w:t>5</w:t>
      </w:r>
      <w:r w:rsidRPr="009F76DA">
        <w:rPr>
          <w:rFonts w:ascii="Arial" w:hAnsi="Arial" w:cs="Arial"/>
          <w:sz w:val="20"/>
          <w:szCs w:val="20"/>
        </w:rPr>
        <w:t>,</w:t>
      </w:r>
      <w:r w:rsidR="00E40F5A" w:rsidRPr="009F76DA">
        <w:rPr>
          <w:rFonts w:ascii="Arial" w:hAnsi="Arial" w:cs="Arial"/>
          <w:sz w:val="20"/>
          <w:szCs w:val="20"/>
        </w:rPr>
        <w:t xml:space="preserve"> </w:t>
      </w:r>
      <w:r w:rsidRPr="009F76DA">
        <w:rPr>
          <w:rFonts w:ascii="Arial" w:hAnsi="Arial" w:cs="Arial"/>
          <w:sz w:val="20"/>
          <w:szCs w:val="20"/>
        </w:rPr>
        <w:t>w danym miesiącu rozliczeniowym.</w:t>
      </w:r>
      <w:r w:rsidR="00E40F5A" w:rsidRPr="009F76DA">
        <w:rPr>
          <w:rFonts w:ascii="Arial" w:hAnsi="Arial" w:cs="Arial"/>
          <w:sz w:val="20"/>
          <w:szCs w:val="20"/>
        </w:rPr>
        <w:t xml:space="preserve"> </w:t>
      </w:r>
    </w:p>
    <w:p w14:paraId="2F320ABB" w14:textId="77777777"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ujawnienia jakiejkolwiek informacji lub innego naruszenia bezpieczeństwa informacji, w okresie obowiązywania Umowy, jak też i po jej wygaśnięciu lub rozwiązaniu, Wykonawca zapłaci Zamawiającemu karę umowną w wysokości 10% łącznego wynagrodzenia brutto określonego w § 7 </w:t>
      </w:r>
      <w:r w:rsidRPr="00334FA7">
        <w:rPr>
          <w:rFonts w:ascii="Arial" w:hAnsi="Arial"/>
          <w:sz w:val="20"/>
        </w:rPr>
        <w:t>ust. 5</w:t>
      </w:r>
      <w:r w:rsidRPr="009F76DA">
        <w:rPr>
          <w:rFonts w:ascii="Arial" w:hAnsi="Arial" w:cs="Arial"/>
          <w:sz w:val="20"/>
          <w:szCs w:val="20"/>
        </w:rPr>
        <w:t>, za każdy stwierdzony przypadek ujawnienia jakiejkolwiek informacji lub innego naruszenia bezpieczeństwa informacji.</w:t>
      </w:r>
    </w:p>
    <w:p w14:paraId="2DD26620" w14:textId="64761828" w:rsidR="00BA309E" w:rsidRPr="009F76DA" w:rsidRDefault="00BA309E" w:rsidP="00124A7F">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niewykonania przez Wykonawcę obowiązku określonego w </w:t>
      </w:r>
      <w:r w:rsidRPr="00334FA7">
        <w:rPr>
          <w:rFonts w:ascii="Arial" w:hAnsi="Arial" w:cs="Arial"/>
          <w:sz w:val="20"/>
          <w:szCs w:val="20"/>
        </w:rPr>
        <w:t>§ 2 ust</w:t>
      </w:r>
      <w:r w:rsidRPr="00455AF4">
        <w:rPr>
          <w:rFonts w:ascii="Arial" w:hAnsi="Arial" w:cs="Arial"/>
          <w:sz w:val="20"/>
          <w:szCs w:val="20"/>
        </w:rPr>
        <w:t xml:space="preserve">. </w:t>
      </w:r>
      <w:r w:rsidR="00B0553C" w:rsidRPr="00455AF4">
        <w:rPr>
          <w:rFonts w:ascii="Arial" w:hAnsi="Arial" w:cs="Arial"/>
          <w:sz w:val="20"/>
          <w:szCs w:val="20"/>
        </w:rPr>
        <w:t>18</w:t>
      </w:r>
      <w:r w:rsidRPr="009F76DA">
        <w:rPr>
          <w:rFonts w:ascii="Arial" w:hAnsi="Arial" w:cs="Arial"/>
          <w:sz w:val="20"/>
          <w:szCs w:val="20"/>
        </w:rPr>
        <w:t xml:space="preserve"> Wykonawca zapłaci Zamawiającemu karę umowną w wysokości 5000 zł. </w:t>
      </w:r>
    </w:p>
    <w:p w14:paraId="7BA4AA52" w14:textId="14462691" w:rsidR="00BA309E" w:rsidRPr="009F76DA" w:rsidRDefault="00BA309E">
      <w:pPr>
        <w:numPr>
          <w:ilvl w:val="0"/>
          <w:numId w:val="46"/>
        </w:numPr>
        <w:tabs>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 xml:space="preserve">W przypadku niewykonania przez Wykonawcę obowiązku określonego w § 3 ust. </w:t>
      </w:r>
      <w:r w:rsidR="004877C8" w:rsidRPr="003833FE">
        <w:rPr>
          <w:rFonts w:ascii="Arial" w:hAnsi="Arial" w:cs="Arial"/>
          <w:sz w:val="20"/>
          <w:szCs w:val="20"/>
        </w:rPr>
        <w:t>1</w:t>
      </w:r>
      <w:r w:rsidR="000F7808">
        <w:rPr>
          <w:rFonts w:ascii="Arial" w:hAnsi="Arial" w:cs="Arial"/>
          <w:sz w:val="20"/>
          <w:szCs w:val="20"/>
        </w:rPr>
        <w:t>7</w:t>
      </w:r>
      <w:r w:rsidRPr="009F76DA">
        <w:rPr>
          <w:rFonts w:ascii="Arial" w:hAnsi="Arial" w:cs="Arial"/>
          <w:sz w:val="20"/>
          <w:szCs w:val="20"/>
        </w:rPr>
        <w:t xml:space="preserve">, Wykonawca zapłaci Zamawiającemu karę umowną w wysokości 1% łącznego wynagrodzenia brutto określonego w § 7 </w:t>
      </w:r>
      <w:r w:rsidRPr="00334FA7">
        <w:rPr>
          <w:rFonts w:ascii="Arial" w:hAnsi="Arial"/>
          <w:sz w:val="20"/>
        </w:rPr>
        <w:t>ust. 5</w:t>
      </w:r>
      <w:r w:rsidRPr="009F76DA">
        <w:rPr>
          <w:rFonts w:ascii="Arial" w:hAnsi="Arial" w:cs="Arial"/>
          <w:sz w:val="20"/>
          <w:szCs w:val="20"/>
        </w:rPr>
        <w:t>.</w:t>
      </w:r>
    </w:p>
    <w:p w14:paraId="7726FDAD" w14:textId="222A146B" w:rsidR="00BA309E" w:rsidRPr="009F76DA" w:rsidRDefault="00BA309E"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niedokonania przez Wykonawcę na żądanie Zamawiającego zmiany członka personelu, zgodnie z warunkami określonymi w </w:t>
      </w:r>
      <w:r w:rsidRPr="00AA4C45">
        <w:rPr>
          <w:rFonts w:ascii="Arial" w:hAnsi="Arial" w:cs="Arial"/>
          <w:sz w:val="20"/>
          <w:szCs w:val="20"/>
        </w:rPr>
        <w:t xml:space="preserve">§ 3 ust. </w:t>
      </w:r>
      <w:r w:rsidR="007C158A">
        <w:rPr>
          <w:rFonts w:ascii="Arial" w:hAnsi="Arial" w:cs="Arial"/>
          <w:sz w:val="20"/>
          <w:szCs w:val="20"/>
        </w:rPr>
        <w:t>7</w:t>
      </w:r>
      <w:r w:rsidR="007C158A" w:rsidRPr="009F76DA">
        <w:rPr>
          <w:rFonts w:ascii="Arial" w:hAnsi="Arial" w:cs="Arial"/>
          <w:sz w:val="20"/>
          <w:szCs w:val="20"/>
        </w:rPr>
        <w:t xml:space="preserve"> </w:t>
      </w:r>
      <w:r w:rsidRPr="009F76DA">
        <w:rPr>
          <w:rFonts w:ascii="Arial" w:hAnsi="Arial" w:cs="Arial"/>
          <w:sz w:val="20"/>
          <w:szCs w:val="20"/>
        </w:rPr>
        <w:t xml:space="preserve">oraz </w:t>
      </w:r>
      <w:r w:rsidRPr="009F76DA">
        <w:rPr>
          <w:rFonts w:ascii="Arial" w:hAnsi="Arial" w:cs="Arial"/>
          <w:b/>
          <w:sz w:val="20"/>
          <w:szCs w:val="20"/>
        </w:rPr>
        <w:t>Załącznika nr 10</w:t>
      </w:r>
      <w:r w:rsidR="008B11F9" w:rsidRPr="46A31966">
        <w:rPr>
          <w:rFonts w:ascii="Arial" w:hAnsi="Arial"/>
          <w:b/>
          <w:sz w:val="20"/>
          <w:szCs w:val="20"/>
        </w:rPr>
        <w:t xml:space="preserve"> </w:t>
      </w:r>
      <w:r w:rsidRPr="009F76DA">
        <w:rPr>
          <w:rFonts w:ascii="Arial" w:hAnsi="Arial" w:cs="Arial"/>
          <w:sz w:val="20"/>
          <w:szCs w:val="20"/>
        </w:rPr>
        <w:t xml:space="preserve">do Umowy, w terminie 14 dni od dnia zgłoszenia zastrzeżeń przez Zamawiającego, Wykonawca zapłaci Zamawiającemu karę umowną w wysokości 1000 zł za każdy dzień </w:t>
      </w:r>
      <w:r w:rsidR="00FA7154" w:rsidRPr="003833FE">
        <w:rPr>
          <w:rFonts w:ascii="Arial" w:hAnsi="Arial" w:cs="Arial"/>
          <w:sz w:val="20"/>
          <w:szCs w:val="20"/>
        </w:rPr>
        <w:t>opóźnienia</w:t>
      </w:r>
      <w:r w:rsidR="00A30071">
        <w:rPr>
          <w:rFonts w:ascii="Arial" w:hAnsi="Arial" w:cs="Arial"/>
          <w:sz w:val="20"/>
          <w:szCs w:val="20"/>
        </w:rPr>
        <w:t xml:space="preserve"> </w:t>
      </w:r>
      <w:r w:rsidRPr="009F76DA">
        <w:rPr>
          <w:rFonts w:ascii="Arial" w:hAnsi="Arial" w:cs="Arial"/>
          <w:sz w:val="20"/>
          <w:szCs w:val="20"/>
        </w:rPr>
        <w:t>w wykonaniu powyższego obowiązku.</w:t>
      </w:r>
    </w:p>
    <w:p w14:paraId="54E5C628" w14:textId="70F766BD" w:rsidR="00226A09" w:rsidRPr="009F76DA" w:rsidRDefault="00226A09" w:rsidP="0055029D">
      <w:pPr>
        <w:numPr>
          <w:ilvl w:val="0"/>
          <w:numId w:val="46"/>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przypadku realizacji Umowy przez którąkolwiek z osób wchodzących w skład personelu, która nie spełnia wymagań określonych </w:t>
      </w:r>
      <w:r w:rsidR="00BD10B0" w:rsidRPr="009F76DA">
        <w:rPr>
          <w:rFonts w:ascii="Arial" w:hAnsi="Arial" w:cs="Arial"/>
          <w:sz w:val="20"/>
          <w:szCs w:val="20"/>
        </w:rPr>
        <w:t xml:space="preserve">w </w:t>
      </w:r>
      <w:r w:rsidR="00BD10B0" w:rsidRPr="00D8036A">
        <w:rPr>
          <w:rFonts w:ascii="Arial" w:hAnsi="Arial" w:cs="Arial"/>
          <w:b/>
          <w:bCs/>
          <w:sz w:val="20"/>
          <w:szCs w:val="20"/>
        </w:rPr>
        <w:t>Załączniku nr 10</w:t>
      </w:r>
      <w:r w:rsidR="00BD10B0" w:rsidRPr="009F76DA">
        <w:rPr>
          <w:rFonts w:ascii="Arial" w:hAnsi="Arial" w:cs="Arial"/>
          <w:sz w:val="20"/>
          <w:szCs w:val="20"/>
        </w:rPr>
        <w:t xml:space="preserve"> do Umowy </w:t>
      </w:r>
      <w:r w:rsidRPr="009F76DA">
        <w:rPr>
          <w:rFonts w:ascii="Arial" w:hAnsi="Arial" w:cs="Arial"/>
          <w:sz w:val="20"/>
          <w:szCs w:val="20"/>
        </w:rPr>
        <w:t xml:space="preserve">albo </w:t>
      </w:r>
      <w:r w:rsidR="00EB248F" w:rsidRPr="009F76DA">
        <w:rPr>
          <w:rFonts w:ascii="Arial" w:hAnsi="Arial" w:cs="Arial"/>
          <w:sz w:val="20"/>
          <w:szCs w:val="20"/>
        </w:rPr>
        <w:t>przez osobę, co do której</w:t>
      </w:r>
      <w:r w:rsidRPr="009F76DA">
        <w:rPr>
          <w:rFonts w:ascii="Arial" w:hAnsi="Arial" w:cs="Arial"/>
          <w:sz w:val="20"/>
          <w:szCs w:val="20"/>
        </w:rPr>
        <w:t xml:space="preserve"> </w:t>
      </w:r>
      <w:r w:rsidR="00EB248F" w:rsidRPr="009F76DA">
        <w:rPr>
          <w:rFonts w:ascii="Arial" w:hAnsi="Arial" w:cs="Arial"/>
          <w:sz w:val="20"/>
          <w:szCs w:val="20"/>
        </w:rPr>
        <w:t xml:space="preserve">Wykonawca nie uzyskał akceptacji </w:t>
      </w:r>
      <w:r w:rsidRPr="009F76DA">
        <w:rPr>
          <w:rFonts w:ascii="Arial" w:hAnsi="Arial" w:cs="Arial"/>
          <w:sz w:val="20"/>
          <w:szCs w:val="20"/>
        </w:rPr>
        <w:t xml:space="preserve">Zamawiającego, Wykonawca zapłaci Zamawiającemu karę </w:t>
      </w:r>
      <w:r w:rsidR="007C798F" w:rsidRPr="009F76DA">
        <w:rPr>
          <w:rFonts w:ascii="Arial" w:hAnsi="Arial" w:cs="Arial"/>
          <w:sz w:val="20"/>
          <w:szCs w:val="20"/>
        </w:rPr>
        <w:t xml:space="preserve">umowną </w:t>
      </w:r>
      <w:r w:rsidRPr="009F76DA">
        <w:rPr>
          <w:rFonts w:ascii="Arial" w:hAnsi="Arial" w:cs="Arial"/>
          <w:sz w:val="20"/>
          <w:szCs w:val="20"/>
        </w:rPr>
        <w:t>w wysokości 1000 zł za każdy dzień świadczenia usługi przez Wykonawcę z udziałem ww. osoby</w:t>
      </w:r>
      <w:r w:rsidR="00BD10B0" w:rsidRPr="009F76DA">
        <w:rPr>
          <w:rFonts w:ascii="Arial" w:hAnsi="Arial" w:cs="Arial"/>
          <w:sz w:val="20"/>
          <w:szCs w:val="20"/>
        </w:rPr>
        <w:t>.</w:t>
      </w:r>
    </w:p>
    <w:p w14:paraId="0DEFBF7B" w14:textId="55EEA714" w:rsidR="00226A09" w:rsidRPr="0055029D" w:rsidRDefault="00226A09" w:rsidP="0055029D">
      <w:pPr>
        <w:numPr>
          <w:ilvl w:val="0"/>
          <w:numId w:val="46"/>
        </w:numPr>
        <w:spacing w:before="120" w:after="120" w:line="360" w:lineRule="auto"/>
        <w:contextualSpacing/>
        <w:jc w:val="both"/>
        <w:rPr>
          <w:rFonts w:ascii="Arial" w:hAnsi="Arial" w:cs="Arial"/>
          <w:sz w:val="20"/>
          <w:szCs w:val="20"/>
        </w:rPr>
      </w:pPr>
      <w:r w:rsidRPr="004A0000">
        <w:rPr>
          <w:rFonts w:ascii="Arial" w:hAnsi="Arial" w:cs="Arial"/>
          <w:sz w:val="20"/>
          <w:szCs w:val="20"/>
        </w:rPr>
        <w:t>W przypadku niespełnienia przez Wykonawcę wymogu skierowania do realizacji przedmiotu Umowy osób wykonujących czynności wskazane w § 13 ust. 1 zatrudnionych</w:t>
      </w:r>
      <w:r w:rsidR="0014058A" w:rsidRPr="004A0000">
        <w:rPr>
          <w:rFonts w:ascii="Arial" w:hAnsi="Arial" w:cs="Arial"/>
          <w:sz w:val="20"/>
          <w:szCs w:val="20"/>
        </w:rPr>
        <w:t xml:space="preserve"> </w:t>
      </w:r>
      <w:r w:rsidRPr="004A0000">
        <w:rPr>
          <w:rFonts w:ascii="Arial" w:hAnsi="Arial" w:cs="Arial"/>
          <w:sz w:val="20"/>
          <w:szCs w:val="20"/>
        </w:rPr>
        <w:t>na podstawie umowy o pracę Wykonawca zobowiązany jest do zapłaty na rzecz Zamawiającego kary umownej w</w:t>
      </w:r>
      <w:r w:rsidR="007750AA">
        <w:rPr>
          <w:rFonts w:ascii="Arial" w:hAnsi="Arial" w:cs="Arial"/>
          <w:sz w:val="20"/>
          <w:szCs w:val="20"/>
        </w:rPr>
        <w:t xml:space="preserve"> </w:t>
      </w:r>
      <w:r w:rsidRPr="004A0000">
        <w:rPr>
          <w:rFonts w:ascii="Arial" w:hAnsi="Arial" w:cs="Arial"/>
          <w:sz w:val="20"/>
          <w:szCs w:val="20"/>
        </w:rPr>
        <w:t>wysokości 5000 zł za każdy stwierdzony przypadek.</w:t>
      </w:r>
    </w:p>
    <w:p w14:paraId="253DA6D7" w14:textId="0D2679C4" w:rsidR="007F3E0E" w:rsidRPr="007750AA" w:rsidRDefault="007F3E0E" w:rsidP="0055029D">
      <w:pPr>
        <w:numPr>
          <w:ilvl w:val="0"/>
          <w:numId w:val="46"/>
        </w:numPr>
        <w:spacing w:before="120" w:after="120" w:line="360" w:lineRule="auto"/>
        <w:contextualSpacing/>
        <w:jc w:val="both"/>
        <w:rPr>
          <w:sz w:val="20"/>
          <w:szCs w:val="20"/>
        </w:rPr>
      </w:pPr>
      <w:r w:rsidRPr="007750AA">
        <w:rPr>
          <w:rFonts w:ascii="Arial" w:hAnsi="Arial" w:cs="Arial"/>
          <w:sz w:val="20"/>
          <w:szCs w:val="20"/>
        </w:rPr>
        <w:t>Kary umowne z tytułu opóźnienia nie są naliczane w przypadku opóźnień powstałych z przyczyn leżących po stronie Zamawiającego lub osób trzecich</w:t>
      </w:r>
      <w:r w:rsidR="007750AA">
        <w:rPr>
          <w:rFonts w:ascii="Arial" w:hAnsi="Arial" w:cs="Arial"/>
          <w:sz w:val="20"/>
          <w:szCs w:val="20"/>
        </w:rPr>
        <w:t xml:space="preserve"> (innych iż podwykonawcy lub osoby, którymi Wykonawca lub podwykonawcy posługują się przy realizacji przedmiotu Umowy)</w:t>
      </w:r>
      <w:r w:rsidRPr="007750AA">
        <w:rPr>
          <w:rFonts w:ascii="Arial" w:hAnsi="Arial" w:cs="Arial"/>
          <w:sz w:val="20"/>
          <w:szCs w:val="20"/>
        </w:rPr>
        <w:t xml:space="preserve"> oraz przez okres odbiorów wykonywanych przez Zamawiającego.</w:t>
      </w:r>
    </w:p>
    <w:p w14:paraId="24B0D77F" w14:textId="20398C2C" w:rsidR="007750AA" w:rsidRPr="007750AA" w:rsidRDefault="5AF3D6C4" w:rsidP="0055029D">
      <w:pPr>
        <w:numPr>
          <w:ilvl w:val="0"/>
          <w:numId w:val="46"/>
        </w:numPr>
        <w:spacing w:before="120" w:after="120" w:line="360" w:lineRule="auto"/>
        <w:contextualSpacing/>
        <w:jc w:val="both"/>
        <w:rPr>
          <w:sz w:val="20"/>
          <w:szCs w:val="20"/>
        </w:rPr>
      </w:pPr>
      <w:r w:rsidRPr="007750AA">
        <w:rPr>
          <w:rFonts w:ascii="Arial" w:hAnsi="Arial" w:cs="Arial"/>
          <w:sz w:val="20"/>
          <w:szCs w:val="20"/>
        </w:rPr>
        <w:lastRenderedPageBreak/>
        <w:t xml:space="preserve">Wykonawca </w:t>
      </w:r>
      <w:r w:rsidR="44B8668F" w:rsidRPr="007750AA">
        <w:rPr>
          <w:rFonts w:ascii="Arial" w:hAnsi="Arial" w:cs="Arial"/>
          <w:sz w:val="20"/>
          <w:szCs w:val="20"/>
        </w:rPr>
        <w:t>zapłaci</w:t>
      </w:r>
      <w:r w:rsidRPr="007750AA">
        <w:rPr>
          <w:rFonts w:ascii="Arial" w:hAnsi="Arial" w:cs="Arial"/>
          <w:sz w:val="20"/>
          <w:szCs w:val="20"/>
        </w:rPr>
        <w:t xml:space="preserve"> </w:t>
      </w:r>
      <w:r w:rsidR="001F49B2" w:rsidRPr="007750AA">
        <w:rPr>
          <w:rFonts w:ascii="Arial" w:hAnsi="Arial" w:cs="Arial"/>
          <w:sz w:val="20"/>
          <w:szCs w:val="20"/>
        </w:rPr>
        <w:t>Zamawiającemu</w:t>
      </w:r>
      <w:r w:rsidRPr="007750AA">
        <w:rPr>
          <w:rFonts w:ascii="Arial" w:hAnsi="Arial" w:cs="Arial"/>
          <w:sz w:val="20"/>
          <w:szCs w:val="20"/>
        </w:rPr>
        <w:t xml:space="preserve"> </w:t>
      </w:r>
      <w:r w:rsidR="001F49B2" w:rsidRPr="007750AA">
        <w:rPr>
          <w:rFonts w:ascii="Arial" w:hAnsi="Arial" w:cs="Arial"/>
          <w:sz w:val="20"/>
          <w:szCs w:val="20"/>
        </w:rPr>
        <w:t>karę</w:t>
      </w:r>
      <w:r w:rsidR="006A716E" w:rsidRPr="007750AA">
        <w:rPr>
          <w:rFonts w:ascii="Arial" w:hAnsi="Arial" w:cs="Arial"/>
          <w:sz w:val="20"/>
          <w:szCs w:val="20"/>
        </w:rPr>
        <w:t xml:space="preserve"> </w:t>
      </w:r>
      <w:r w:rsidRPr="007750AA">
        <w:rPr>
          <w:rFonts w:ascii="Arial" w:hAnsi="Arial" w:cs="Arial"/>
          <w:sz w:val="20"/>
          <w:szCs w:val="20"/>
        </w:rPr>
        <w:t xml:space="preserve">umowną </w:t>
      </w:r>
      <w:r w:rsidR="007750AA" w:rsidRPr="007750AA">
        <w:rPr>
          <w:rFonts w:ascii="Arial" w:hAnsi="Arial" w:cs="Arial"/>
          <w:sz w:val="20"/>
          <w:szCs w:val="20"/>
        </w:rPr>
        <w:t xml:space="preserve">w wysokości </w:t>
      </w:r>
      <w:r w:rsidR="00CB62EB">
        <w:rPr>
          <w:rFonts w:ascii="Arial" w:hAnsi="Arial" w:cs="Arial"/>
          <w:sz w:val="20"/>
          <w:szCs w:val="20"/>
        </w:rPr>
        <w:t>5</w:t>
      </w:r>
      <w:r w:rsidR="007750AA" w:rsidRPr="007750AA">
        <w:rPr>
          <w:rFonts w:ascii="Arial" w:hAnsi="Arial" w:cs="Arial"/>
          <w:sz w:val="20"/>
          <w:szCs w:val="20"/>
        </w:rPr>
        <w:t xml:space="preserve">000 zł za każdy stwierdzony przypadek braku zapłaty lub nieterminowej zapłaty wynagrodzenia należnego podwykonawcom z tytułu zmiany wysokości wynagrodzenia, o której mowa w § </w:t>
      </w:r>
      <w:r w:rsidR="00CB62EB">
        <w:rPr>
          <w:rFonts w:ascii="Arial" w:hAnsi="Arial" w:cs="Arial"/>
          <w:sz w:val="20"/>
          <w:szCs w:val="20"/>
        </w:rPr>
        <w:t>7</w:t>
      </w:r>
      <w:r w:rsidR="007750AA" w:rsidRPr="007750AA">
        <w:rPr>
          <w:rFonts w:ascii="Arial" w:hAnsi="Arial" w:cs="Arial"/>
          <w:sz w:val="20"/>
          <w:szCs w:val="20"/>
        </w:rPr>
        <w:t xml:space="preserve"> ust. </w:t>
      </w:r>
      <w:r w:rsidR="00CB62EB">
        <w:rPr>
          <w:rFonts w:ascii="Arial" w:hAnsi="Arial" w:cs="Arial"/>
          <w:sz w:val="20"/>
          <w:szCs w:val="20"/>
        </w:rPr>
        <w:t>2</w:t>
      </w:r>
      <w:r w:rsidR="00047A27">
        <w:rPr>
          <w:rFonts w:ascii="Arial" w:hAnsi="Arial" w:cs="Arial"/>
          <w:sz w:val="20"/>
          <w:szCs w:val="20"/>
        </w:rPr>
        <w:t>2</w:t>
      </w:r>
      <w:r w:rsidR="007750AA" w:rsidRPr="007750AA">
        <w:rPr>
          <w:rFonts w:ascii="Arial" w:hAnsi="Arial" w:cs="Arial"/>
          <w:sz w:val="20"/>
          <w:szCs w:val="20"/>
        </w:rPr>
        <w:t>.</w:t>
      </w:r>
    </w:p>
    <w:p w14:paraId="79637B17" w14:textId="659E8D9D" w:rsidR="00A14C47" w:rsidRPr="009F76DA" w:rsidRDefault="00BA309E" w:rsidP="007F3E0E">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Kary umowne </w:t>
      </w:r>
      <w:r w:rsidR="00AE0501" w:rsidRPr="3D96EE64">
        <w:rPr>
          <w:rFonts w:ascii="Arial" w:hAnsi="Arial" w:cs="Arial"/>
          <w:sz w:val="20"/>
          <w:szCs w:val="20"/>
        </w:rPr>
        <w:t xml:space="preserve">są niezależne od siebie, mogą być nakładane wielokrotnie, podlegają sumowaniu i należą się Zamawiającemu w pełnej wysokości nawet w przypadku, gdy z powodu jednego zdarzenia naliczona jest więcej niż jedna kara. Kary będą </w:t>
      </w:r>
      <w:r w:rsidR="00323AD6" w:rsidRPr="3D96EE64">
        <w:rPr>
          <w:rFonts w:ascii="Arial" w:hAnsi="Arial" w:cs="Arial"/>
          <w:sz w:val="20"/>
          <w:szCs w:val="20"/>
        </w:rPr>
        <w:t xml:space="preserve">naliczane </w:t>
      </w:r>
      <w:r w:rsidR="00AE0501" w:rsidRPr="3D96EE64">
        <w:rPr>
          <w:rFonts w:ascii="Arial" w:hAnsi="Arial" w:cs="Arial"/>
          <w:sz w:val="20"/>
          <w:szCs w:val="20"/>
        </w:rPr>
        <w:t>za każdy przypadek naruszenia Umowy odrębnie (np. naruszenie bezpieczeństwa informacji, zasad ochrony danych osobowych)</w:t>
      </w:r>
      <w:r w:rsidR="00A14C47" w:rsidRPr="3D96EE64">
        <w:rPr>
          <w:rFonts w:ascii="Arial" w:hAnsi="Arial" w:cs="Arial"/>
          <w:sz w:val="20"/>
          <w:szCs w:val="20"/>
        </w:rPr>
        <w:t>.</w:t>
      </w:r>
      <w:r w:rsidR="001A36C9" w:rsidRPr="3D96EE64">
        <w:rPr>
          <w:rFonts w:ascii="Arial" w:hAnsi="Arial" w:cs="Arial"/>
          <w:sz w:val="20"/>
          <w:szCs w:val="20"/>
        </w:rPr>
        <w:t xml:space="preserve"> </w:t>
      </w:r>
    </w:p>
    <w:p w14:paraId="4164021A" w14:textId="46D0042E" w:rsidR="00AE0501" w:rsidRPr="009F76DA" w:rsidRDefault="005F24B8" w:rsidP="00D53891">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 xml:space="preserve">Zamawiający </w:t>
      </w:r>
      <w:r w:rsidR="00CB62EB">
        <w:rPr>
          <w:rFonts w:ascii="Arial" w:hAnsi="Arial" w:cs="Arial"/>
          <w:sz w:val="20"/>
          <w:szCs w:val="20"/>
        </w:rPr>
        <w:t xml:space="preserve">uprawniony jest </w:t>
      </w:r>
      <w:r w:rsidRPr="3D96EE64">
        <w:rPr>
          <w:rFonts w:ascii="Arial" w:hAnsi="Arial" w:cs="Arial"/>
          <w:sz w:val="20"/>
          <w:szCs w:val="20"/>
        </w:rPr>
        <w:t>potrąc</w:t>
      </w:r>
      <w:r w:rsidR="008043FC" w:rsidRPr="3D96EE64">
        <w:rPr>
          <w:rFonts w:ascii="Arial" w:hAnsi="Arial" w:cs="Arial"/>
          <w:sz w:val="20"/>
          <w:szCs w:val="20"/>
        </w:rPr>
        <w:t>i</w:t>
      </w:r>
      <w:r w:rsidR="00CB62EB">
        <w:rPr>
          <w:rFonts w:ascii="Arial" w:hAnsi="Arial" w:cs="Arial"/>
          <w:sz w:val="20"/>
          <w:szCs w:val="20"/>
        </w:rPr>
        <w:t>ć naliczone</w:t>
      </w:r>
      <w:r w:rsidRPr="3D96EE64">
        <w:rPr>
          <w:rFonts w:ascii="Arial" w:hAnsi="Arial" w:cs="Arial"/>
          <w:sz w:val="20"/>
          <w:szCs w:val="20"/>
        </w:rPr>
        <w:t xml:space="preserve"> kar</w:t>
      </w:r>
      <w:r w:rsidR="008043FC" w:rsidRPr="3D96EE64">
        <w:rPr>
          <w:rFonts w:ascii="Arial" w:hAnsi="Arial" w:cs="Arial"/>
          <w:sz w:val="20"/>
          <w:szCs w:val="20"/>
        </w:rPr>
        <w:t>y</w:t>
      </w:r>
      <w:r w:rsidR="00AE0501" w:rsidRPr="3D96EE64">
        <w:rPr>
          <w:rFonts w:ascii="Arial" w:hAnsi="Arial" w:cs="Arial"/>
          <w:sz w:val="20"/>
          <w:szCs w:val="20"/>
        </w:rPr>
        <w:t xml:space="preserve"> umowne </w:t>
      </w:r>
      <w:r w:rsidR="00D760C6" w:rsidRPr="3D96EE64">
        <w:rPr>
          <w:rFonts w:ascii="Arial" w:hAnsi="Arial" w:cs="Arial"/>
          <w:sz w:val="20"/>
          <w:szCs w:val="20"/>
        </w:rPr>
        <w:t>z wynagrodzenia Wykonawcy lub z zabezpieczenia należytego wykonania Umowy.</w:t>
      </w:r>
    </w:p>
    <w:p w14:paraId="680E057A" w14:textId="31DB52AD" w:rsidR="00BA309E" w:rsidRDefault="00BA309E"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Niezależnie od zastosowanych kar umownych, Zamawiającemu przysługuje prawo dochodzenia na zasadach ogólnych odszkodowania przewyższającego wysokość kar umownych do wartości poniesionej przez Zamawiającego szkody.</w:t>
      </w:r>
    </w:p>
    <w:p w14:paraId="45FF84FF" w14:textId="065A75BF" w:rsidR="00FA334C" w:rsidRPr="009F76DA" w:rsidRDefault="00FA334C"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Kary umowne będą płatne na podstawie noty obciążeniowej wystawionej przez Zamawiającego.</w:t>
      </w:r>
    </w:p>
    <w:p w14:paraId="73FC4D8F" w14:textId="74232733" w:rsidR="001E5CBF" w:rsidRPr="009F76DA" w:rsidRDefault="29CD9A80" w:rsidP="00124A7F">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Strony niniejszym wyłączają odpowiedzialność z tytułu utraconych korzyści</w:t>
      </w:r>
      <w:r w:rsidR="5E553192" w:rsidRPr="3D96EE64">
        <w:rPr>
          <w:rFonts w:ascii="Arial" w:hAnsi="Arial" w:cs="Arial"/>
          <w:sz w:val="20"/>
          <w:szCs w:val="20"/>
        </w:rPr>
        <w:t>.</w:t>
      </w:r>
    </w:p>
    <w:p w14:paraId="0470CE26" w14:textId="29B26C70" w:rsidR="2B7A16E3" w:rsidRDefault="00CB62EB" w:rsidP="79972463">
      <w:pPr>
        <w:numPr>
          <w:ilvl w:val="0"/>
          <w:numId w:val="46"/>
        </w:numPr>
        <w:spacing w:before="120" w:after="120" w:line="360" w:lineRule="auto"/>
        <w:jc w:val="both"/>
        <w:rPr>
          <w:rFonts w:asciiTheme="minorHAnsi" w:eastAsiaTheme="minorEastAsia" w:hAnsiTheme="minorHAnsi" w:cstheme="minorBidi"/>
          <w:sz w:val="20"/>
          <w:szCs w:val="20"/>
        </w:rPr>
      </w:pPr>
      <w:r w:rsidRPr="00CB62EB">
        <w:rPr>
          <w:rFonts w:ascii="Arial" w:hAnsi="Arial" w:cs="Arial"/>
          <w:sz w:val="20"/>
          <w:szCs w:val="20"/>
        </w:rPr>
        <w:t xml:space="preserve">Łączna maksymalna wysokość kar umownych, których Zamawiający może dochodzić od Wykonawcy na podstawie niniejszej Umowy równa jest kwocie </w:t>
      </w:r>
      <w:r w:rsidR="00501BFB">
        <w:rPr>
          <w:rFonts w:ascii="Arial" w:hAnsi="Arial" w:cs="Arial"/>
          <w:sz w:val="20"/>
          <w:szCs w:val="20"/>
        </w:rPr>
        <w:t xml:space="preserve">łącznego </w:t>
      </w:r>
      <w:r w:rsidR="2B7A16E3" w:rsidRPr="0055029D">
        <w:rPr>
          <w:rFonts w:ascii="Arial" w:hAnsi="Arial" w:cs="Arial"/>
          <w:sz w:val="20"/>
          <w:szCs w:val="20"/>
        </w:rPr>
        <w:t xml:space="preserve">wynagrodzenia brutto, o którym mowa jest w § 7 ust. </w:t>
      </w:r>
      <w:r w:rsidR="00954D20">
        <w:rPr>
          <w:rFonts w:ascii="Arial" w:hAnsi="Arial" w:cs="Arial"/>
          <w:sz w:val="20"/>
          <w:szCs w:val="20"/>
        </w:rPr>
        <w:t>5</w:t>
      </w:r>
      <w:r w:rsidR="2B7A16E3" w:rsidRPr="0055029D">
        <w:rPr>
          <w:rFonts w:ascii="Arial" w:hAnsi="Arial" w:cs="Arial"/>
          <w:sz w:val="20"/>
          <w:szCs w:val="20"/>
        </w:rPr>
        <w:t>.</w:t>
      </w:r>
    </w:p>
    <w:p w14:paraId="2CEABEA2" w14:textId="423A5FB8" w:rsidR="00872BAD" w:rsidRDefault="007072A6" w:rsidP="46A31966">
      <w:pPr>
        <w:numPr>
          <w:ilvl w:val="0"/>
          <w:numId w:val="46"/>
        </w:numPr>
        <w:spacing w:before="120" w:after="120" w:line="360" w:lineRule="auto"/>
        <w:jc w:val="both"/>
        <w:rPr>
          <w:rFonts w:ascii="Arial" w:hAnsi="Arial" w:cs="Arial"/>
          <w:sz w:val="20"/>
          <w:szCs w:val="20"/>
        </w:rPr>
      </w:pPr>
      <w:r w:rsidRPr="3D96EE64">
        <w:rPr>
          <w:rFonts w:ascii="Arial" w:hAnsi="Arial" w:cs="Arial"/>
          <w:sz w:val="20"/>
          <w:szCs w:val="20"/>
        </w:rPr>
        <w:t xml:space="preserve">Kary umowne z tytułu niezrealizowania </w:t>
      </w:r>
      <w:r w:rsidR="0042332D" w:rsidRPr="3D96EE64">
        <w:rPr>
          <w:rFonts w:ascii="Arial" w:hAnsi="Arial" w:cs="Arial"/>
          <w:sz w:val="20"/>
          <w:szCs w:val="20"/>
        </w:rPr>
        <w:t xml:space="preserve">lub nieterminowego zrealizowania </w:t>
      </w:r>
      <w:r w:rsidRPr="3D96EE64">
        <w:rPr>
          <w:rFonts w:ascii="Arial" w:hAnsi="Arial" w:cs="Arial"/>
          <w:sz w:val="20"/>
          <w:szCs w:val="20"/>
        </w:rPr>
        <w:t xml:space="preserve">usług określonych w </w:t>
      </w:r>
      <w:r w:rsidR="0031060E" w:rsidRPr="3D96EE64">
        <w:rPr>
          <w:rFonts w:ascii="Arial" w:hAnsi="Arial" w:cs="Arial"/>
          <w:sz w:val="20"/>
          <w:szCs w:val="20"/>
        </w:rPr>
        <w:t>§</w:t>
      </w:r>
      <w:r w:rsidRPr="3D96EE64">
        <w:rPr>
          <w:rFonts w:ascii="Arial" w:hAnsi="Arial" w:cs="Arial"/>
          <w:sz w:val="20"/>
          <w:szCs w:val="20"/>
        </w:rPr>
        <w:t xml:space="preserve"> 2 ust 1 pkt 1) mogą być naliczane i potrącane – według uznania Zamawiającego - oddzielnie za każdy miesiąc</w:t>
      </w:r>
      <w:r w:rsidR="00872BAD" w:rsidRPr="3D96EE64">
        <w:rPr>
          <w:rFonts w:ascii="Arial" w:hAnsi="Arial" w:cs="Arial"/>
          <w:sz w:val="20"/>
          <w:szCs w:val="20"/>
        </w:rPr>
        <w:t>.</w:t>
      </w:r>
    </w:p>
    <w:p w14:paraId="6910546F" w14:textId="6BA57A36" w:rsidR="00872BAD" w:rsidRDefault="00872BAD" w:rsidP="00872BAD">
      <w:pPr>
        <w:numPr>
          <w:ilvl w:val="0"/>
          <w:numId w:val="46"/>
        </w:numPr>
        <w:spacing w:before="120" w:after="120" w:line="360" w:lineRule="auto"/>
        <w:contextualSpacing/>
        <w:jc w:val="both"/>
        <w:rPr>
          <w:rFonts w:ascii="Arial" w:hAnsi="Arial" w:cs="Arial"/>
          <w:sz w:val="20"/>
          <w:szCs w:val="20"/>
        </w:rPr>
      </w:pPr>
      <w:r w:rsidRPr="3D96EE64">
        <w:rPr>
          <w:rFonts w:ascii="Arial" w:hAnsi="Arial" w:cs="Arial"/>
          <w:sz w:val="20"/>
          <w:szCs w:val="20"/>
        </w:rPr>
        <w:t>W przypadku gdyby jakakolwiek osoba trzecia wystąpiła z roszczeniami wobec Zamawiającego z tytułu naruszenia jej praw, Wykonawca w szczególności:</w:t>
      </w:r>
    </w:p>
    <w:p w14:paraId="11CE8E13" w14:textId="01E421AE" w:rsidR="00872BAD" w:rsidRDefault="00872BAD" w:rsidP="00872BAD">
      <w:pPr>
        <w:pStyle w:val="Akapitzlist"/>
        <w:numPr>
          <w:ilvl w:val="0"/>
          <w:numId w:val="268"/>
        </w:numPr>
        <w:spacing w:before="120" w:after="120" w:line="360" w:lineRule="auto"/>
        <w:contextualSpacing/>
        <w:jc w:val="both"/>
        <w:rPr>
          <w:sz w:val="20"/>
          <w:szCs w:val="20"/>
        </w:rPr>
      </w:pPr>
      <w:r w:rsidRPr="00D72663">
        <w:rPr>
          <w:sz w:val="20"/>
          <w:szCs w:val="20"/>
        </w:rPr>
        <w:t>wstąpi do postępowania sądowego wszczętego przeciwko Zamawiającemu</w:t>
      </w:r>
      <w:r w:rsidR="007578AE">
        <w:rPr>
          <w:sz w:val="20"/>
          <w:szCs w:val="20"/>
        </w:rPr>
        <w:t>,</w:t>
      </w:r>
    </w:p>
    <w:p w14:paraId="389E2BEB" w14:textId="3E9DE553" w:rsidR="00872BAD" w:rsidRDefault="007578AE" w:rsidP="00872BAD">
      <w:pPr>
        <w:pStyle w:val="Akapitzlist"/>
        <w:numPr>
          <w:ilvl w:val="0"/>
          <w:numId w:val="268"/>
        </w:numPr>
        <w:spacing w:before="120" w:after="120" w:line="360" w:lineRule="auto"/>
        <w:contextualSpacing/>
        <w:jc w:val="both"/>
        <w:rPr>
          <w:sz w:val="20"/>
          <w:szCs w:val="20"/>
        </w:rPr>
      </w:pPr>
      <w:r w:rsidRPr="00355FE4">
        <w:rPr>
          <w:sz w:val="20"/>
          <w:szCs w:val="20"/>
          <w:lang w:eastAsia="pl-PL"/>
        </w:rPr>
        <w:t>zapewni należytą ochronę interesów Zamawiającego,</w:t>
      </w:r>
    </w:p>
    <w:p w14:paraId="68E56DDF" w14:textId="485219E7" w:rsidR="007578AE" w:rsidRDefault="007578AE" w:rsidP="00872BAD">
      <w:pPr>
        <w:pStyle w:val="Akapitzlist"/>
        <w:numPr>
          <w:ilvl w:val="0"/>
          <w:numId w:val="268"/>
        </w:numPr>
        <w:spacing w:before="120" w:after="120" w:line="360" w:lineRule="auto"/>
        <w:contextualSpacing/>
        <w:jc w:val="both"/>
        <w:rPr>
          <w:sz w:val="20"/>
          <w:szCs w:val="20"/>
        </w:rPr>
      </w:pPr>
      <w:r w:rsidRPr="00D72663">
        <w:rPr>
          <w:sz w:val="20"/>
          <w:szCs w:val="20"/>
        </w:rPr>
        <w:t>zwolni Zamawiającego z wszelkich zobowiązań z tytułu naruszenia praw osób trzecich poprzez ich wykonanie lub jeżeli Zamawiający zrealizował obowiązki nałożone przez ww. organy zwróci Zmawiającemu kwotę zapłaconych odszkodowań, kar lub innych należności,</w:t>
      </w:r>
    </w:p>
    <w:p w14:paraId="05E25567" w14:textId="1244C86E" w:rsidR="007578AE" w:rsidRDefault="007578AE" w:rsidP="00872BAD">
      <w:pPr>
        <w:pStyle w:val="Akapitzlist"/>
        <w:numPr>
          <w:ilvl w:val="0"/>
          <w:numId w:val="268"/>
        </w:numPr>
        <w:spacing w:before="120" w:after="120" w:line="360" w:lineRule="auto"/>
        <w:contextualSpacing/>
        <w:jc w:val="both"/>
        <w:rPr>
          <w:sz w:val="20"/>
          <w:szCs w:val="20"/>
        </w:rPr>
      </w:pPr>
      <w:r w:rsidRPr="00D72663">
        <w:rPr>
          <w:sz w:val="20"/>
          <w:szCs w:val="20"/>
        </w:rPr>
        <w:t>zwolni Zamawiającego od odpowiedzialności w stosunku do takich osób trzecich,</w:t>
      </w:r>
    </w:p>
    <w:p w14:paraId="5B6292CE" w14:textId="08AB6F78" w:rsidR="007578AE" w:rsidRPr="00A262A1" w:rsidRDefault="007578AE" w:rsidP="00A262A1">
      <w:pPr>
        <w:pStyle w:val="Akapitzlist"/>
        <w:numPr>
          <w:ilvl w:val="0"/>
          <w:numId w:val="268"/>
        </w:numPr>
        <w:spacing w:before="120" w:after="120" w:line="360" w:lineRule="auto"/>
        <w:contextualSpacing/>
        <w:jc w:val="both"/>
        <w:rPr>
          <w:sz w:val="20"/>
          <w:szCs w:val="20"/>
        </w:rPr>
      </w:pPr>
      <w:r w:rsidRPr="00D72663">
        <w:rPr>
          <w:sz w:val="20"/>
          <w:szCs w:val="20"/>
        </w:rPr>
        <w:t>zwróci Zamawiającemu wszelkie poniesione koszty związane z wystąpieniem przeciwko Zamawiającemu osób trzecich, w tym z tytułu naruszenia ich praw.</w:t>
      </w:r>
    </w:p>
    <w:p w14:paraId="0F458EDA" w14:textId="7B52DA59" w:rsidR="46A31966" w:rsidRDefault="46A31966" w:rsidP="46A31966">
      <w:pPr>
        <w:pStyle w:val="Akapitzlist"/>
        <w:tabs>
          <w:tab w:val="left" w:pos="1418"/>
        </w:tabs>
        <w:spacing w:line="360" w:lineRule="auto"/>
        <w:ind w:left="360"/>
        <w:jc w:val="both"/>
      </w:pPr>
    </w:p>
    <w:p w14:paraId="5D7FEDCA"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9.</w:t>
      </w:r>
    </w:p>
    <w:p w14:paraId="0FD233BB"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bCs/>
          <w:sz w:val="20"/>
          <w:szCs w:val="20"/>
        </w:rPr>
        <w:t xml:space="preserve">Wypowiedzenie Umowy, odstąpienie od Umowy </w:t>
      </w:r>
    </w:p>
    <w:p w14:paraId="0E173C24" w14:textId="77777777" w:rsidR="00BA309E" w:rsidRPr="009F76DA" w:rsidRDefault="00BA309E" w:rsidP="00124A7F">
      <w:pPr>
        <w:numPr>
          <w:ilvl w:val="0"/>
          <w:numId w:val="48"/>
        </w:numPr>
        <w:tabs>
          <w:tab w:val="num" w:pos="284"/>
        </w:tabs>
        <w:autoSpaceDE w:val="0"/>
        <w:autoSpaceDN w:val="0"/>
        <w:adjustRightInd w:val="0"/>
        <w:spacing w:before="120" w:after="120" w:line="360" w:lineRule="auto"/>
        <w:ind w:left="284" w:hanging="284"/>
        <w:contextualSpacing/>
        <w:jc w:val="both"/>
        <w:rPr>
          <w:rFonts w:ascii="Arial" w:hAnsi="Arial" w:cs="Arial"/>
          <w:sz w:val="20"/>
          <w:szCs w:val="20"/>
        </w:rPr>
      </w:pPr>
      <w:r w:rsidRPr="009F76DA">
        <w:rPr>
          <w:rFonts w:ascii="Arial" w:hAnsi="Arial" w:cs="Arial"/>
          <w:sz w:val="20"/>
          <w:szCs w:val="20"/>
        </w:rPr>
        <w:t>Zamawiający może wypowiedzieć Umowę bez zachowania okresu wypowiedzenia z przyczyn leżących po stronie Wykonawcy (z zachowaniem prawa do naliczania kar umownych określonych w § 8 Umowy) w przypadku, gdy:</w:t>
      </w:r>
    </w:p>
    <w:p w14:paraId="2C6AF531" w14:textId="7993181D"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dostępność Systemu w okresie jednego miesiąca lub przez kolejne dwa miesiące łącznie jest mniejsza niż 94% (dostępność Systemu jest liczona w sposób określony w §</w:t>
      </w:r>
      <w:r w:rsidR="00C035D6">
        <w:rPr>
          <w:rFonts w:ascii="Arial" w:hAnsi="Arial" w:cs="Arial"/>
          <w:sz w:val="20"/>
          <w:szCs w:val="20"/>
        </w:rPr>
        <w:t xml:space="preserve"> </w:t>
      </w:r>
      <w:r w:rsidRPr="00C035D6">
        <w:rPr>
          <w:rFonts w:ascii="Arial" w:hAnsi="Arial" w:cs="Arial"/>
          <w:sz w:val="20"/>
          <w:szCs w:val="20"/>
        </w:rPr>
        <w:t xml:space="preserve">2 ust. </w:t>
      </w:r>
      <w:r w:rsidR="008C2370" w:rsidRPr="00C035D6">
        <w:rPr>
          <w:rFonts w:ascii="Arial" w:hAnsi="Arial" w:cs="Arial"/>
          <w:sz w:val="20"/>
          <w:szCs w:val="20"/>
        </w:rPr>
        <w:t>5</w:t>
      </w:r>
      <w:r w:rsidR="00182FE8" w:rsidRPr="00C035D6">
        <w:rPr>
          <w:rFonts w:ascii="Arial" w:hAnsi="Arial" w:cs="Arial"/>
          <w:sz w:val="20"/>
          <w:szCs w:val="20"/>
        </w:rPr>
        <w:t>)</w:t>
      </w:r>
      <w:r w:rsidR="003F0D7F" w:rsidRPr="00C035D6">
        <w:rPr>
          <w:rFonts w:ascii="Arial" w:hAnsi="Arial" w:cs="Arial"/>
          <w:sz w:val="20"/>
          <w:szCs w:val="20"/>
        </w:rPr>
        <w:t xml:space="preserve">,  </w:t>
      </w:r>
    </w:p>
    <w:p w14:paraId="1E4D108D" w14:textId="6E03BB6C"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 xml:space="preserve">wynagrodzenie miesięczne Wykonawcy za realizację przedmiotu Umowy określonego </w:t>
      </w:r>
      <w:r w:rsidRPr="008729A7">
        <w:rPr>
          <w:rFonts w:ascii="Arial" w:hAnsi="Arial" w:cs="Arial"/>
          <w:sz w:val="20"/>
          <w:szCs w:val="20"/>
        </w:rPr>
        <w:t xml:space="preserve">w </w:t>
      </w:r>
      <w:r w:rsidRPr="00BC7933">
        <w:rPr>
          <w:rFonts w:ascii="Arial" w:hAnsi="Arial" w:cs="Arial"/>
          <w:sz w:val="20"/>
          <w:szCs w:val="20"/>
        </w:rPr>
        <w:t>§ 2</w:t>
      </w:r>
      <w:r w:rsidR="008B11F9" w:rsidRPr="00093473">
        <w:rPr>
          <w:rFonts w:ascii="Arial" w:hAnsi="Arial" w:cs="Arial"/>
          <w:sz w:val="20"/>
          <w:szCs w:val="20"/>
        </w:rPr>
        <w:t xml:space="preserve"> </w:t>
      </w:r>
      <w:r w:rsidRPr="00093473">
        <w:rPr>
          <w:rFonts w:ascii="Arial" w:hAnsi="Arial" w:cs="Arial"/>
          <w:sz w:val="20"/>
          <w:szCs w:val="20"/>
        </w:rPr>
        <w:t>ust. 1 pkt 1, wskutek zastosowania kar umownych, o których mowa w § 8 Umowy, zostanie</w:t>
      </w:r>
      <w:r w:rsidRPr="009F76DA">
        <w:rPr>
          <w:rFonts w:ascii="Arial" w:hAnsi="Arial" w:cs="Arial"/>
          <w:sz w:val="20"/>
          <w:szCs w:val="20"/>
        </w:rPr>
        <w:t xml:space="preserve"> pomniejszone za jeden miesiąc lub za kolejne dwa miesiące łącznie, o co najmniej 40% wynagrodzenia miesięcznego brutto wskazanego </w:t>
      </w:r>
      <w:r w:rsidRPr="008729A7">
        <w:rPr>
          <w:rFonts w:ascii="Arial" w:hAnsi="Arial" w:cs="Arial"/>
          <w:sz w:val="20"/>
          <w:szCs w:val="20"/>
        </w:rPr>
        <w:t>w § 7 ust. 1</w:t>
      </w:r>
      <w:r w:rsidRPr="00BC7933">
        <w:rPr>
          <w:rFonts w:ascii="Arial" w:hAnsi="Arial" w:cs="Arial"/>
          <w:sz w:val="20"/>
          <w:szCs w:val="20"/>
        </w:rPr>
        <w:t>,</w:t>
      </w:r>
    </w:p>
    <w:p w14:paraId="0D80AA19" w14:textId="77777777" w:rsidR="00BA309E" w:rsidRPr="009F76DA" w:rsidRDefault="00BA309E" w:rsidP="00124A7F">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wystąpił brak zdolności do czynności prawnych utrudniający wykonanie Umowy po stronie Wykonawcy,</w:t>
      </w:r>
    </w:p>
    <w:p w14:paraId="1C0A2F64" w14:textId="14EF33B4" w:rsidR="00BA309E" w:rsidRPr="009F76DA" w:rsidRDefault="00736DDD" w:rsidP="00124A7F">
      <w:pPr>
        <w:numPr>
          <w:ilvl w:val="1"/>
          <w:numId w:val="65"/>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8E5B19" w:rsidRPr="003833FE">
        <w:rPr>
          <w:rFonts w:ascii="Arial" w:hAnsi="Arial" w:cs="Arial"/>
          <w:sz w:val="20"/>
          <w:szCs w:val="20"/>
        </w:rPr>
        <w:t>,</w:t>
      </w:r>
    </w:p>
    <w:p w14:paraId="4DC8CC8B" w14:textId="3B57ED9E" w:rsidR="00BA309E" w:rsidRPr="009F76DA" w:rsidRDefault="00736DDD" w:rsidP="00124A7F">
      <w:pPr>
        <w:numPr>
          <w:ilvl w:val="1"/>
          <w:numId w:val="65"/>
        </w:numPr>
        <w:spacing w:before="120" w:after="120" w:line="360" w:lineRule="auto"/>
        <w:contextualSpacing/>
        <w:jc w:val="both"/>
        <w:rPr>
          <w:rFonts w:ascii="Arial" w:hAnsi="Arial" w:cs="Arial"/>
          <w:sz w:val="20"/>
          <w:szCs w:val="20"/>
        </w:rPr>
      </w:pPr>
      <w:r>
        <w:rPr>
          <w:rFonts w:ascii="Arial" w:hAnsi="Arial" w:cs="Arial"/>
          <w:sz w:val="20"/>
          <w:szCs w:val="20"/>
          <w:lang w:eastAsia="en-US"/>
        </w:rPr>
        <w:t>[celowo pominięto]</w:t>
      </w:r>
      <w:r w:rsidR="008D4D8D" w:rsidRPr="009F76DA">
        <w:rPr>
          <w:rFonts w:ascii="Arial" w:hAnsi="Arial" w:cs="Arial"/>
          <w:sz w:val="20"/>
          <w:szCs w:val="20"/>
        </w:rPr>
        <w:t>,</w:t>
      </w:r>
    </w:p>
    <w:p w14:paraId="66ED28FE" w14:textId="3A19C574" w:rsidR="003B0394" w:rsidRPr="009F76DA" w:rsidRDefault="003B0394" w:rsidP="003B0394">
      <w:pPr>
        <w:numPr>
          <w:ilvl w:val="1"/>
          <w:numId w:val="65"/>
        </w:numPr>
        <w:spacing w:before="120" w:after="120" w:line="360" w:lineRule="auto"/>
        <w:contextualSpacing/>
        <w:jc w:val="both"/>
        <w:rPr>
          <w:rFonts w:ascii="Arial" w:hAnsi="Arial" w:cs="Arial"/>
          <w:sz w:val="20"/>
          <w:szCs w:val="20"/>
        </w:rPr>
      </w:pPr>
      <w:r w:rsidRPr="009F76DA">
        <w:rPr>
          <w:rFonts w:ascii="Arial" w:hAnsi="Arial" w:cs="Arial"/>
          <w:sz w:val="20"/>
          <w:szCs w:val="20"/>
        </w:rPr>
        <w:t>W przypadku trzykrotnego nałożenia na Wykonawcę kary umownej o której mowa</w:t>
      </w:r>
      <w:r w:rsidR="008B11F9" w:rsidRPr="009F76DA">
        <w:rPr>
          <w:rFonts w:ascii="Arial" w:hAnsi="Arial" w:cs="Arial"/>
          <w:sz w:val="20"/>
          <w:szCs w:val="20"/>
        </w:rPr>
        <w:t xml:space="preserve"> </w:t>
      </w:r>
      <w:r w:rsidRPr="009F76DA">
        <w:rPr>
          <w:rFonts w:ascii="Arial" w:hAnsi="Arial" w:cs="Arial"/>
          <w:sz w:val="20"/>
          <w:szCs w:val="20"/>
        </w:rPr>
        <w:t>w §</w:t>
      </w:r>
      <w:r w:rsidR="008B11F9" w:rsidRPr="009F76DA">
        <w:rPr>
          <w:rFonts w:ascii="Arial" w:hAnsi="Arial" w:cs="Arial"/>
          <w:sz w:val="20"/>
          <w:szCs w:val="20"/>
        </w:rPr>
        <w:t xml:space="preserve"> </w:t>
      </w:r>
      <w:r w:rsidRPr="009F76DA">
        <w:rPr>
          <w:rFonts w:ascii="Arial" w:hAnsi="Arial" w:cs="Arial"/>
          <w:sz w:val="20"/>
          <w:szCs w:val="20"/>
        </w:rPr>
        <w:t xml:space="preserve">8 ust. </w:t>
      </w:r>
      <w:r w:rsidR="008A392A">
        <w:rPr>
          <w:rFonts w:ascii="Arial" w:hAnsi="Arial" w:cs="Arial"/>
          <w:sz w:val="20"/>
          <w:szCs w:val="20"/>
        </w:rPr>
        <w:t>1</w:t>
      </w:r>
      <w:r w:rsidR="00043154">
        <w:rPr>
          <w:rFonts w:ascii="Arial" w:hAnsi="Arial" w:cs="Arial"/>
          <w:sz w:val="20"/>
          <w:szCs w:val="20"/>
        </w:rPr>
        <w:t>6</w:t>
      </w:r>
      <w:r w:rsidRPr="009F76DA">
        <w:rPr>
          <w:rFonts w:ascii="Arial" w:hAnsi="Arial" w:cs="Arial"/>
          <w:sz w:val="20"/>
          <w:szCs w:val="20"/>
        </w:rPr>
        <w:t xml:space="preserve"> Umowy</w:t>
      </w:r>
      <w:r w:rsidR="008D4D8D" w:rsidRPr="009F76DA">
        <w:rPr>
          <w:rFonts w:ascii="Arial" w:hAnsi="Arial" w:cs="Arial"/>
          <w:sz w:val="20"/>
          <w:szCs w:val="20"/>
        </w:rPr>
        <w:t>,</w:t>
      </w:r>
      <w:r w:rsidRPr="009F76DA">
        <w:rPr>
          <w:rFonts w:ascii="Arial" w:hAnsi="Arial" w:cs="Arial"/>
          <w:sz w:val="20"/>
          <w:szCs w:val="20"/>
        </w:rPr>
        <w:t xml:space="preserve"> </w:t>
      </w:r>
    </w:p>
    <w:p w14:paraId="10503450" w14:textId="77777777" w:rsidR="009F6865" w:rsidRPr="009F6865" w:rsidRDefault="009F6865" w:rsidP="009F6865">
      <w:pPr>
        <w:numPr>
          <w:ilvl w:val="1"/>
          <w:numId w:val="65"/>
        </w:numPr>
        <w:spacing w:before="120" w:after="120" w:line="360" w:lineRule="auto"/>
        <w:contextualSpacing/>
        <w:jc w:val="both"/>
        <w:rPr>
          <w:rFonts w:ascii="Arial" w:hAnsi="Arial" w:cs="Arial"/>
          <w:sz w:val="20"/>
          <w:szCs w:val="20"/>
        </w:rPr>
      </w:pPr>
      <w:r w:rsidRPr="009F6865">
        <w:rPr>
          <w:rFonts w:ascii="Arial" w:hAnsi="Arial" w:cs="Arial"/>
          <w:sz w:val="20"/>
          <w:szCs w:val="20"/>
        </w:rPr>
        <w:t>Wykonawca rażąco narusza postanowienia Umowy, w szczególności w przypadku:</w:t>
      </w:r>
    </w:p>
    <w:p w14:paraId="6FF39822" w14:textId="31E4C0DF" w:rsidR="009F6865" w:rsidRPr="009F6865" w:rsidRDefault="009F6865" w:rsidP="009F6865">
      <w:pPr>
        <w:numPr>
          <w:ilvl w:val="2"/>
          <w:numId w:val="51"/>
        </w:numPr>
        <w:spacing w:before="120" w:after="120" w:line="360" w:lineRule="auto"/>
        <w:ind w:left="1418" w:hanging="284"/>
        <w:contextualSpacing/>
        <w:jc w:val="both"/>
        <w:rPr>
          <w:rFonts w:ascii="Arial" w:hAnsi="Arial" w:cs="Arial"/>
          <w:sz w:val="20"/>
          <w:szCs w:val="20"/>
        </w:rPr>
      </w:pPr>
      <w:r w:rsidRPr="009F6865">
        <w:rPr>
          <w:rFonts w:ascii="Arial" w:hAnsi="Arial" w:cs="Arial"/>
          <w:sz w:val="20"/>
          <w:szCs w:val="20"/>
        </w:rPr>
        <w:t xml:space="preserve">zmiany osób wskazanych do realizacji Umowy bez akceptacji Zamawiającego, o której mowa </w:t>
      </w:r>
      <w:r w:rsidR="00745F12">
        <w:rPr>
          <w:rFonts w:ascii="Arial" w:hAnsi="Arial" w:cs="Arial"/>
          <w:sz w:val="20"/>
          <w:szCs w:val="20"/>
        </w:rPr>
        <w:t xml:space="preserve">w </w:t>
      </w:r>
      <w:r w:rsidRPr="009F6865">
        <w:rPr>
          <w:rFonts w:ascii="Arial" w:hAnsi="Arial" w:cs="Arial"/>
          <w:sz w:val="20"/>
          <w:szCs w:val="20"/>
        </w:rPr>
        <w:t xml:space="preserve">§ 3 ust. </w:t>
      </w:r>
      <w:r w:rsidR="00745F12">
        <w:rPr>
          <w:rFonts w:ascii="Arial" w:hAnsi="Arial" w:cs="Arial"/>
          <w:sz w:val="20"/>
          <w:szCs w:val="20"/>
        </w:rPr>
        <w:t>6</w:t>
      </w:r>
      <w:r w:rsidR="00745F12" w:rsidRPr="009F6865">
        <w:rPr>
          <w:rFonts w:ascii="Arial" w:hAnsi="Arial" w:cs="Arial"/>
          <w:sz w:val="20"/>
          <w:szCs w:val="20"/>
        </w:rPr>
        <w:t xml:space="preserve"> </w:t>
      </w:r>
      <w:r w:rsidRPr="009F6865">
        <w:rPr>
          <w:rFonts w:ascii="Arial" w:hAnsi="Arial" w:cs="Arial"/>
          <w:sz w:val="20"/>
          <w:szCs w:val="20"/>
        </w:rPr>
        <w:t>niniejszej Umowy;</w:t>
      </w:r>
    </w:p>
    <w:p w14:paraId="6F203D98" w14:textId="77777777" w:rsidR="009F6865" w:rsidRPr="009F6865" w:rsidRDefault="009F6865" w:rsidP="00BC7933">
      <w:pPr>
        <w:numPr>
          <w:ilvl w:val="2"/>
          <w:numId w:val="51"/>
        </w:numPr>
        <w:tabs>
          <w:tab w:val="clear" w:pos="1980"/>
          <w:tab w:val="num" w:pos="1418"/>
        </w:tabs>
        <w:spacing w:before="120" w:after="120" w:line="360" w:lineRule="auto"/>
        <w:ind w:left="1134" w:firstLine="0"/>
        <w:contextualSpacing/>
        <w:jc w:val="both"/>
        <w:rPr>
          <w:rFonts w:ascii="Arial" w:hAnsi="Arial" w:cs="Arial"/>
          <w:sz w:val="20"/>
          <w:szCs w:val="20"/>
        </w:rPr>
      </w:pPr>
      <w:r w:rsidRPr="009F6865">
        <w:rPr>
          <w:rFonts w:ascii="Arial" w:hAnsi="Arial" w:cs="Arial"/>
          <w:sz w:val="20"/>
          <w:szCs w:val="20"/>
        </w:rPr>
        <w:t xml:space="preserve">nieprzekazania kodów źródłowych wbrew zapisom § 2 ust. 8 </w:t>
      </w:r>
      <w:proofErr w:type="spellStart"/>
      <w:r w:rsidRPr="009F6865">
        <w:rPr>
          <w:rFonts w:ascii="Arial" w:hAnsi="Arial" w:cs="Arial"/>
          <w:sz w:val="20"/>
          <w:szCs w:val="20"/>
        </w:rPr>
        <w:t>zd</w:t>
      </w:r>
      <w:proofErr w:type="spellEnd"/>
      <w:r w:rsidRPr="009F6865">
        <w:rPr>
          <w:rFonts w:ascii="Arial" w:hAnsi="Arial" w:cs="Arial"/>
          <w:sz w:val="20"/>
          <w:szCs w:val="20"/>
        </w:rPr>
        <w:t xml:space="preserve">. pierwsze. </w:t>
      </w:r>
    </w:p>
    <w:p w14:paraId="27922238" w14:textId="77777777" w:rsidR="006D12E1" w:rsidRPr="003833FE" w:rsidRDefault="006D12E1" w:rsidP="006D12E1">
      <w:pPr>
        <w:spacing w:before="120" w:after="120" w:line="360" w:lineRule="auto"/>
        <w:ind w:left="360"/>
        <w:contextualSpacing/>
        <w:jc w:val="both"/>
        <w:rPr>
          <w:rFonts w:ascii="Arial" w:hAnsi="Arial" w:cs="Arial"/>
          <w:sz w:val="20"/>
          <w:szCs w:val="20"/>
        </w:rPr>
      </w:pPr>
      <w:r w:rsidRPr="003833FE">
        <w:rPr>
          <w:rFonts w:ascii="Arial" w:hAnsi="Arial" w:cs="Arial"/>
          <w:sz w:val="20"/>
          <w:szCs w:val="20"/>
        </w:rPr>
        <w:t>Zamawiający skorzysta z prawa do wypowiedzenia bez zachowania okresu wypowiedzenia wraz z prawem do zachowania prawa do naliczania kar umownych po bezskutecznym upływie wyznaczonego dodatkowego 5</w:t>
      </w:r>
      <w:r w:rsidR="005A124D" w:rsidRPr="003833FE">
        <w:rPr>
          <w:rFonts w:ascii="Arial" w:hAnsi="Arial" w:cs="Arial"/>
          <w:sz w:val="20"/>
          <w:szCs w:val="20"/>
        </w:rPr>
        <w:t>-</w:t>
      </w:r>
      <w:r w:rsidRPr="003833FE">
        <w:rPr>
          <w:rFonts w:ascii="Arial" w:hAnsi="Arial" w:cs="Arial"/>
          <w:sz w:val="20"/>
          <w:szCs w:val="20"/>
        </w:rPr>
        <w:t>dniowego terminu.</w:t>
      </w:r>
    </w:p>
    <w:p w14:paraId="2B5BD9B2" w14:textId="470D7DA0" w:rsidR="00BA309E" w:rsidRPr="009F76DA" w:rsidRDefault="00BA309E" w:rsidP="00124A7F">
      <w:pPr>
        <w:numPr>
          <w:ilvl w:val="0"/>
          <w:numId w:val="48"/>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Zamawiający może odstąpić od Umowy w całości lub w części w terminie 30 dni od dnia powzięcia wiadomości o wystąpieniu istotnej zmiany okoliczności powodującej, że wykonanie Umowy nie leży w interesie publicznym, czego nie można było przewidzieć w chwili zawarcia </w:t>
      </w:r>
      <w:r w:rsidR="007719E7" w:rsidRPr="009F76DA">
        <w:rPr>
          <w:rFonts w:ascii="Arial" w:hAnsi="Arial" w:cs="Arial"/>
          <w:sz w:val="20"/>
          <w:szCs w:val="20"/>
        </w:rPr>
        <w:t>U</w:t>
      </w:r>
      <w:r w:rsidRPr="009F76DA">
        <w:rPr>
          <w:rFonts w:ascii="Arial" w:hAnsi="Arial" w:cs="Arial"/>
          <w:sz w:val="20"/>
          <w:szCs w:val="20"/>
        </w:rPr>
        <w:t>mowy, lub dalsze wykonywanie umowy może zagrozić istotnemu interesowi bezpieczeństwa państwa lub bezpieczeństwu publicznemu. W takim przypadku Wykonawcy przysługuje wynagrodzenie należne z tytułu wykonania części Umowy potwierdzonej protokołem odbioru podpisanym przez Zamawiającego bez uwag.</w:t>
      </w:r>
    </w:p>
    <w:p w14:paraId="7DBB5C66" w14:textId="2E308615"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Wypowiedzenie lub odstąpienie musi być złożone w formie pisemnej.</w:t>
      </w:r>
    </w:p>
    <w:p w14:paraId="17D4B3FC" w14:textId="77777777"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Zamawiający nie jest zobowiązany do dokonywania jakichkolwiek dalszych płatności na rzecz Wykonawcy za usługi realizowane po wypowiedzeniu Umowy bez zachowania okresu wypowiedzenia lub odstąpieniu od Umowy. W przypadku wypowiedzenia Umowy lub odstąpienia od Umowy przez Zamawiającego, Wykonawca zachowa prawo do wynagrodzenia za usługi należycie wykonane oraz za usługi określone w § 2 ust. 1 Umowy proporcjonalnie do okresu ich świadczenia. Wypowiedzenie lub odstąpienie od Umowy nie ma wpływu na uprawnienia Zamawiającego wynikające z gwarancji i rękojmi, o których mowa w § 6 Umowy, oraz uprawnienia do naliczenia jakichkolwiek kar umownych, o których mowa w § 8 Umowy.</w:t>
      </w:r>
    </w:p>
    <w:p w14:paraId="560998FF" w14:textId="77777777" w:rsidR="00BA309E" w:rsidRPr="009F76DA" w:rsidRDefault="00BA309E" w:rsidP="00320004">
      <w:pPr>
        <w:numPr>
          <w:ilvl w:val="0"/>
          <w:numId w:val="48"/>
        </w:numPr>
        <w:tabs>
          <w:tab w:val="left" w:pos="1162"/>
        </w:tabs>
        <w:autoSpaceDE w:val="0"/>
        <w:autoSpaceDN w:val="0"/>
        <w:adjustRightInd w:val="0"/>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W razie wypowiedzenia lub odstąpienia od Umowy Wykonawca nie później niż w terminie 14 dni od terminu wypowiedzenia, wygaśnięcia Umowy lub odstąpienia od Umowy i w obecności przedstawicieli Zamawiającego sporządzi </w:t>
      </w:r>
      <w:r w:rsidRPr="009F76DA">
        <w:rPr>
          <w:rFonts w:ascii="Arial" w:eastAsia="Calibri" w:hAnsi="Arial" w:cs="Arial"/>
          <w:sz w:val="20"/>
          <w:szCs w:val="20"/>
          <w:lang w:eastAsia="en-US"/>
        </w:rPr>
        <w:t>i przekaże Zamawiającemu</w:t>
      </w:r>
      <w:r w:rsidRPr="009F76DA">
        <w:rPr>
          <w:rFonts w:ascii="Arial" w:hAnsi="Arial" w:cs="Arial"/>
          <w:sz w:val="20"/>
          <w:szCs w:val="20"/>
        </w:rPr>
        <w:t xml:space="preserve"> sprawozdanie o stanie wykonania zadań. W razie odmowy współdziałania Wykonawcy – Zamawiający powoła Komisję w celu sporządzenia sprawozdania, które będzie wiążące dla Stron.</w:t>
      </w:r>
    </w:p>
    <w:p w14:paraId="493F4F4B" w14:textId="77777777" w:rsidR="00BA309E" w:rsidRPr="009F76DA" w:rsidRDefault="00BA309E" w:rsidP="00BA309E">
      <w:pPr>
        <w:spacing w:before="120" w:after="120" w:line="360" w:lineRule="auto"/>
        <w:contextualSpacing/>
        <w:jc w:val="both"/>
        <w:rPr>
          <w:rFonts w:ascii="Arial" w:hAnsi="Arial" w:cs="Arial"/>
          <w:sz w:val="20"/>
          <w:szCs w:val="20"/>
        </w:rPr>
      </w:pPr>
    </w:p>
    <w:p w14:paraId="044BE410" w14:textId="77777777" w:rsidR="006F0946" w:rsidRDefault="006F0946" w:rsidP="00BA309E">
      <w:pPr>
        <w:spacing w:before="120" w:after="120" w:line="360" w:lineRule="auto"/>
        <w:contextualSpacing/>
        <w:jc w:val="center"/>
        <w:rPr>
          <w:rFonts w:ascii="Arial" w:hAnsi="Arial" w:cs="Arial"/>
          <w:b/>
          <w:sz w:val="20"/>
          <w:szCs w:val="20"/>
        </w:rPr>
      </w:pPr>
    </w:p>
    <w:p w14:paraId="1CD1D63A" w14:textId="6CFB6B2F"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lastRenderedPageBreak/>
        <w:t>§ 10.</w:t>
      </w:r>
    </w:p>
    <w:p w14:paraId="39142AB7"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Prawa autorskie </w:t>
      </w:r>
    </w:p>
    <w:p w14:paraId="55B7786F" w14:textId="04435759" w:rsidR="00BA309E" w:rsidRPr="009F76DA" w:rsidRDefault="00BA309E" w:rsidP="00EA4840">
      <w:pPr>
        <w:numPr>
          <w:ilvl w:val="0"/>
          <w:numId w:val="54"/>
        </w:numPr>
        <w:tabs>
          <w:tab w:val="left" w:pos="360"/>
          <w:tab w:val="num" w:pos="426"/>
        </w:tabs>
        <w:autoSpaceDE w:val="0"/>
        <w:autoSpaceDN w:val="0"/>
        <w:adjustRightInd w:val="0"/>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Z chwilą odbioru Nowych wersji Systemu lub kolejnych wersji Systemu z nowym Numerem wersji Systemu oraz Dokumentacji wytworzonej w związku z realizacją Umowy, a także wszystkich innych Produktów lub jakichkolwiek innych utworów (w rozumieniu ustawy jak niżej) powstałych w związku z wykonaniem niniejszej Umowy, Wykonawca przenosi na Zamawiającego wszelkie autorskie prawa majątkowe oraz prawo wykonywania zależnego prawa autorskiego i prawa wyłącznego zezwalania na wykonywanie zależnego prawa autorskiego do Nowych wersji Systemu, Dokumentacji oraz innych Produktów i jakichkolwiek innych utworów (zwanych dalej „utworami”), jako utworów w rozumieniu art. 1 ustawy z dnia 4 lutego 1994 r. o prawie autorskim i prawach pokrewnych (</w:t>
      </w:r>
      <w:r w:rsidRPr="00E70B48">
        <w:rPr>
          <w:rFonts w:ascii="Arial" w:hAnsi="Arial"/>
          <w:sz w:val="20"/>
        </w:rPr>
        <w:t xml:space="preserve">Dz.U. z </w:t>
      </w:r>
      <w:r w:rsidR="000360E8" w:rsidRPr="00E70B48">
        <w:rPr>
          <w:rFonts w:ascii="Arial" w:hAnsi="Arial" w:cs="Arial"/>
          <w:b/>
          <w:bCs/>
          <w:sz w:val="20"/>
          <w:szCs w:val="20"/>
        </w:rPr>
        <w:t>2019</w:t>
      </w:r>
      <w:r w:rsidRPr="00E70B48">
        <w:rPr>
          <w:rFonts w:ascii="Arial" w:hAnsi="Arial"/>
          <w:sz w:val="20"/>
        </w:rPr>
        <w:t xml:space="preserve"> r</w:t>
      </w:r>
      <w:r w:rsidRPr="00EA4840">
        <w:rPr>
          <w:rFonts w:ascii="Arial" w:hAnsi="Arial" w:cs="Arial"/>
          <w:sz w:val="20"/>
          <w:szCs w:val="20"/>
        </w:rPr>
        <w:t>.</w:t>
      </w:r>
      <w:r w:rsidRPr="00E70B48">
        <w:rPr>
          <w:rFonts w:ascii="Arial" w:hAnsi="Arial"/>
          <w:sz w:val="20"/>
        </w:rPr>
        <w:t xml:space="preserve"> poz. </w:t>
      </w:r>
      <w:r w:rsidR="000360E8" w:rsidRPr="00E70B48">
        <w:rPr>
          <w:rFonts w:ascii="Arial" w:hAnsi="Arial" w:cs="Arial"/>
          <w:b/>
          <w:bCs/>
          <w:sz w:val="20"/>
          <w:szCs w:val="20"/>
        </w:rPr>
        <w:t>1231</w:t>
      </w:r>
      <w:r w:rsidR="00890334" w:rsidRPr="003833FE">
        <w:rPr>
          <w:rFonts w:ascii="Arial" w:hAnsi="Arial" w:cs="Arial"/>
          <w:sz w:val="20"/>
          <w:szCs w:val="20"/>
        </w:rPr>
        <w:t>)</w:t>
      </w:r>
      <w:r w:rsidRPr="009F76DA">
        <w:rPr>
          <w:rFonts w:ascii="Arial" w:hAnsi="Arial" w:cs="Arial"/>
          <w:sz w:val="20"/>
          <w:szCs w:val="20"/>
        </w:rPr>
        <w:t xml:space="preserve"> na wszystkich polach eksploatacji wymienionych odpowiednio w art. 50 i art. 74 ust. 4 ww. ustawy, z prawem do dalszego przenoszenia tych praw na inne osoby bez ograniczeń. Przeniesienie autorskich praw majątkowych, zależnych praw autorskich i wyłącznego prawa zezwalania na wykonywanie zależnego prawa autorskiego, nie wymaga złożenia dalszych oświadczeń woli. </w:t>
      </w:r>
    </w:p>
    <w:p w14:paraId="0DBF90A8" w14:textId="21534717" w:rsidR="00EB248F" w:rsidRPr="009F76DA" w:rsidRDefault="00BA309E" w:rsidP="0049492E">
      <w:pPr>
        <w:numPr>
          <w:ilvl w:val="1"/>
          <w:numId w:val="66"/>
        </w:numPr>
        <w:spacing w:before="120" w:after="120" w:line="360" w:lineRule="auto"/>
        <w:ind w:left="1134"/>
        <w:contextualSpacing/>
        <w:jc w:val="both"/>
        <w:rPr>
          <w:rFonts w:ascii="Arial" w:hAnsi="Arial" w:cs="Arial"/>
          <w:sz w:val="20"/>
          <w:szCs w:val="20"/>
        </w:rPr>
      </w:pPr>
      <w:r w:rsidRPr="009F76DA">
        <w:rPr>
          <w:rFonts w:ascii="Arial" w:hAnsi="Arial" w:cs="Arial"/>
          <w:sz w:val="20"/>
          <w:szCs w:val="20"/>
        </w:rPr>
        <w:t xml:space="preserve">w zakresie </w:t>
      </w:r>
      <w:r w:rsidR="00EB248F" w:rsidRPr="009F76DA">
        <w:rPr>
          <w:rFonts w:ascii="Arial" w:hAnsi="Arial" w:cs="Arial"/>
          <w:sz w:val="20"/>
          <w:szCs w:val="20"/>
        </w:rPr>
        <w:t xml:space="preserve">programów </w:t>
      </w:r>
      <w:bookmarkStart w:id="3" w:name="_Hlk47612607"/>
      <w:r w:rsidR="0049492E" w:rsidRPr="009F76DA">
        <w:rPr>
          <w:rFonts w:ascii="Arial" w:hAnsi="Arial" w:cs="Arial"/>
          <w:sz w:val="20"/>
          <w:szCs w:val="20"/>
        </w:rPr>
        <w:t>komputerowych</w:t>
      </w:r>
      <w:r w:rsidR="0049492E">
        <w:rPr>
          <w:rFonts w:ascii="Arial" w:hAnsi="Arial" w:cs="Arial"/>
          <w:sz w:val="20"/>
          <w:szCs w:val="20"/>
        </w:rPr>
        <w:t xml:space="preserve"> </w:t>
      </w:r>
      <w:r w:rsidR="0049492E" w:rsidRPr="003833FE">
        <w:rPr>
          <w:rFonts w:ascii="Arial" w:hAnsi="Arial" w:cs="Arial"/>
          <w:sz w:val="20"/>
          <w:szCs w:val="20"/>
        </w:rPr>
        <w:t>pola</w:t>
      </w:r>
      <w:r w:rsidR="006E2CFD" w:rsidRPr="003833FE">
        <w:rPr>
          <w:rFonts w:ascii="Arial" w:hAnsi="Arial" w:cs="Arial"/>
          <w:sz w:val="20"/>
          <w:szCs w:val="20"/>
        </w:rPr>
        <w:t xml:space="preserve"> eksploatacji obejmują prawo</w:t>
      </w:r>
      <w:r w:rsidR="00EB248F" w:rsidRPr="009F76DA">
        <w:rPr>
          <w:rFonts w:ascii="Arial" w:hAnsi="Arial" w:cs="Arial"/>
          <w:sz w:val="20"/>
          <w:szCs w:val="20"/>
        </w:rPr>
        <w:t xml:space="preserve"> do</w:t>
      </w:r>
      <w:bookmarkEnd w:id="3"/>
      <w:r w:rsidR="00EB248F" w:rsidRPr="009F76DA">
        <w:rPr>
          <w:rFonts w:ascii="Arial" w:hAnsi="Arial" w:cs="Arial"/>
          <w:sz w:val="20"/>
          <w:szCs w:val="20"/>
        </w:rPr>
        <w:t>:</w:t>
      </w:r>
    </w:p>
    <w:p w14:paraId="5F7DC1BF" w14:textId="104C4EC8" w:rsidR="00EB248F" w:rsidRDefault="00EB248F">
      <w:pPr>
        <w:numPr>
          <w:ilvl w:val="2"/>
          <w:numId w:val="66"/>
        </w:numPr>
        <w:spacing w:before="120" w:after="120" w:line="360" w:lineRule="auto"/>
        <w:contextualSpacing/>
        <w:jc w:val="both"/>
        <w:rPr>
          <w:rFonts w:ascii="Arial" w:hAnsi="Arial" w:cs="Arial"/>
          <w:sz w:val="20"/>
          <w:szCs w:val="20"/>
        </w:rPr>
      </w:pPr>
      <w:r w:rsidRPr="009F76DA">
        <w:rPr>
          <w:rFonts w:ascii="Arial" w:hAnsi="Arial" w:cs="Arial"/>
          <w:sz w:val="20"/>
          <w:szCs w:val="20"/>
        </w:rPr>
        <w:t>trwałego lub czasowego zwielokrotnienia Nowej wersji System</w:t>
      </w:r>
      <w:r w:rsidR="00697A38" w:rsidRPr="009F76DA">
        <w:rPr>
          <w:rFonts w:ascii="Arial" w:hAnsi="Arial" w:cs="Arial"/>
          <w:sz w:val="20"/>
          <w:szCs w:val="20"/>
        </w:rPr>
        <w:t>u</w:t>
      </w:r>
      <w:r w:rsidRPr="009F76DA">
        <w:rPr>
          <w:rFonts w:ascii="Arial" w:hAnsi="Arial" w:cs="Arial"/>
          <w:sz w:val="20"/>
          <w:szCs w:val="20"/>
        </w:rPr>
        <w:t xml:space="preserve"> lub kolejnej wersji </w:t>
      </w:r>
      <w:r w:rsidR="00697A38" w:rsidRPr="009F76DA">
        <w:rPr>
          <w:rFonts w:ascii="Arial" w:hAnsi="Arial" w:cs="Arial"/>
          <w:sz w:val="20"/>
          <w:szCs w:val="20"/>
        </w:rPr>
        <w:t xml:space="preserve">Systemu </w:t>
      </w:r>
      <w:r w:rsidRPr="009F76DA">
        <w:rPr>
          <w:rFonts w:ascii="Arial" w:hAnsi="Arial" w:cs="Arial"/>
          <w:sz w:val="20"/>
          <w:szCs w:val="20"/>
        </w:rPr>
        <w:t xml:space="preserve">z nowym Numerem wersji </w:t>
      </w:r>
      <w:r w:rsidR="00697A38" w:rsidRPr="009F76DA">
        <w:rPr>
          <w:rFonts w:ascii="Arial" w:hAnsi="Arial" w:cs="Arial"/>
          <w:sz w:val="20"/>
          <w:szCs w:val="20"/>
        </w:rPr>
        <w:t xml:space="preserve">Systemu </w:t>
      </w:r>
      <w:r w:rsidRPr="009F76DA">
        <w:rPr>
          <w:rFonts w:ascii="Arial" w:hAnsi="Arial" w:cs="Arial"/>
          <w:sz w:val="20"/>
          <w:szCs w:val="20"/>
        </w:rPr>
        <w:t xml:space="preserve">w całości lub w części jakimikolwiek środkami i w jakiejkolwiek formie; </w:t>
      </w:r>
    </w:p>
    <w:p w14:paraId="530582D3" w14:textId="0C704522" w:rsidR="00454497" w:rsidRDefault="5DB781CC" w:rsidP="005537F2">
      <w:pPr>
        <w:pStyle w:val="Akapitzlist"/>
        <w:numPr>
          <w:ilvl w:val="2"/>
          <w:numId w:val="66"/>
        </w:numPr>
        <w:spacing w:line="360" w:lineRule="auto"/>
        <w:jc w:val="both"/>
        <w:rPr>
          <w:sz w:val="20"/>
          <w:szCs w:val="20"/>
          <w:lang w:eastAsia="pl-PL"/>
        </w:rPr>
      </w:pPr>
      <w:r w:rsidRPr="5B0DF239">
        <w:rPr>
          <w:sz w:val="20"/>
          <w:szCs w:val="20"/>
          <w:lang w:eastAsia="pl-PL"/>
        </w:rPr>
        <w:t>zwielokrotnienia Nowej wersji Systemu lub kolejnej wersji Systemu z nowym Numerem wersji Systemu w zakresie, w którym jest to niezbędne dla wprowadzania, wyświetlania, stosowania, przekazywania i przechowywania Nowej wersji Systemu lub kolejnej wersji Systemu z nowym Numerem wersji Systemu;</w:t>
      </w:r>
    </w:p>
    <w:p w14:paraId="409988EE"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tłumaczenia, przystosowywania, zmiany układu lub jakichkolwiek innych zmian w Nowej wersji Systemu lub kolejnej wersji Systemu z nowym Numerem wersji Systemu;</w:t>
      </w:r>
    </w:p>
    <w:p w14:paraId="129B8936"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 xml:space="preserve"> rozpowszechniania, w tym użyczenia lub najmu, Nowej wersji Systemu lub kolejnej wersji Systemu z nowym Numerem wersji Systemu lub jego kopii; </w:t>
      </w:r>
    </w:p>
    <w:p w14:paraId="74E31E4B"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wprowadzania modyfikacji oraz nowych funkcjonalności Nowej wersji Systemu lub kolejnej wersji Systemu z nowym Numerem wersji Systemu;</w:t>
      </w:r>
    </w:p>
    <w:p w14:paraId="0C90C174"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łączenia fragmentów Nowej wersji Systemu lub kolejnej wersji Systemu z nowym Numerem wersji Systemu z innymi programami komputerowymi i ich dostosowywania;</w:t>
      </w:r>
    </w:p>
    <w:p w14:paraId="285A292D" w14:textId="77777777" w:rsidR="00C46C00" w:rsidRPr="00C46C00" w:rsidRDefault="19BAC981" w:rsidP="005537F2">
      <w:pPr>
        <w:pStyle w:val="Akapitzlist"/>
        <w:numPr>
          <w:ilvl w:val="2"/>
          <w:numId w:val="66"/>
        </w:numPr>
        <w:spacing w:line="360" w:lineRule="auto"/>
        <w:jc w:val="both"/>
        <w:rPr>
          <w:sz w:val="20"/>
          <w:szCs w:val="20"/>
          <w:lang w:eastAsia="pl-PL"/>
        </w:rPr>
      </w:pPr>
      <w:r w:rsidRPr="5B0DF239">
        <w:rPr>
          <w:sz w:val="20"/>
          <w:szCs w:val="20"/>
          <w:lang w:eastAsia="pl-PL"/>
        </w:rPr>
        <w:t>przekształcania formatu pierwotnego Nowej wersji Systemu lub kolejnej wersji Systemu z nowym Numerem wersji Systemu na dowolny inny format, wymagany przez Zamawiającego i dostosowania do platform sprzętowo-systemowych wybranych przez Zamawiającego;</w:t>
      </w:r>
    </w:p>
    <w:p w14:paraId="25EA795E" w14:textId="691EEA91" w:rsidR="00C46C00" w:rsidRDefault="00C46C00" w:rsidP="00E551D8">
      <w:pPr>
        <w:pStyle w:val="Akapitzlist"/>
        <w:numPr>
          <w:ilvl w:val="2"/>
          <w:numId w:val="66"/>
        </w:numPr>
        <w:spacing w:line="360" w:lineRule="auto"/>
        <w:jc w:val="both"/>
        <w:rPr>
          <w:sz w:val="20"/>
          <w:szCs w:val="20"/>
          <w:lang w:eastAsia="pl-PL"/>
        </w:rPr>
      </w:pPr>
      <w:r w:rsidRPr="00C46C00">
        <w:rPr>
          <w:sz w:val="20"/>
          <w:szCs w:val="20"/>
          <w:lang w:eastAsia="pl-PL"/>
        </w:rPr>
        <w:t>publicznego wykonania, wystawiania, wyświetlania, odtwarzania oraz nadawania i reemitowanie, a także publicznego udostępniania Nowej wersji Systemu lub kolejnej wersji Systemu z nowym Numerem wersji Systemu w dowolny, wybrany przez siebie sposób, w tym udostępniania w sieciach komputerowych;</w:t>
      </w:r>
    </w:p>
    <w:p w14:paraId="5A770E32" w14:textId="5C71FCCE" w:rsidR="00B32AD9" w:rsidRPr="00D61E41" w:rsidRDefault="41426D16" w:rsidP="00D61E41">
      <w:pPr>
        <w:pStyle w:val="Akapitzlist"/>
        <w:numPr>
          <w:ilvl w:val="2"/>
          <w:numId w:val="66"/>
        </w:numPr>
        <w:spacing w:line="360" w:lineRule="auto"/>
        <w:jc w:val="both"/>
        <w:rPr>
          <w:sz w:val="20"/>
          <w:szCs w:val="20"/>
        </w:rPr>
      </w:pPr>
      <w:r w:rsidRPr="5B0DF239">
        <w:rPr>
          <w:sz w:val="20"/>
          <w:szCs w:val="20"/>
          <w:lang w:eastAsia="pl-PL"/>
        </w:rPr>
        <w:lastRenderedPageBreak/>
        <w:t>dokonywania skrótów, cięć, montażu, tłumaczeń, korekt, przeróbek, zmian i adaptacji w tym modyfikowania całości lub części Nowej wersji Systemu lub kolejnej wersji Systemu z nowym Numerem wersji Systemu, wprowadzania jakichkolwiek zmian.</w:t>
      </w:r>
    </w:p>
    <w:p w14:paraId="18C3F2E8" w14:textId="6B77E8A3" w:rsidR="00EB248F" w:rsidRPr="009F76DA" w:rsidRDefault="006E2CFD" w:rsidP="001D6FD0">
      <w:pPr>
        <w:spacing w:before="120" w:after="120" w:line="360" w:lineRule="auto"/>
        <w:ind w:left="720"/>
        <w:contextualSpacing/>
        <w:jc w:val="both"/>
        <w:rPr>
          <w:rFonts w:ascii="Arial" w:hAnsi="Arial" w:cs="Arial"/>
          <w:sz w:val="20"/>
          <w:szCs w:val="20"/>
        </w:rPr>
      </w:pPr>
      <w:r>
        <w:rPr>
          <w:rFonts w:ascii="Arial" w:hAnsi="Arial" w:cs="Arial"/>
          <w:sz w:val="20"/>
          <w:szCs w:val="20"/>
        </w:rPr>
        <w:t xml:space="preserve">2) </w:t>
      </w:r>
      <w:r w:rsidR="00EB248F" w:rsidRPr="009F76DA">
        <w:rPr>
          <w:rFonts w:ascii="Arial" w:hAnsi="Arial" w:cs="Arial"/>
          <w:sz w:val="20"/>
          <w:szCs w:val="20"/>
        </w:rPr>
        <w:t>w zakresie utworów innych niż określone w pkt 1</w:t>
      </w:r>
      <w:r w:rsidR="00AA20D6">
        <w:rPr>
          <w:rFonts w:ascii="Arial" w:hAnsi="Arial" w:cs="Arial"/>
          <w:sz w:val="20"/>
          <w:szCs w:val="20"/>
        </w:rPr>
        <w:t xml:space="preserve">) </w:t>
      </w:r>
      <w:r w:rsidR="00D95C84" w:rsidRPr="00D95C84">
        <w:rPr>
          <w:rFonts w:ascii="Arial" w:hAnsi="Arial" w:cs="Arial"/>
          <w:bCs/>
          <w:sz w:val="20"/>
          <w:szCs w:val="20"/>
        </w:rPr>
        <w:t>pola eksploatacji obejmują prawo</w:t>
      </w:r>
      <w:r w:rsidR="00EB248F" w:rsidRPr="009F76DA">
        <w:rPr>
          <w:rFonts w:ascii="Arial" w:hAnsi="Arial" w:cs="Arial"/>
          <w:sz w:val="20"/>
          <w:szCs w:val="20"/>
        </w:rPr>
        <w:t xml:space="preserve"> do:</w:t>
      </w:r>
    </w:p>
    <w:p w14:paraId="151A1DCE" w14:textId="696BDCB3" w:rsidR="003301C7" w:rsidRPr="00D34E66" w:rsidRDefault="00D95C84" w:rsidP="003301C7">
      <w:pPr>
        <w:pStyle w:val="Akapitzlist"/>
        <w:numPr>
          <w:ilvl w:val="0"/>
          <w:numId w:val="266"/>
        </w:numPr>
        <w:spacing w:before="120" w:after="120" w:line="360" w:lineRule="auto"/>
        <w:ind w:left="709" w:hanging="283"/>
        <w:contextualSpacing/>
        <w:jc w:val="both"/>
        <w:rPr>
          <w:sz w:val="20"/>
          <w:szCs w:val="20"/>
        </w:rPr>
      </w:pPr>
      <w:r w:rsidRPr="00D95C84">
        <w:rPr>
          <w:sz w:val="20"/>
          <w:szCs w:val="20"/>
        </w:rPr>
        <w:t xml:space="preserve">w zakresie </w:t>
      </w:r>
      <w:r w:rsidR="00BA309E" w:rsidRPr="00D8036A">
        <w:rPr>
          <w:sz w:val="20"/>
          <w:szCs w:val="20"/>
        </w:rPr>
        <w:t>utrwalania i zwielokrotniania utworu</w:t>
      </w:r>
      <w:r w:rsidR="00081F96">
        <w:rPr>
          <w:sz w:val="20"/>
          <w:szCs w:val="20"/>
        </w:rPr>
        <w:t xml:space="preserve"> </w:t>
      </w:r>
      <w:r w:rsidRPr="00D95C84">
        <w:rPr>
          <w:sz w:val="20"/>
          <w:szCs w:val="20"/>
        </w:rPr>
        <w:t>-</w:t>
      </w:r>
      <w:r w:rsidR="00BA309E" w:rsidRPr="00D8036A">
        <w:rPr>
          <w:sz w:val="20"/>
          <w:szCs w:val="20"/>
        </w:rPr>
        <w:t xml:space="preserve"> wytwarzania określoną techniką egzemplarzy utworu, w tym techniką drukarską, reprograficzną, zapisu magnetycznego oraz techniką cyfrową;</w:t>
      </w:r>
    </w:p>
    <w:p w14:paraId="1F716E70" w14:textId="55E0DDAA" w:rsidR="00BA309E" w:rsidRPr="009F76DA" w:rsidRDefault="00D95C84" w:rsidP="003301C7">
      <w:pPr>
        <w:pStyle w:val="Akapitzlist"/>
        <w:numPr>
          <w:ilvl w:val="0"/>
          <w:numId w:val="266"/>
        </w:numPr>
        <w:spacing w:before="120" w:after="120" w:line="360" w:lineRule="auto"/>
        <w:ind w:left="709" w:hanging="284"/>
        <w:contextualSpacing/>
        <w:jc w:val="both"/>
        <w:rPr>
          <w:sz w:val="20"/>
          <w:szCs w:val="20"/>
        </w:rPr>
      </w:pPr>
      <w:r w:rsidRPr="00D95C84">
        <w:rPr>
          <w:sz w:val="20"/>
          <w:szCs w:val="20"/>
        </w:rPr>
        <w:t xml:space="preserve">w </w:t>
      </w:r>
      <w:r w:rsidR="003301C7" w:rsidRPr="00D95C84">
        <w:rPr>
          <w:sz w:val="20"/>
          <w:szCs w:val="20"/>
        </w:rPr>
        <w:t>zakresie</w:t>
      </w:r>
      <w:r w:rsidR="003301C7" w:rsidRPr="009F76DA">
        <w:rPr>
          <w:sz w:val="20"/>
          <w:szCs w:val="20"/>
        </w:rPr>
        <w:t xml:space="preserve"> obrotu</w:t>
      </w:r>
      <w:r w:rsidR="00BA309E" w:rsidRPr="009F76DA">
        <w:rPr>
          <w:sz w:val="20"/>
          <w:szCs w:val="20"/>
        </w:rPr>
        <w:t xml:space="preserve"> oryginałem albo egzemplarzami, na których utwór utrwalono</w:t>
      </w:r>
      <w:r w:rsidRPr="00D95C84">
        <w:rPr>
          <w:sz w:val="20"/>
          <w:szCs w:val="20"/>
        </w:rPr>
        <w:t xml:space="preserve"> -</w:t>
      </w:r>
      <w:r w:rsidR="00BA309E" w:rsidRPr="009F76DA">
        <w:rPr>
          <w:sz w:val="20"/>
          <w:szCs w:val="20"/>
        </w:rPr>
        <w:t xml:space="preserve"> wprowadzania do obrotu, użyczenia lub najmu oryginału albo egzemplarzy;</w:t>
      </w:r>
    </w:p>
    <w:p w14:paraId="48BED115" w14:textId="05D1A835" w:rsidR="00BA309E" w:rsidRPr="009F76DA" w:rsidRDefault="00AA20D6" w:rsidP="00204894">
      <w:pPr>
        <w:pStyle w:val="Akapitzlist"/>
        <w:numPr>
          <w:ilvl w:val="0"/>
          <w:numId w:val="266"/>
        </w:numPr>
        <w:spacing w:before="120" w:after="120" w:line="360" w:lineRule="auto"/>
        <w:ind w:left="567" w:hanging="141"/>
        <w:contextualSpacing/>
        <w:jc w:val="both"/>
        <w:rPr>
          <w:sz w:val="20"/>
          <w:szCs w:val="20"/>
        </w:rPr>
      </w:pPr>
      <w:r w:rsidRPr="00AA20D6">
        <w:rPr>
          <w:sz w:val="20"/>
          <w:szCs w:val="20"/>
        </w:rPr>
        <w:t xml:space="preserve">w zakresie </w:t>
      </w:r>
      <w:r w:rsidR="00BA309E" w:rsidRPr="009F76DA">
        <w:rPr>
          <w:sz w:val="20"/>
          <w:szCs w:val="20"/>
        </w:rPr>
        <w:t xml:space="preserve">rozpowszechniania utworu w sposób inny niż określony w </w:t>
      </w:r>
      <w:proofErr w:type="spellStart"/>
      <w:r w:rsidRPr="00AA20D6">
        <w:rPr>
          <w:sz w:val="20"/>
          <w:szCs w:val="20"/>
        </w:rPr>
        <w:t>p</w:t>
      </w:r>
      <w:r>
        <w:rPr>
          <w:sz w:val="20"/>
          <w:szCs w:val="20"/>
        </w:rPr>
        <w:t>pkt</w:t>
      </w:r>
      <w:proofErr w:type="spellEnd"/>
      <w:r>
        <w:rPr>
          <w:sz w:val="20"/>
          <w:szCs w:val="20"/>
        </w:rPr>
        <w:t xml:space="preserve"> b)</w:t>
      </w:r>
      <w:r w:rsidR="00BA309E" w:rsidRPr="009F76DA">
        <w:rPr>
          <w:sz w:val="20"/>
          <w:szCs w:val="20"/>
        </w:rPr>
        <w:t>- publicznego wykonania, wystawienia, wyświetlenia, odtworzenia oraz nadawania i reemitowania, a także publicznego udostępniania utworu w taki sposób, aby każdy mógł mieć do niego dostęp w miejscu i czasie przez siebie wybranym.</w:t>
      </w:r>
    </w:p>
    <w:p w14:paraId="5B67E8A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zaistnienia po stronie Zamawiającego potrzeby nabycia praw do utworów na innych polach eksploatacji niż określone w ust. 1, Zamawiający zgłosi taką potrzebę Wykonawcy i Strony, w terminie 10 Dni roboczych od doręczenia tego żądania Wykonawcy, zawrą umowę przenoszącą nieodpłatnie autorskie prawa majątkowe na tych polach eksploatacji oraz zależne prawa autorskie i wyłączne prawa zezwalania na wykonywanie zależnego prawa autorskiego na rzecz Zamawiającego na warunkach takich jak określone w niniejszej Umowie. </w:t>
      </w:r>
    </w:p>
    <w:p w14:paraId="5B0F1F85" w14:textId="73377237" w:rsidR="00070C5A" w:rsidRPr="00582FA9" w:rsidRDefault="00FE4310" w:rsidP="001058CC">
      <w:pPr>
        <w:numPr>
          <w:ilvl w:val="0"/>
          <w:numId w:val="54"/>
        </w:numPr>
        <w:tabs>
          <w:tab w:val="clear" w:pos="720"/>
          <w:tab w:val="left" w:pos="360"/>
          <w:tab w:val="num" w:pos="1440"/>
        </w:tabs>
        <w:autoSpaceDE w:val="0"/>
        <w:autoSpaceDN w:val="0"/>
        <w:adjustRightInd w:val="0"/>
        <w:spacing w:before="120" w:after="120" w:line="360" w:lineRule="auto"/>
        <w:ind w:left="360"/>
        <w:contextualSpacing/>
        <w:jc w:val="both"/>
        <w:rPr>
          <w:rFonts w:ascii="Arial" w:hAnsi="Arial" w:cs="Arial"/>
          <w:sz w:val="20"/>
          <w:szCs w:val="20"/>
        </w:rPr>
      </w:pPr>
      <w:r w:rsidRPr="00582FA9">
        <w:rPr>
          <w:rFonts w:ascii="Arial" w:hAnsi="Arial" w:cs="Arial"/>
          <w:sz w:val="20"/>
          <w:szCs w:val="20"/>
        </w:rPr>
        <w:t xml:space="preserve">W przypadku nieprzystąpienia przez Wykonawcę do zawarcia umowy przenoszącej prawa do utworów na warunkach określonych w ust. </w:t>
      </w:r>
      <w:r w:rsidR="0095673E" w:rsidRPr="001650FA">
        <w:rPr>
          <w:rFonts w:ascii="Arial" w:hAnsi="Arial" w:cs="Arial"/>
          <w:sz w:val="20"/>
          <w:szCs w:val="20"/>
        </w:rPr>
        <w:t>2</w:t>
      </w:r>
      <w:r w:rsidRPr="005363C5">
        <w:rPr>
          <w:rFonts w:ascii="Arial" w:hAnsi="Arial" w:cs="Arial"/>
          <w:sz w:val="20"/>
          <w:szCs w:val="20"/>
        </w:rPr>
        <w:t xml:space="preserve">, Wykonawca zobowiązany będzie do zapłaty kary umownej w wysokości 10 % </w:t>
      </w:r>
      <w:r w:rsidR="00706B33">
        <w:rPr>
          <w:rFonts w:ascii="Arial" w:hAnsi="Arial" w:cs="Arial"/>
          <w:sz w:val="20"/>
          <w:szCs w:val="20"/>
        </w:rPr>
        <w:t xml:space="preserve">łącznego </w:t>
      </w:r>
      <w:r w:rsidRPr="005363C5">
        <w:rPr>
          <w:rFonts w:ascii="Arial" w:hAnsi="Arial" w:cs="Arial"/>
          <w:sz w:val="20"/>
          <w:szCs w:val="20"/>
        </w:rPr>
        <w:t xml:space="preserve">wynagrodzenia brutto określonego w § </w:t>
      </w:r>
      <w:r w:rsidR="0095673E" w:rsidRPr="00582FA9">
        <w:rPr>
          <w:rFonts w:ascii="Arial" w:hAnsi="Arial" w:cs="Arial"/>
          <w:sz w:val="20"/>
          <w:szCs w:val="20"/>
        </w:rPr>
        <w:t>7</w:t>
      </w:r>
      <w:r w:rsidRPr="00582FA9">
        <w:rPr>
          <w:rFonts w:ascii="Arial" w:hAnsi="Arial" w:cs="Arial"/>
          <w:sz w:val="20"/>
          <w:szCs w:val="20"/>
        </w:rPr>
        <w:t xml:space="preserve"> ust. </w:t>
      </w:r>
      <w:r w:rsidR="0095673E" w:rsidRPr="00582FA9">
        <w:rPr>
          <w:rFonts w:ascii="Arial" w:hAnsi="Arial" w:cs="Arial"/>
          <w:sz w:val="20"/>
          <w:szCs w:val="20"/>
        </w:rPr>
        <w:t>5</w:t>
      </w:r>
      <w:r w:rsidR="00070C5A" w:rsidRPr="00582FA9">
        <w:rPr>
          <w:rFonts w:ascii="Arial" w:hAnsi="Arial" w:cs="Arial"/>
          <w:sz w:val="20"/>
          <w:szCs w:val="20"/>
        </w:rPr>
        <w:t>.</w:t>
      </w:r>
    </w:p>
    <w:p w14:paraId="2182B6AC" w14:textId="2C39CEB4"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Z chwilą otrzymania określonych Umową egzemplarzy utworów i nośników Zamawiający, w ramach wynagrodzenia określonego w § 7, nabywa własność przekazanych egzemplarzy utworów oraz nośników, na </w:t>
      </w:r>
      <w:r w:rsidRPr="00976AA6">
        <w:rPr>
          <w:rFonts w:ascii="Arial" w:hAnsi="Arial" w:cs="Arial"/>
          <w:sz w:val="20"/>
          <w:szCs w:val="20"/>
        </w:rPr>
        <w:t xml:space="preserve">których </w:t>
      </w:r>
      <w:r w:rsidR="005F24B8" w:rsidRPr="00976AA6">
        <w:rPr>
          <w:rFonts w:ascii="Arial" w:hAnsi="Arial" w:cs="Arial"/>
          <w:sz w:val="20"/>
          <w:szCs w:val="20"/>
        </w:rPr>
        <w:t>utw</w:t>
      </w:r>
      <w:r w:rsidR="009C72AA" w:rsidRPr="00976AA6">
        <w:rPr>
          <w:rFonts w:ascii="Arial" w:hAnsi="Arial" w:cs="Arial"/>
          <w:sz w:val="20"/>
          <w:szCs w:val="20"/>
        </w:rPr>
        <w:t>ory</w:t>
      </w:r>
      <w:r w:rsidRPr="00CC6B4A">
        <w:rPr>
          <w:rFonts w:ascii="Arial" w:hAnsi="Arial" w:cs="Arial"/>
          <w:sz w:val="20"/>
          <w:szCs w:val="20"/>
        </w:rPr>
        <w:t xml:space="preserve"> utrwalono</w:t>
      </w:r>
      <w:r w:rsidRPr="009F76DA">
        <w:rPr>
          <w:rFonts w:ascii="Arial" w:hAnsi="Arial" w:cs="Arial"/>
          <w:sz w:val="20"/>
          <w:szCs w:val="20"/>
        </w:rPr>
        <w:t>.</w:t>
      </w:r>
    </w:p>
    <w:p w14:paraId="2EA69F9B" w14:textId="25831B30"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Wykonawca przekaże Zamawiającemu kody źródłowe oraz Dokumentację w tym, niezbędną do wprowadzania modyfikacji w Systemie, w terminach oraz </w:t>
      </w:r>
      <w:r w:rsidRPr="009F76DA">
        <w:rPr>
          <w:rFonts w:ascii="Arial" w:hAnsi="Arial" w:cs="Arial"/>
          <w:sz w:val="20"/>
          <w:szCs w:val="20"/>
          <w:lang w:eastAsia="en-US"/>
        </w:rPr>
        <w:t xml:space="preserve">zgodnie z procedurą odbioru i wymaganiami </w:t>
      </w:r>
      <w:r w:rsidRPr="009F76DA">
        <w:rPr>
          <w:rFonts w:ascii="Arial" w:hAnsi="Arial" w:cs="Arial"/>
          <w:sz w:val="20"/>
          <w:szCs w:val="20"/>
        </w:rPr>
        <w:t xml:space="preserve">określonymi w </w:t>
      </w:r>
      <w:r w:rsidRPr="009F76DA">
        <w:rPr>
          <w:rFonts w:ascii="Arial" w:hAnsi="Arial" w:cs="Arial"/>
          <w:b/>
          <w:sz w:val="20"/>
          <w:szCs w:val="20"/>
        </w:rPr>
        <w:t>Załącznik</w:t>
      </w:r>
      <w:r w:rsidR="00B17E4A" w:rsidRPr="009F76DA">
        <w:rPr>
          <w:rFonts w:ascii="Arial" w:hAnsi="Arial" w:cs="Arial"/>
          <w:b/>
          <w:sz w:val="20"/>
          <w:szCs w:val="20"/>
        </w:rPr>
        <w:t>u</w:t>
      </w:r>
      <w:r w:rsidRPr="009F76DA">
        <w:rPr>
          <w:rFonts w:ascii="Arial" w:hAnsi="Arial" w:cs="Arial"/>
          <w:b/>
          <w:sz w:val="20"/>
          <w:szCs w:val="20"/>
        </w:rPr>
        <w:t xml:space="preserve"> nr 8, </w:t>
      </w:r>
      <w:r w:rsidR="00B17E4A" w:rsidRPr="009F76DA">
        <w:rPr>
          <w:rFonts w:ascii="Arial" w:hAnsi="Arial" w:cs="Arial"/>
          <w:b/>
          <w:sz w:val="20"/>
          <w:szCs w:val="20"/>
        </w:rPr>
        <w:t xml:space="preserve">Załączniku nr </w:t>
      </w:r>
      <w:r w:rsidRPr="009F76DA">
        <w:rPr>
          <w:rFonts w:ascii="Arial" w:hAnsi="Arial" w:cs="Arial"/>
          <w:b/>
          <w:sz w:val="20"/>
          <w:szCs w:val="20"/>
        </w:rPr>
        <w:t xml:space="preserve">11, </w:t>
      </w:r>
      <w:r w:rsidR="00B17E4A" w:rsidRPr="009F76DA">
        <w:rPr>
          <w:rFonts w:ascii="Arial" w:hAnsi="Arial" w:cs="Arial"/>
          <w:b/>
          <w:sz w:val="20"/>
          <w:szCs w:val="20"/>
        </w:rPr>
        <w:t xml:space="preserve">Załączniku nr </w:t>
      </w:r>
      <w:r w:rsidRPr="009F76DA">
        <w:rPr>
          <w:rFonts w:ascii="Arial" w:hAnsi="Arial" w:cs="Arial"/>
          <w:b/>
          <w:sz w:val="20"/>
          <w:szCs w:val="20"/>
        </w:rPr>
        <w:t>12</w:t>
      </w:r>
      <w:r w:rsidRPr="009F76DA">
        <w:rPr>
          <w:rFonts w:ascii="Arial" w:hAnsi="Arial" w:cs="Arial"/>
          <w:sz w:val="20"/>
          <w:szCs w:val="20"/>
        </w:rPr>
        <w:t xml:space="preserve"> do Umowy.</w:t>
      </w:r>
    </w:p>
    <w:p w14:paraId="4945BCD9"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rPr>
        <w:t>Przeniesienie wszelkich autorskich praw majątkowych oraz zależn</w:t>
      </w:r>
      <w:r w:rsidRPr="009F76DA">
        <w:rPr>
          <w:rFonts w:ascii="Arial" w:hAnsi="Arial" w:cs="Arial"/>
          <w:sz w:val="20"/>
          <w:szCs w:val="20"/>
          <w:lang w:eastAsia="en-US"/>
        </w:rPr>
        <w:t>ych</w:t>
      </w:r>
      <w:r w:rsidRPr="009F76DA">
        <w:rPr>
          <w:rFonts w:ascii="Arial" w:hAnsi="Arial" w:cs="Arial"/>
          <w:sz w:val="20"/>
          <w:szCs w:val="20"/>
        </w:rPr>
        <w:t xml:space="preserve"> praw autorski</w:t>
      </w:r>
      <w:r w:rsidRPr="009F76DA">
        <w:rPr>
          <w:rFonts w:ascii="Arial" w:hAnsi="Arial" w:cs="Arial"/>
          <w:sz w:val="20"/>
          <w:szCs w:val="20"/>
          <w:lang w:eastAsia="en-US"/>
        </w:rPr>
        <w:t xml:space="preserve">ch </w:t>
      </w:r>
      <w:r w:rsidRPr="009F76DA">
        <w:rPr>
          <w:rFonts w:ascii="Arial" w:hAnsi="Arial" w:cs="Arial"/>
          <w:sz w:val="20"/>
          <w:szCs w:val="20"/>
        </w:rPr>
        <w:t xml:space="preserve">i </w:t>
      </w:r>
      <w:r w:rsidRPr="009F76DA">
        <w:rPr>
          <w:rFonts w:ascii="Arial" w:hAnsi="Arial" w:cs="Arial"/>
          <w:sz w:val="20"/>
          <w:szCs w:val="20"/>
          <w:lang w:eastAsia="en-US"/>
        </w:rPr>
        <w:t xml:space="preserve">wyłącznego prawa zezwalania na wykonywanie zależnego prawa autorskiego </w:t>
      </w:r>
      <w:r w:rsidRPr="009F76DA">
        <w:rPr>
          <w:rFonts w:ascii="Arial" w:hAnsi="Arial" w:cs="Arial"/>
          <w:sz w:val="20"/>
          <w:szCs w:val="20"/>
        </w:rPr>
        <w:t xml:space="preserve">zostaje dokonane na czas </w:t>
      </w:r>
      <w:r w:rsidRPr="009F76DA">
        <w:rPr>
          <w:rFonts w:ascii="Arial" w:hAnsi="Arial" w:cs="Arial"/>
          <w:sz w:val="20"/>
          <w:szCs w:val="20"/>
          <w:lang w:eastAsia="en-US"/>
        </w:rPr>
        <w:t>nieokreślony i jest nieograniczone terytorialnie.</w:t>
      </w:r>
    </w:p>
    <w:p w14:paraId="136AABDF"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 xml:space="preserve">Wykonawca zobowiązuje się zapewnić, że osoby, którym przysługują osobiste prawa autorskie do utworów wytworzonych w ramach Umowy, nie będą wykonywać swoich praw w sposób uniemożliwiający wykorzystywania praw do tych utworów przez Zamawiającego. </w:t>
      </w:r>
    </w:p>
    <w:p w14:paraId="7E505815" w14:textId="77777777"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lang w:eastAsia="en-US"/>
        </w:rPr>
      </w:pPr>
      <w:r w:rsidRPr="009F76DA">
        <w:rPr>
          <w:rFonts w:ascii="Arial" w:hAnsi="Arial" w:cs="Arial"/>
          <w:sz w:val="20"/>
          <w:szCs w:val="20"/>
          <w:lang w:eastAsia="en-US"/>
        </w:rPr>
        <w:t>Wykonawca oświadcza i gwarantuje, iż:</w:t>
      </w:r>
    </w:p>
    <w:p w14:paraId="6B50282B"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utwory, ani korzystanie z tych utworów przez Zamawiającego, nie będzie naruszać praw własności intelektualnej osób trzecich, w tym praw autorskich oraz patentów;</w:t>
      </w:r>
    </w:p>
    <w:p w14:paraId="7D21F446"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 xml:space="preserve">prawa autorskie i prawa zależne określone w ust. 1 nie są i nie będą w żaden sposób ograniczone, </w:t>
      </w:r>
    </w:p>
    <w:p w14:paraId="1AA52EF9"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lastRenderedPageBreak/>
        <w:t>wykonane utwory lub utwory, z których Wykonawca skorzysta do wykonania przedmiotu Umowy, nie będą posiadały wad fizycznych lub prawnych,</w:t>
      </w:r>
    </w:p>
    <w:p w14:paraId="4E07BE94" w14:textId="77777777" w:rsidR="00BA309E" w:rsidRPr="009F76DA" w:rsidRDefault="00BA309E" w:rsidP="00124A7F">
      <w:pPr>
        <w:numPr>
          <w:ilvl w:val="1"/>
          <w:numId w:val="70"/>
        </w:numPr>
        <w:spacing w:before="120" w:after="120" w:line="360" w:lineRule="auto"/>
        <w:contextualSpacing/>
        <w:jc w:val="both"/>
        <w:rPr>
          <w:rFonts w:ascii="Arial" w:hAnsi="Arial" w:cs="Arial"/>
          <w:sz w:val="20"/>
          <w:szCs w:val="20"/>
        </w:rPr>
      </w:pPr>
      <w:r w:rsidRPr="009F76DA">
        <w:rPr>
          <w:rFonts w:ascii="Arial" w:hAnsi="Arial" w:cs="Arial"/>
          <w:sz w:val="20"/>
          <w:szCs w:val="20"/>
        </w:rPr>
        <w:t>rozporządzanie utworami lub przeniesienie licencji/sublicencji nie będzie naruszało własności przemysłowej i intelektualnej.</w:t>
      </w:r>
    </w:p>
    <w:p w14:paraId="1A270F7B" w14:textId="1E17ADBF" w:rsidR="00BA309E" w:rsidRPr="009F76DA" w:rsidRDefault="00BA309E" w:rsidP="00124A7F">
      <w:pPr>
        <w:numPr>
          <w:ilvl w:val="0"/>
          <w:numId w:val="54"/>
        </w:numPr>
        <w:tabs>
          <w:tab w:val="left" w:pos="360"/>
        </w:tabs>
        <w:autoSpaceDE w:val="0"/>
        <w:autoSpaceDN w:val="0"/>
        <w:adjustRightInd w:val="0"/>
        <w:spacing w:before="120" w:after="120" w:line="360" w:lineRule="auto"/>
        <w:ind w:left="360"/>
        <w:contextualSpacing/>
        <w:jc w:val="both"/>
        <w:rPr>
          <w:rFonts w:ascii="Arial" w:hAnsi="Arial" w:cs="Arial"/>
          <w:sz w:val="20"/>
          <w:szCs w:val="20"/>
        </w:rPr>
      </w:pPr>
      <w:r w:rsidRPr="009F76DA">
        <w:rPr>
          <w:rFonts w:ascii="Arial" w:hAnsi="Arial" w:cs="Arial"/>
          <w:sz w:val="20"/>
          <w:szCs w:val="20"/>
        </w:rPr>
        <w:t xml:space="preserve">W przypadku wystąpienia </w:t>
      </w:r>
      <w:r w:rsidR="00473F29" w:rsidRPr="009F76DA">
        <w:rPr>
          <w:rFonts w:ascii="Arial" w:hAnsi="Arial" w:cs="Arial"/>
          <w:sz w:val="20"/>
          <w:szCs w:val="20"/>
        </w:rPr>
        <w:t xml:space="preserve">przez osoby trzecie z roszczeniami </w:t>
      </w:r>
      <w:r w:rsidRPr="009F76DA">
        <w:rPr>
          <w:rFonts w:ascii="Arial" w:hAnsi="Arial" w:cs="Arial"/>
          <w:sz w:val="20"/>
          <w:szCs w:val="20"/>
        </w:rPr>
        <w:t>w stosunku do Zamawiającego z tytułu naruszenia ich praw w związku z pracami zrealizowanymi przez Wykonawcę lub wytworzonymi przez Wykonawcę, utworami lub oprogramowaniem bądź aplikacjami wykorzystanymi przez Wykonawcę, Wykonawca niezwłocznie na swój koszt i ryzyko:</w:t>
      </w:r>
    </w:p>
    <w:p w14:paraId="6789A1BF" w14:textId="74AF8701" w:rsidR="00BA309E" w:rsidRDefault="00BA309E">
      <w:pPr>
        <w:numPr>
          <w:ilvl w:val="1"/>
          <w:numId w:val="72"/>
        </w:numPr>
        <w:spacing w:before="120" w:after="120" w:line="360" w:lineRule="auto"/>
        <w:contextualSpacing/>
        <w:jc w:val="both"/>
        <w:rPr>
          <w:rFonts w:ascii="Arial" w:hAnsi="Arial" w:cs="Arial"/>
          <w:sz w:val="20"/>
          <w:szCs w:val="20"/>
        </w:rPr>
      </w:pPr>
      <w:r w:rsidRPr="009F76DA">
        <w:rPr>
          <w:rFonts w:ascii="Arial" w:hAnsi="Arial" w:cs="Arial"/>
          <w:sz w:val="20"/>
          <w:szCs w:val="20"/>
        </w:rPr>
        <w:t>dostosuje Nową wersję Systemu</w:t>
      </w:r>
      <w:r w:rsidRPr="002146BF">
        <w:rPr>
          <w:rFonts w:ascii="Arial" w:hAnsi="Arial"/>
          <w:sz w:val="20"/>
        </w:rPr>
        <w:t xml:space="preserve"> </w:t>
      </w:r>
      <w:r w:rsidRPr="009F76DA">
        <w:rPr>
          <w:rFonts w:ascii="Arial" w:hAnsi="Arial" w:cs="Arial"/>
          <w:sz w:val="20"/>
          <w:szCs w:val="20"/>
        </w:rPr>
        <w:t>lub kolejną wersję Systemu z nowym Numerem wersji Systemu, Dokumentację, inne Produkty lub inne utwory lub dostarczy nowe programy komputerowe i aplikacje, Dokumentację, inne Produkty lub inne utwory albo zmieni je w taki sposób, by nie naruszały praw osób trzecich, lub</w:t>
      </w:r>
    </w:p>
    <w:p w14:paraId="260F01D7" w14:textId="55A1D4A5" w:rsidR="00BA309E" w:rsidRPr="00745F12" w:rsidRDefault="6E6E2F08" w:rsidP="0055029D">
      <w:pPr>
        <w:numPr>
          <w:ilvl w:val="1"/>
          <w:numId w:val="72"/>
        </w:numPr>
        <w:spacing w:before="120" w:after="120" w:line="360" w:lineRule="auto"/>
        <w:contextualSpacing/>
        <w:jc w:val="both"/>
        <w:rPr>
          <w:rFonts w:ascii="Arial" w:hAnsi="Arial" w:cs="Arial"/>
          <w:sz w:val="20"/>
          <w:szCs w:val="20"/>
        </w:rPr>
      </w:pPr>
      <w:r w:rsidRPr="5B0DF239">
        <w:rPr>
          <w:rFonts w:ascii="Arial" w:hAnsi="Arial" w:cs="Arial"/>
          <w:sz w:val="20"/>
          <w:szCs w:val="20"/>
        </w:rPr>
        <w:t>uzyska dla Zamawiającego prawo do dalszego korzystania z Nowej wersji Systemu lub kolejnej wersji Systemu z nowym Numerem wersji Systemu, Dokumentacji, innych Produktów lub innych utworów</w:t>
      </w:r>
      <w:r w:rsidR="00C900B5">
        <w:rPr>
          <w:rFonts w:ascii="Arial" w:hAnsi="Arial" w:cs="Arial"/>
          <w:sz w:val="20"/>
          <w:szCs w:val="20"/>
        </w:rPr>
        <w:t>.</w:t>
      </w:r>
    </w:p>
    <w:p w14:paraId="5F44CF77"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 xml:space="preserve">W przypadku gdyby jakakolwiek osoba trzecia, wystąpiła z roszczeniami wobec Zamawiającego z tytułu naruszenia jej praw, Wykonawca w szczególności: </w:t>
      </w:r>
    </w:p>
    <w:p w14:paraId="6DD7EA29"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wstąpi do postępowania sądowego wszczętego przeciwko Zamawiającemu,</w:t>
      </w:r>
    </w:p>
    <w:p w14:paraId="0F3F103F"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 xml:space="preserve">zapewni należytą ochronę interesów Zamawiającego, </w:t>
      </w:r>
    </w:p>
    <w:p w14:paraId="015F035A"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 xml:space="preserve">zwolni Zamawiającego z wszelkich zobowiązań z tytułu naruszenia praw osób trzecich poprzez ich wykonanie lub jeżeli Zamawiający zrealizował obowiązki nałożone przez ww. organy zwróci Zmawiającemu kwotę zapłaconych odszkodowań, kar lub innych należności, </w:t>
      </w:r>
    </w:p>
    <w:p w14:paraId="35104B98"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zwolni Zamawiającego od odpowiedzialności w stosunku do takich osób trzecich,</w:t>
      </w:r>
    </w:p>
    <w:p w14:paraId="4D30CD07" w14:textId="77777777" w:rsidR="00BA309E" w:rsidRPr="009F76DA" w:rsidRDefault="00BA309E" w:rsidP="00124A7F">
      <w:pPr>
        <w:numPr>
          <w:ilvl w:val="1"/>
          <w:numId w:val="73"/>
        </w:numPr>
        <w:spacing w:before="120" w:after="120" w:line="360" w:lineRule="auto"/>
        <w:contextualSpacing/>
        <w:jc w:val="both"/>
        <w:rPr>
          <w:rFonts w:ascii="Arial" w:hAnsi="Arial" w:cs="Arial"/>
          <w:sz w:val="20"/>
          <w:lang w:eastAsia="en-US"/>
        </w:rPr>
      </w:pPr>
      <w:r w:rsidRPr="009F76DA">
        <w:rPr>
          <w:rFonts w:ascii="Arial" w:hAnsi="Arial" w:cs="Arial"/>
          <w:sz w:val="20"/>
          <w:lang w:eastAsia="en-US"/>
        </w:rPr>
        <w:t>zwróci Zamawiającemu wszelkie poniesione koszty związane z wystąpieniem przeciwko Zamawiającemu osób trzecich, w tym z tytułu naruszenia ich praw.</w:t>
      </w:r>
    </w:p>
    <w:p w14:paraId="64365D78" w14:textId="77777777" w:rsidR="00BA309E" w:rsidRPr="009F76DA" w:rsidRDefault="00BA309E" w:rsidP="00124A7F">
      <w:pPr>
        <w:numPr>
          <w:ilvl w:val="0"/>
          <w:numId w:val="54"/>
        </w:numPr>
        <w:tabs>
          <w:tab w:val="left" w:pos="360"/>
        </w:tabs>
        <w:autoSpaceDE w:val="0"/>
        <w:autoSpaceDN w:val="0"/>
        <w:adjustRightInd w:val="0"/>
        <w:spacing w:before="100" w:beforeAutospacing="1" w:after="100" w:afterAutospacing="1" w:line="360" w:lineRule="auto"/>
        <w:ind w:left="360"/>
        <w:contextualSpacing/>
        <w:jc w:val="both"/>
        <w:rPr>
          <w:rFonts w:ascii="Arial" w:hAnsi="Arial" w:cs="Arial"/>
          <w:sz w:val="20"/>
          <w:lang w:eastAsia="en-US"/>
        </w:rPr>
      </w:pPr>
      <w:r w:rsidRPr="009F76DA">
        <w:rPr>
          <w:rFonts w:ascii="Arial" w:hAnsi="Arial" w:cs="Arial"/>
          <w:sz w:val="20"/>
          <w:lang w:eastAsia="en-US"/>
        </w:rPr>
        <w:t>Zamawiający, z chwilą nabycia autorskich praw majątkowych i praw zależnych, do utworów udziela Wykonawcy licencji na Produkty wyłącznie w celu realizacji niniejszej Umowy, na czas określony, do dnia wygaśnięcia gwarancji lub rękojmi przysługującej Zamawiającemu, w celu realizacji umowy przez Wykonawcę, na następujących polach eksploatacyjnych:</w:t>
      </w:r>
    </w:p>
    <w:p w14:paraId="14ACB789"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w zakresie utrwalania i zwielokrotniania utworu - wytwarzania określoną techniką egzemplarzy utworu, w tym techniką drukarską, reprograficzną, zapisu magnetycznego oraz techniką cyfrową; udzielenie licencji na powyższym polu eksploatacji nie dotyczy Oprogramowania dedykowanego; </w:t>
      </w:r>
    </w:p>
    <w:p w14:paraId="4109CEAC"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 xml:space="preserve">trwałego lub czasowego zwielokrotnienia Oprogramowania dedykowanego w całości lub w części jakimikolwiek środkami i w jakiejkolwiek formie; </w:t>
      </w:r>
    </w:p>
    <w:p w14:paraId="304A7666"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zwielokrotnienia Oprogramowania dedykowanego w zakresie, w którym jest to niezbędne dla wprowadzania, wyświetlania, stosowania, przekazywania i przechowywania oprogramowania;</w:t>
      </w:r>
    </w:p>
    <w:p w14:paraId="33ACFFB2"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t>tłumaczenia, przystosowywania, zmiany układu lub jakichkolwiek innych zmian w Oprogramowaniu dedykowanym;</w:t>
      </w:r>
    </w:p>
    <w:p w14:paraId="0EDA24F0" w14:textId="77777777" w:rsidR="00BA309E" w:rsidRPr="009F76DA" w:rsidRDefault="00BA309E" w:rsidP="00124A7F">
      <w:pPr>
        <w:numPr>
          <w:ilvl w:val="1"/>
          <w:numId w:val="54"/>
        </w:numPr>
        <w:tabs>
          <w:tab w:val="num" w:pos="993"/>
        </w:tabs>
        <w:spacing w:before="120" w:after="120" w:line="360" w:lineRule="auto"/>
        <w:ind w:left="993" w:hanging="567"/>
        <w:contextualSpacing/>
        <w:jc w:val="both"/>
        <w:rPr>
          <w:rFonts w:ascii="Arial" w:hAnsi="Arial" w:cs="Arial"/>
          <w:sz w:val="20"/>
          <w:szCs w:val="20"/>
        </w:rPr>
      </w:pPr>
      <w:r w:rsidRPr="009F76DA">
        <w:rPr>
          <w:rFonts w:ascii="Arial" w:hAnsi="Arial" w:cs="Arial"/>
          <w:sz w:val="20"/>
          <w:szCs w:val="20"/>
        </w:rPr>
        <w:lastRenderedPageBreak/>
        <w:t>przekształcania formatu pierwotnego Oprogramowania dedykowanego na dowolny inny format, wymagany przez Zamawiającego i dostosowania do platform sprzętowo-systemowych wybranych przez Zamawiającego.</w:t>
      </w:r>
    </w:p>
    <w:p w14:paraId="3F0A457E" w14:textId="77777777" w:rsidR="007A2634" w:rsidRDefault="007A2634" w:rsidP="00BA309E">
      <w:pPr>
        <w:spacing w:before="120" w:after="120" w:line="360" w:lineRule="auto"/>
        <w:contextualSpacing/>
        <w:jc w:val="center"/>
        <w:rPr>
          <w:rFonts w:ascii="Arial" w:hAnsi="Arial" w:cs="Arial"/>
          <w:b/>
          <w:sz w:val="20"/>
          <w:szCs w:val="20"/>
        </w:rPr>
      </w:pPr>
    </w:p>
    <w:p w14:paraId="453B24D4" w14:textId="47706CC9"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11.</w:t>
      </w:r>
    </w:p>
    <w:p w14:paraId="0900B6C1" w14:textId="77777777"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Zabezpieczenie należytego wykonania Umowy</w:t>
      </w:r>
    </w:p>
    <w:p w14:paraId="7B6FC681" w14:textId="19398084"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kern w:val="1"/>
          <w:sz w:val="20"/>
          <w:szCs w:val="20"/>
          <w:shd w:val="clear" w:color="auto" w:fill="FFFFFF"/>
        </w:rPr>
      </w:pPr>
      <w:r w:rsidRPr="009F76DA">
        <w:rPr>
          <w:rFonts w:ascii="Arial" w:hAnsi="Arial" w:cs="Arial"/>
          <w:sz w:val="20"/>
          <w:szCs w:val="20"/>
        </w:rPr>
        <w:t xml:space="preserve">Wykonawca wniósł zabezpieczenie należytego wykonania Umowy w wysokości stanowiącej </w:t>
      </w:r>
      <w:r w:rsidR="003803CD" w:rsidRPr="009F76DA">
        <w:rPr>
          <w:rFonts w:ascii="Arial" w:hAnsi="Arial" w:cs="Arial"/>
          <w:sz w:val="20"/>
          <w:szCs w:val="20"/>
        </w:rPr>
        <w:t>5</w:t>
      </w:r>
      <w:r w:rsidRPr="009F76DA">
        <w:rPr>
          <w:rFonts w:ascii="Arial" w:hAnsi="Arial" w:cs="Arial"/>
          <w:sz w:val="20"/>
          <w:szCs w:val="20"/>
        </w:rPr>
        <w:t xml:space="preserve">% kwoty wskazanej w § 7 ust. </w:t>
      </w:r>
      <w:r w:rsidRPr="00185EF3">
        <w:rPr>
          <w:rFonts w:ascii="Arial" w:hAnsi="Arial" w:cs="Arial"/>
          <w:sz w:val="20"/>
          <w:szCs w:val="20"/>
        </w:rPr>
        <w:t>5,</w:t>
      </w:r>
      <w:r w:rsidRPr="009F76DA">
        <w:rPr>
          <w:rFonts w:ascii="Arial" w:hAnsi="Arial" w:cs="Arial"/>
          <w:sz w:val="20"/>
          <w:szCs w:val="20"/>
        </w:rPr>
        <w:t xml:space="preserve"> tj. w wysokości </w:t>
      </w:r>
      <w:r w:rsidRPr="009F76DA">
        <w:rPr>
          <w:rFonts w:ascii="Arial" w:hAnsi="Arial" w:cs="Arial"/>
          <w:bCs/>
          <w:sz w:val="20"/>
          <w:szCs w:val="20"/>
        </w:rPr>
        <w:t>………………</w:t>
      </w:r>
      <w:r w:rsidR="002471CF">
        <w:rPr>
          <w:rFonts w:ascii="Arial" w:hAnsi="Arial" w:cs="Arial"/>
          <w:bCs/>
          <w:sz w:val="20"/>
          <w:szCs w:val="20"/>
        </w:rPr>
        <w:t xml:space="preserve"> zł</w:t>
      </w:r>
      <w:r w:rsidRPr="009F76DA">
        <w:rPr>
          <w:rFonts w:ascii="Arial" w:hAnsi="Arial" w:cs="Arial"/>
          <w:sz w:val="20"/>
          <w:szCs w:val="20"/>
        </w:rPr>
        <w:t xml:space="preserve"> (słownie: ………………….) w formie ………………………</w:t>
      </w:r>
    </w:p>
    <w:p w14:paraId="247C5315" w14:textId="77777777" w:rsidR="00706B33" w:rsidRPr="00706B33" w:rsidRDefault="00706B33" w:rsidP="0055029D">
      <w:pPr>
        <w:numPr>
          <w:ilvl w:val="0"/>
          <w:numId w:val="50"/>
        </w:numPr>
        <w:tabs>
          <w:tab w:val="left" w:pos="360"/>
        </w:tabs>
        <w:suppressAutoHyphens/>
        <w:spacing w:before="120" w:after="120" w:line="360" w:lineRule="auto"/>
        <w:contextualSpacing/>
        <w:jc w:val="both"/>
        <w:rPr>
          <w:sz w:val="20"/>
          <w:szCs w:val="20"/>
        </w:rPr>
      </w:pPr>
      <w:r w:rsidRPr="00706B33">
        <w:rPr>
          <w:rFonts w:ascii="Arial" w:hAnsi="Arial" w:cs="Arial"/>
          <w:sz w:val="20"/>
          <w:szCs w:val="20"/>
        </w:rPr>
        <w:t>W trakcie realizacji Umowy, Wykonawca może dokonać zmiany formy zabezpieczenia na zasadach określonych w art. 451 ustawy PZP.</w:t>
      </w:r>
    </w:p>
    <w:p w14:paraId="0A1F2C24" w14:textId="760056BC"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eastAsia="Lucida Sans Unicode" w:hAnsi="Arial" w:cs="Arial"/>
          <w:kern w:val="1"/>
          <w:sz w:val="20"/>
          <w:szCs w:val="20"/>
        </w:rPr>
        <w:t>70% kwoty zabezpieczenia należytego wykonania Umowy zwrócone zostanie Wykonawcy w terminie 30 dni od dnia</w:t>
      </w:r>
      <w:r w:rsidR="00033CC3"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 xml:space="preserve">uznania </w:t>
      </w:r>
      <w:r w:rsidR="005F24B8" w:rsidRPr="003833FE">
        <w:rPr>
          <w:rFonts w:ascii="Arial" w:eastAsia="Lucida Sans Unicode" w:hAnsi="Arial" w:cs="Arial"/>
          <w:kern w:val="1"/>
          <w:sz w:val="20"/>
          <w:szCs w:val="20"/>
        </w:rPr>
        <w:t>Umowy</w:t>
      </w:r>
      <w:r w:rsidR="00033CC3"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przez Zamawiającego za należycie wykonaną.</w:t>
      </w:r>
    </w:p>
    <w:p w14:paraId="68ED1C7E" w14:textId="67847947"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eastAsia="Lucida Sans Unicode" w:hAnsi="Arial" w:cs="Arial"/>
          <w:kern w:val="1"/>
          <w:sz w:val="20"/>
          <w:szCs w:val="20"/>
        </w:rPr>
        <w:t>Pozostałe 30% kwoty zabezpieczenia należytego wykonania Umowy, pozostawione na zabezpieczenie roszczeń z tytułu</w:t>
      </w:r>
      <w:r w:rsidR="004F2A21"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rękojmi za wady przedmiotu Umowy zwrócone zostanie Wykonawcy nie później niż w 15</w:t>
      </w:r>
      <w:r w:rsidR="004F2A21" w:rsidRPr="009F76DA">
        <w:rPr>
          <w:rFonts w:ascii="Arial" w:eastAsia="Lucida Sans Unicode" w:hAnsi="Arial" w:cs="Arial"/>
          <w:kern w:val="1"/>
          <w:sz w:val="20"/>
          <w:szCs w:val="20"/>
        </w:rPr>
        <w:t>.</w:t>
      </w:r>
      <w:r w:rsidRPr="009F76DA">
        <w:rPr>
          <w:rFonts w:ascii="Arial" w:eastAsia="Lucida Sans Unicode" w:hAnsi="Arial" w:cs="Arial"/>
          <w:kern w:val="1"/>
          <w:sz w:val="20"/>
          <w:szCs w:val="20"/>
        </w:rPr>
        <w:t xml:space="preserve"> dniu po upływie okresu </w:t>
      </w:r>
      <w:r w:rsidR="004F2A21" w:rsidRPr="009F76DA">
        <w:rPr>
          <w:rFonts w:ascii="Arial" w:eastAsia="Lucida Sans Unicode" w:hAnsi="Arial" w:cs="Arial"/>
          <w:kern w:val="1"/>
          <w:sz w:val="20"/>
          <w:szCs w:val="20"/>
        </w:rPr>
        <w:t xml:space="preserve"> </w:t>
      </w:r>
      <w:r w:rsidRPr="009F76DA">
        <w:rPr>
          <w:rFonts w:ascii="Arial" w:eastAsia="Lucida Sans Unicode" w:hAnsi="Arial" w:cs="Arial"/>
          <w:kern w:val="1"/>
          <w:sz w:val="20"/>
          <w:szCs w:val="20"/>
        </w:rPr>
        <w:t xml:space="preserve">rękojmi, o </w:t>
      </w:r>
      <w:r w:rsidR="005F24B8" w:rsidRPr="003833FE">
        <w:rPr>
          <w:rFonts w:ascii="Arial" w:eastAsia="Lucida Sans Unicode" w:hAnsi="Arial" w:cs="Arial"/>
          <w:kern w:val="1"/>
          <w:sz w:val="20"/>
          <w:szCs w:val="20"/>
        </w:rPr>
        <w:t>której</w:t>
      </w:r>
      <w:r w:rsidRPr="009F76DA">
        <w:rPr>
          <w:rFonts w:ascii="Arial" w:eastAsia="Lucida Sans Unicode" w:hAnsi="Arial" w:cs="Arial"/>
          <w:kern w:val="1"/>
          <w:sz w:val="20"/>
          <w:szCs w:val="20"/>
        </w:rPr>
        <w:t xml:space="preserve"> mowa w § 6 Umowy.</w:t>
      </w:r>
    </w:p>
    <w:p w14:paraId="6B6B0F8C" w14:textId="2D2F638D" w:rsidR="00BA309E" w:rsidRPr="009F76DA" w:rsidRDefault="00BA309E" w:rsidP="00124A7F">
      <w:pPr>
        <w:numPr>
          <w:ilvl w:val="0"/>
          <w:numId w:val="50"/>
        </w:numPr>
        <w:tabs>
          <w:tab w:val="left" w:pos="360"/>
        </w:tabs>
        <w:suppressAutoHyphens/>
        <w:spacing w:before="120" w:after="120" w:line="360" w:lineRule="auto"/>
        <w:contextualSpacing/>
        <w:jc w:val="both"/>
        <w:rPr>
          <w:rFonts w:ascii="Arial" w:hAnsi="Arial" w:cs="Arial"/>
          <w:sz w:val="20"/>
          <w:szCs w:val="20"/>
        </w:rPr>
      </w:pPr>
      <w:r w:rsidRPr="009F76DA">
        <w:rPr>
          <w:rFonts w:ascii="Arial" w:hAnsi="Arial" w:cs="Arial"/>
          <w:sz w:val="20"/>
          <w:szCs w:val="20"/>
        </w:rPr>
        <w:t>Umowę uznaje się za należycie wykonaną w dniu odbioru przez Zamawiającego bez uwag, zgodnie z jej postanowieniami oraz Załącznikami do Umowy, wszelkich usług lub Produktów, w tym wymaganych do realizacji lub zgłoszonych w ostatnim miesiącu obowiązywania Umowy.</w:t>
      </w:r>
    </w:p>
    <w:p w14:paraId="32DF980A" w14:textId="77777777" w:rsidR="00B17E4A" w:rsidRPr="008044B1" w:rsidRDefault="00B17E4A" w:rsidP="008044B1">
      <w:pPr>
        <w:spacing w:before="120" w:after="120" w:line="360" w:lineRule="auto"/>
        <w:contextualSpacing/>
        <w:jc w:val="center"/>
        <w:rPr>
          <w:rFonts w:ascii="Arial" w:hAnsi="Arial"/>
          <w:b/>
          <w:sz w:val="20"/>
        </w:rPr>
      </w:pPr>
    </w:p>
    <w:p w14:paraId="05405EC8" w14:textId="7705C190" w:rsidR="00BA309E" w:rsidRPr="009F76DA" w:rsidRDefault="00BA309E" w:rsidP="00BA309E">
      <w:pPr>
        <w:spacing w:before="120" w:after="120" w:line="360" w:lineRule="auto"/>
        <w:contextualSpacing/>
        <w:jc w:val="center"/>
        <w:rPr>
          <w:rFonts w:ascii="Arial" w:hAnsi="Arial" w:cs="Arial"/>
          <w:b/>
          <w:sz w:val="20"/>
          <w:szCs w:val="20"/>
        </w:rPr>
      </w:pPr>
      <w:r w:rsidRPr="009F76DA">
        <w:rPr>
          <w:rFonts w:ascii="Arial" w:hAnsi="Arial" w:cs="Arial"/>
          <w:b/>
          <w:sz w:val="20"/>
          <w:szCs w:val="20"/>
        </w:rPr>
        <w:t>§ 12.</w:t>
      </w:r>
    </w:p>
    <w:p w14:paraId="1180C7F2" w14:textId="77777777" w:rsidR="00BA309E" w:rsidRPr="009F76DA" w:rsidRDefault="00BA309E" w:rsidP="00BA309E">
      <w:pPr>
        <w:spacing w:before="120" w:after="120" w:line="360" w:lineRule="auto"/>
        <w:contextualSpacing/>
        <w:jc w:val="center"/>
        <w:rPr>
          <w:rFonts w:ascii="Arial" w:hAnsi="Arial" w:cs="Arial"/>
          <w:b/>
          <w:kern w:val="28"/>
          <w:sz w:val="20"/>
          <w:szCs w:val="20"/>
        </w:rPr>
      </w:pPr>
      <w:r w:rsidRPr="009F76DA">
        <w:rPr>
          <w:rFonts w:ascii="Arial" w:hAnsi="Arial" w:cs="Arial"/>
          <w:b/>
          <w:sz w:val="20"/>
          <w:szCs w:val="20"/>
        </w:rPr>
        <w:t xml:space="preserve">Klauzula poufności i bezpieczeństwo informacji </w:t>
      </w:r>
    </w:p>
    <w:p w14:paraId="1483459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może przetwarzać powierzone mu przez Zamawiającego informacje przez okres obowiązywania Umowy oraz przez okres gwarancji i rękojmi.</w:t>
      </w:r>
    </w:p>
    <w:p w14:paraId="0B126271"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po zakończeniu realizacji Umowy do zwrotu Zamawiającemu wszelkich udostępnionych oraz wytworzonych przez siebie w związku z realizacją Umowy informacji, wraz z nośnikami. W przypadku utrwalenia na nośnikach należących do Wykonawcy informacji uzyskanych w związku z realizacją Umowy, Wykonawca zobowiązuje się do usunięcia z nośników tych informacji, w tym również sporządzonych kopii zapasowych, oraz zniszczenia wszelkich danych, dokumentów mogących posłużyć do odtworzenia, w całości lub części, informacji. </w:t>
      </w:r>
    </w:p>
    <w:p w14:paraId="5B574AB0"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w:t>
      </w:r>
      <w:r w:rsidRPr="009F76DA">
        <w:rPr>
          <w:rFonts w:ascii="Arial" w:hAnsi="Arial" w:cs="Arial"/>
          <w:sz w:val="20"/>
          <w:szCs w:val="20"/>
        </w:rPr>
        <w:t>przestrzegania wytycznych Zamawiającego o ochronie udostępnianych informacji.</w:t>
      </w:r>
    </w:p>
    <w:p w14:paraId="3ED9204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a także sposobów zabezpieczenia informacji, zarówno w trakcie trwania niniejszej Umowy, jak i po jej wygaśnięciu lub rozwiązaniu. Wykonawca ponosi pełną odpowiedzialność za zachowanie w tajemnicy ww. informacji przez osoby realizujące Umowę. </w:t>
      </w:r>
    </w:p>
    <w:p w14:paraId="2AB7EB35"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do zastosowania wszelkich niezbędnych środków technicznych i organizacyjnych zapewniających ochronę przetwarzania informacji, a w szczególności powinien zabezpieczyć informacje przed ich udostępnieniem osobom nieuprawnionym, zabraniem przez </w:t>
      </w:r>
      <w:r w:rsidRPr="009F76DA">
        <w:rPr>
          <w:rFonts w:ascii="Arial" w:hAnsi="Arial" w:cs="Arial"/>
          <w:sz w:val="20"/>
          <w:szCs w:val="20"/>
          <w:lang w:eastAsia="ar-SA"/>
        </w:rPr>
        <w:lastRenderedPageBreak/>
        <w:t xml:space="preserve">osobę nieuprawnioną, przetwarzaniem z naruszeniem postanowień Umowy, zmianą, utratą, uszkodzeniem, zniszczeniem lub kradzieżą. </w:t>
      </w:r>
    </w:p>
    <w:p w14:paraId="6CC7188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dołożenia najwyższej staranności w celu zabezpieczenia informacji przed bezprawnym dostępem, rozpowszechnianiem lub przekazaniem osobom trzecim. </w:t>
      </w:r>
    </w:p>
    <w:p w14:paraId="2D060AA8"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zapewnić wykonanie obowiązków w zakresie bezpieczeństwa informacji, w szczególności dotyczącego zachowania w tajemnicy informacji, także przez jego pracowników oraz osoby, które realizują Umowę w imieniu Wykonawcy. Odpowiedzialność za naruszenie powyższego obowiązku spoczywa na Wykonawcy. Naruszenie bezpieczeństwa informacji, w szczególności ujawnienie jakiejkolwiek informacji w okresie obowiązywania Umowy, uprawnia do odstąpienia przez Zamawiającego od Umowy. </w:t>
      </w:r>
    </w:p>
    <w:p w14:paraId="5BD3874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udostępniać informacje jedynie tym swoim pracownikom lub osobom współpracującym na podstawie umów cywilnoprawnych, którym będą one niezbędne do wykonania powierzonych im czynności i tylko w zakresie, w jakim muszą mieć do nich dostęp dla celów określonych w niniejszej Umowie. </w:t>
      </w:r>
    </w:p>
    <w:p w14:paraId="5CFA7E9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oraz inne osoby, które realizują Umowę w imieniu Wykonawcy, zobowiązane są przed przystąpieniem do prac do podpisania oświadczenia o zachowaniu poufności informacji, którego wzór stanowi </w:t>
      </w:r>
      <w:r w:rsidRPr="009F76DA">
        <w:rPr>
          <w:rFonts w:ascii="Arial" w:hAnsi="Arial" w:cs="Arial"/>
          <w:b/>
          <w:sz w:val="20"/>
          <w:szCs w:val="20"/>
          <w:lang w:eastAsia="ar-SA"/>
        </w:rPr>
        <w:t>Załącznik nr 14</w:t>
      </w:r>
      <w:r w:rsidRPr="009F76DA">
        <w:rPr>
          <w:rFonts w:ascii="Arial" w:hAnsi="Arial" w:cs="Arial"/>
          <w:sz w:val="20"/>
          <w:szCs w:val="20"/>
          <w:lang w:eastAsia="ar-SA"/>
        </w:rPr>
        <w:t xml:space="preserve"> do Umowy. Podpisane oświadczenie należy przekazać Zamawiającemu przed rozpoczęciem realizacji Umowy przez ww. pracowników. </w:t>
      </w:r>
    </w:p>
    <w:p w14:paraId="10D877F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ponosi wszelką odpowiedzialność, tak wobec osób trzecich, jak i wobec Zamawiającego, za szkody powstałe w związku z nienależytą realizacją obowiązków dotyczących zapewnienia bezpieczeństwa informacji. </w:t>
      </w:r>
    </w:p>
    <w:p w14:paraId="5B7E651D"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ścisłego przestrzegania warunków niniejszej Umowy, które wiążą się z ochroną informacji, w szczególności nie może bez pisemnego upoważnienia Zamawiającego wykorzystywać informacji w celach niezwiązanych z realizacją Umowy. </w:t>
      </w:r>
    </w:p>
    <w:p w14:paraId="1AFA0073"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może przetwarzać informacje tylko w wersji elektronicznej. </w:t>
      </w:r>
    </w:p>
    <w:p w14:paraId="03EFF95F"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 przypadku wystąpienia incydentu związanego z bezpieczeństwem informacji lub z naruszeniem obowiązków wynikających z Umowy, Zamawiający może przeprowadzić kontrolę wykonywanych przez Wykonawcę czynności. Kontrola może być realizowana przez Zamawiającego lub podmioty przez niego uprawnione. Wykonawca zobowiązany jest współpracować z Zamawiającym w odpowiednim zakresie z podmiotami przeprowadzającymi kontrolę. Wyniki kontroli zostaną przekazane Wykonawcy po jej zakończeniu. Zamawiający może wskazać niezbędne działania, jakie Wykonawca musi podjąć w celu wprowadzenia określonych zmian lub podjęcia określonych czynności. </w:t>
      </w:r>
    </w:p>
    <w:p w14:paraId="283E70D4"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do natychmiastowego powiadamiania o nieuprawnionym ujawnieniu lub udostępnieniu informacji oraz o innym naruszeniu bezpieczeństwa informacji, a następnie raportowania Zamawiającemu o podjętych działaniach w powyższym zakresie:</w:t>
      </w:r>
    </w:p>
    <w:p w14:paraId="7E7B3B25" w14:textId="3D40D118"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telefonicznie, na numer telefonu ………;</w:t>
      </w:r>
    </w:p>
    <w:p w14:paraId="5898FB3E" w14:textId="3FC05F13"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na adres email …………………….;</w:t>
      </w:r>
    </w:p>
    <w:p w14:paraId="7FEB5CA6" w14:textId="374EA487"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faksem, na numer ……………….. ;</w:t>
      </w:r>
    </w:p>
    <w:p w14:paraId="034E586D" w14:textId="2E8837DE" w:rsidR="00BA309E" w:rsidRPr="009F76DA" w:rsidRDefault="00BA309E" w:rsidP="00124A7F">
      <w:pPr>
        <w:numPr>
          <w:ilvl w:val="1"/>
          <w:numId w:val="74"/>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poprzez </w:t>
      </w:r>
      <w:r w:rsidR="00904636" w:rsidRPr="00904636">
        <w:rPr>
          <w:rFonts w:ascii="Arial" w:hAnsi="Arial" w:cs="Arial"/>
          <w:sz w:val="20"/>
          <w:szCs w:val="20"/>
          <w:lang w:eastAsia="ar-SA"/>
        </w:rPr>
        <w:t>wykorzystywan</w:t>
      </w:r>
      <w:r w:rsidR="00904636">
        <w:rPr>
          <w:rFonts w:ascii="Arial" w:hAnsi="Arial" w:cs="Arial"/>
          <w:sz w:val="20"/>
          <w:szCs w:val="20"/>
          <w:lang w:eastAsia="ar-SA"/>
        </w:rPr>
        <w:t>y</w:t>
      </w:r>
      <w:r w:rsidR="00E239D5" w:rsidRPr="009F76DA">
        <w:rPr>
          <w:rFonts w:ascii="Arial" w:hAnsi="Arial" w:cs="Arial"/>
          <w:sz w:val="20"/>
          <w:szCs w:val="20"/>
          <w:lang w:eastAsia="ar-SA"/>
        </w:rPr>
        <w:t xml:space="preserve"> przez Zamawiającego </w:t>
      </w:r>
      <w:r w:rsidR="00904636" w:rsidRPr="00904636">
        <w:rPr>
          <w:rFonts w:ascii="Arial" w:hAnsi="Arial" w:cs="Arial"/>
          <w:sz w:val="20"/>
          <w:szCs w:val="20"/>
          <w:lang w:eastAsia="ar-SA"/>
        </w:rPr>
        <w:t>system zgłoszeniow</w:t>
      </w:r>
      <w:r w:rsidR="00904636">
        <w:rPr>
          <w:rFonts w:ascii="Arial" w:hAnsi="Arial" w:cs="Arial"/>
          <w:sz w:val="20"/>
          <w:szCs w:val="20"/>
          <w:lang w:eastAsia="ar-SA"/>
        </w:rPr>
        <w:t>y</w:t>
      </w:r>
      <w:r w:rsidRPr="009F76DA">
        <w:rPr>
          <w:rFonts w:ascii="Arial" w:hAnsi="Arial" w:cs="Arial"/>
          <w:sz w:val="20"/>
          <w:szCs w:val="20"/>
          <w:lang w:eastAsia="ar-SA"/>
        </w:rPr>
        <w:t>.</w:t>
      </w:r>
    </w:p>
    <w:p w14:paraId="6FA2F47C" w14:textId="36261A29" w:rsidR="00BA309E" w:rsidRPr="009F76DA" w:rsidRDefault="00BA309E" w:rsidP="00BA309E">
      <w:pPr>
        <w:tabs>
          <w:tab w:val="left" w:pos="360"/>
          <w:tab w:val="left" w:pos="851"/>
        </w:tabs>
        <w:suppressAutoHyphens/>
        <w:spacing w:before="120" w:after="120" w:line="360" w:lineRule="auto"/>
        <w:ind w:left="357"/>
        <w:contextualSpacing/>
        <w:jc w:val="both"/>
        <w:rPr>
          <w:rFonts w:ascii="Arial" w:hAnsi="Arial" w:cs="Arial"/>
          <w:sz w:val="20"/>
          <w:szCs w:val="20"/>
          <w:lang w:eastAsia="ar-SA"/>
        </w:rPr>
      </w:pPr>
      <w:r w:rsidRPr="009F76DA">
        <w:rPr>
          <w:rFonts w:ascii="Arial" w:hAnsi="Arial" w:cs="Arial"/>
          <w:sz w:val="20"/>
          <w:szCs w:val="20"/>
          <w:lang w:eastAsia="ar-SA"/>
        </w:rPr>
        <w:lastRenderedPageBreak/>
        <w:t>Powiadomienie dokonane telefonicznie musi zostać potwierdzone poprzez jeden ze sposobów wskazanych w pkt 2</w:t>
      </w:r>
      <w:r w:rsidR="006B4463" w:rsidRPr="003833FE">
        <w:rPr>
          <w:rFonts w:ascii="Arial" w:hAnsi="Arial" w:cs="Arial"/>
          <w:sz w:val="20"/>
          <w:szCs w:val="20"/>
          <w:lang w:eastAsia="ar-SA"/>
        </w:rPr>
        <w:t xml:space="preserve"> – </w:t>
      </w:r>
      <w:r w:rsidRPr="009F76DA">
        <w:rPr>
          <w:rFonts w:ascii="Arial" w:hAnsi="Arial" w:cs="Arial"/>
          <w:sz w:val="20"/>
          <w:szCs w:val="20"/>
          <w:lang w:eastAsia="ar-SA"/>
        </w:rPr>
        <w:t>4 w terminie jednej godziny od dokonania powiadomienia.</w:t>
      </w:r>
    </w:p>
    <w:p w14:paraId="598A1D4D" w14:textId="04574285"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nie może zwielokrotniać, rozpowszechniać, korzystać w celach niezwiązanych z realizacją Umowy oraz ujawniać informacji osobom trzecim, bez uzyskania w powyższym zakresie pisemnej zgody Zamawiającego, o ile takie informacje nie zostały już podane do publicznej wiadomości lub nie są publicznie dostępne.</w:t>
      </w:r>
    </w:p>
    <w:p w14:paraId="2293053E"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zobowiązany jest: </w:t>
      </w:r>
    </w:p>
    <w:p w14:paraId="7D3CCF12"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kontrolę nad tym, jakie informacje, kiedy, przez kogo oraz komu są przekazywane;</w:t>
      </w:r>
    </w:p>
    <w:p w14:paraId="20E0E48B"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zapewnić, aby osoby, o których mowa w pkt 1, zachowywały w tajemnicy informacje oraz sposoby ich zabezpieczeń.</w:t>
      </w:r>
    </w:p>
    <w:p w14:paraId="6EAC7DD6"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 xml:space="preserve">Wykonawca zobowiązuje się do zachowania w tajemnicy wszystkich informacji uzyskanych przez niego w związku z zawarciem Umowy. Wykonawca ponosi pełną odpowiedzialność za zachowanie w tajemnicy ww. informacji przez podmioty, przy pomocy których wykonuje Umowę. </w:t>
      </w:r>
    </w:p>
    <w:p w14:paraId="6A6476AC" w14:textId="77777777" w:rsidR="00BA309E" w:rsidRPr="009F76DA" w:rsidRDefault="00BA309E" w:rsidP="00124A7F">
      <w:pPr>
        <w:numPr>
          <w:ilvl w:val="0"/>
          <w:numId w:val="67"/>
        </w:numPr>
        <w:tabs>
          <w:tab w:val="left" w:pos="360"/>
          <w:tab w:val="left" w:pos="851"/>
        </w:tabs>
        <w:suppressAutoHyphens/>
        <w:spacing w:before="120" w:after="120" w:line="360" w:lineRule="auto"/>
        <w:ind w:left="357" w:hanging="357"/>
        <w:contextualSpacing/>
        <w:jc w:val="both"/>
        <w:rPr>
          <w:rFonts w:ascii="Arial" w:hAnsi="Arial" w:cs="Arial"/>
          <w:sz w:val="20"/>
          <w:szCs w:val="20"/>
          <w:lang w:eastAsia="ar-SA"/>
        </w:rPr>
      </w:pPr>
      <w:r w:rsidRPr="009F76DA">
        <w:rPr>
          <w:rFonts w:ascii="Arial" w:hAnsi="Arial" w:cs="Arial"/>
          <w:sz w:val="20"/>
          <w:szCs w:val="20"/>
          <w:lang w:eastAsia="ar-SA"/>
        </w:rPr>
        <w:t>Wykonawca zobowiązany jest zapewnić bezpieczeństwo informacji przed wystąpieniem zagrożeń, w szczególności poprzez:</w:t>
      </w:r>
    </w:p>
    <w:p w14:paraId="2B298F1C"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zastosowanie firewall oraz oprogramowania antyspamowego i antywirusowego,</w:t>
      </w:r>
    </w:p>
    <w:p w14:paraId="7463EADA" w14:textId="77777777" w:rsidR="00BA309E" w:rsidRPr="009F76DA" w:rsidRDefault="00BA309E" w:rsidP="00124A7F">
      <w:pPr>
        <w:numPr>
          <w:ilvl w:val="0"/>
          <w:numId w:val="71"/>
        </w:numPr>
        <w:tabs>
          <w:tab w:val="left" w:pos="360"/>
          <w:tab w:val="left" w:pos="851"/>
        </w:tabs>
        <w:suppressAutoHyphens/>
        <w:spacing w:before="120" w:after="120" w:line="360" w:lineRule="auto"/>
        <w:ind w:firstLine="66"/>
        <w:contextualSpacing/>
        <w:jc w:val="both"/>
        <w:rPr>
          <w:rFonts w:ascii="Arial" w:hAnsi="Arial" w:cs="Arial"/>
          <w:sz w:val="20"/>
          <w:szCs w:val="20"/>
          <w:lang w:eastAsia="ar-SA"/>
        </w:rPr>
      </w:pPr>
      <w:r w:rsidRPr="009F76DA">
        <w:rPr>
          <w:rFonts w:ascii="Arial" w:hAnsi="Arial" w:cs="Arial"/>
          <w:sz w:val="20"/>
          <w:szCs w:val="20"/>
          <w:lang w:eastAsia="ar-SA"/>
        </w:rPr>
        <w:t>zapewnienie kontroli dostępu do powierzonych zasobów Zamawiającego,</w:t>
      </w:r>
    </w:p>
    <w:p w14:paraId="3835AA8D"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 xml:space="preserve">uniemożliwienie dostępu do haseł do zasobów informatycznych Zamawiającego przez osoby nieuprawnione wraz z ich cykliczną zmianą, </w:t>
      </w:r>
    </w:p>
    <w:p w14:paraId="7DDCB8B6" w14:textId="77777777" w:rsidR="00BA309E" w:rsidRPr="009F76DA" w:rsidRDefault="00BA309E" w:rsidP="00124A7F">
      <w:pPr>
        <w:numPr>
          <w:ilvl w:val="1"/>
          <w:numId w:val="75"/>
        </w:numPr>
        <w:spacing w:before="120" w:after="120" w:line="360" w:lineRule="auto"/>
        <w:contextualSpacing/>
        <w:jc w:val="both"/>
        <w:rPr>
          <w:rFonts w:ascii="Arial" w:hAnsi="Arial" w:cs="Arial"/>
          <w:sz w:val="20"/>
          <w:szCs w:val="20"/>
          <w:lang w:eastAsia="ar-SA"/>
        </w:rPr>
      </w:pPr>
      <w:r w:rsidRPr="009F76DA">
        <w:rPr>
          <w:rFonts w:ascii="Arial" w:hAnsi="Arial" w:cs="Arial"/>
          <w:sz w:val="20"/>
          <w:szCs w:val="20"/>
          <w:lang w:eastAsia="ar-SA"/>
        </w:rPr>
        <w:t>zastosowanie zabezpieczeń ochrony fizycznej.</w:t>
      </w:r>
    </w:p>
    <w:p w14:paraId="17A727FD" w14:textId="74B3F7F6" w:rsidR="00BA309E" w:rsidRPr="009F76DA" w:rsidRDefault="00BA309E" w:rsidP="00033049">
      <w:pPr>
        <w:spacing w:before="120" w:after="120" w:line="360" w:lineRule="auto"/>
        <w:contextualSpacing/>
        <w:jc w:val="center"/>
        <w:rPr>
          <w:rFonts w:ascii="Arial" w:hAnsi="Arial" w:cs="Arial"/>
          <w:b/>
          <w:sz w:val="20"/>
          <w:szCs w:val="20"/>
        </w:rPr>
      </w:pPr>
    </w:p>
    <w:p w14:paraId="295CFA4F" w14:textId="77777777" w:rsidR="00A66121" w:rsidRPr="009F76DA" w:rsidRDefault="00A66121" w:rsidP="00033049">
      <w:pPr>
        <w:spacing w:before="120" w:after="120" w:line="360" w:lineRule="auto"/>
        <w:contextualSpacing/>
        <w:jc w:val="center"/>
        <w:rPr>
          <w:rFonts w:ascii="Arial" w:hAnsi="Arial" w:cs="Arial"/>
          <w:b/>
          <w:sz w:val="20"/>
          <w:szCs w:val="20"/>
        </w:rPr>
      </w:pPr>
      <w:r w:rsidRPr="009F76DA">
        <w:rPr>
          <w:rFonts w:ascii="Arial" w:hAnsi="Arial" w:cs="Arial"/>
          <w:b/>
          <w:sz w:val="20"/>
          <w:szCs w:val="20"/>
        </w:rPr>
        <w:t>§ 13.</w:t>
      </w:r>
    </w:p>
    <w:p w14:paraId="6EFB5E7F" w14:textId="77777777" w:rsidR="00A66121" w:rsidRPr="009F76DA" w:rsidRDefault="00A66121" w:rsidP="00033049">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Zatrudnienie na podstawie umowy o pracę </w:t>
      </w:r>
    </w:p>
    <w:p w14:paraId="3C651803" w14:textId="6B043A96"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9F76DA">
        <w:rPr>
          <w:sz w:val="20"/>
          <w:szCs w:val="20"/>
          <w:lang w:eastAsia="ar-SA"/>
        </w:rPr>
        <w:t xml:space="preserve">Osoby wykonujące czynności serwisu i wsparcia technicznego </w:t>
      </w:r>
      <w:r w:rsidR="004014FD">
        <w:rPr>
          <w:sz w:val="20"/>
          <w:szCs w:val="20"/>
          <w:lang w:eastAsia="ar-SA"/>
        </w:rPr>
        <w:t>powinny</w:t>
      </w:r>
      <w:r w:rsidRPr="009F76DA">
        <w:rPr>
          <w:sz w:val="20"/>
          <w:szCs w:val="20"/>
          <w:lang w:eastAsia="ar-SA"/>
        </w:rPr>
        <w:t xml:space="preserve"> być zatrudnione</w:t>
      </w:r>
      <w:r w:rsidR="00A56ACD">
        <w:rPr>
          <w:sz w:val="20"/>
          <w:szCs w:val="20"/>
          <w:lang w:eastAsia="ar-SA"/>
        </w:rPr>
        <w:t>,</w:t>
      </w:r>
      <w:r w:rsidR="003E6C91">
        <w:rPr>
          <w:sz w:val="20"/>
          <w:szCs w:val="20"/>
          <w:lang w:eastAsia="ar-SA"/>
        </w:rPr>
        <w:t xml:space="preserve"> </w:t>
      </w:r>
      <w:r w:rsidR="002811C4">
        <w:rPr>
          <w:sz w:val="20"/>
          <w:szCs w:val="20"/>
          <w:lang w:eastAsia="ar-SA"/>
        </w:rPr>
        <w:t>na</w:t>
      </w:r>
      <w:r w:rsidR="003E6C91">
        <w:rPr>
          <w:sz w:val="20"/>
          <w:szCs w:val="20"/>
          <w:lang w:eastAsia="ar-SA"/>
        </w:rPr>
        <w:t xml:space="preserve"> peł</w:t>
      </w:r>
      <w:r w:rsidR="002811C4">
        <w:rPr>
          <w:sz w:val="20"/>
          <w:szCs w:val="20"/>
          <w:lang w:eastAsia="ar-SA"/>
        </w:rPr>
        <w:t>e</w:t>
      </w:r>
      <w:r w:rsidR="003E6C91">
        <w:rPr>
          <w:sz w:val="20"/>
          <w:szCs w:val="20"/>
          <w:lang w:eastAsia="ar-SA"/>
        </w:rPr>
        <w:t>n etat</w:t>
      </w:r>
      <w:r w:rsidR="00A56ACD">
        <w:rPr>
          <w:sz w:val="20"/>
          <w:szCs w:val="20"/>
          <w:lang w:eastAsia="ar-SA"/>
        </w:rPr>
        <w:t>,</w:t>
      </w:r>
      <w:r w:rsidRPr="009F76DA">
        <w:rPr>
          <w:sz w:val="20"/>
          <w:szCs w:val="20"/>
          <w:lang w:eastAsia="ar-SA"/>
        </w:rPr>
        <w:t xml:space="preserve"> przez Wykonawcę</w:t>
      </w:r>
      <w:r w:rsidRPr="0062162D">
        <w:rPr>
          <w:sz w:val="20"/>
        </w:rPr>
        <w:t xml:space="preserve"> na podstawie umowy </w:t>
      </w:r>
      <w:r w:rsidRPr="009F76DA">
        <w:rPr>
          <w:sz w:val="20"/>
          <w:szCs w:val="20"/>
          <w:lang w:eastAsia="ar-SA"/>
        </w:rPr>
        <w:t xml:space="preserve">o </w:t>
      </w:r>
      <w:r w:rsidRPr="0062162D">
        <w:rPr>
          <w:sz w:val="20"/>
        </w:rPr>
        <w:t>pracę w okresie realizacji przedmiotu Umowy</w:t>
      </w:r>
      <w:r w:rsidR="00A56ACD">
        <w:rPr>
          <w:sz w:val="20"/>
        </w:rPr>
        <w:t>.</w:t>
      </w:r>
      <w:r w:rsidR="00C873EF">
        <w:rPr>
          <w:sz w:val="20"/>
        </w:rPr>
        <w:t xml:space="preserve"> </w:t>
      </w:r>
    </w:p>
    <w:p w14:paraId="0D56F7E5" w14:textId="62556DEE"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 xml:space="preserve">W trakcie realizacji przedmiotu Umowy Zamawiający uprawniony jest do wykonywania czynności kontrolnych wobec Wykonawcy odnośnie spełniania przez Wykonawcę wymogu zatrudnienia na podstawie umowy o pracę osób wykonujących prace związane z zakresem przedmiotu umowy wskazanym w ust. 1. Zamawiający uprawniony jest w szczególności do: </w:t>
      </w:r>
    </w:p>
    <w:p w14:paraId="5C70C6A2"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żądania oświadczeń i dokumentów w zakresie potwierdzenia spełniania ww. wymogów i dokonywania ich oceny,</w:t>
      </w:r>
    </w:p>
    <w:p w14:paraId="6D8128C3"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żądania wyjaśnień w przypadku wątpliwości w zakresie potwierdzenia spełniania ww. wymogów,</w:t>
      </w:r>
    </w:p>
    <w:p w14:paraId="0F05C0F8" w14:textId="7777777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przeprowadzania kontroli na miejscu wykonywania czynności serwisu i wsparcia technicznego.</w:t>
      </w:r>
    </w:p>
    <w:p w14:paraId="6AC8B4F2" w14:textId="1D793D6A"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W trakcie realizacji Umowy, na każde wezwanie Zamawiającego w wyznaczonym w tym wezwaniu terminie, Wykonawca przedłoży Zamawiającemu wskazane poniżej dowody w celu potwierdzenia spełnienia wymogu zatrudnienia na podstawie umowy o pracę przez Wykonawcę osób wykonujących wskazane w ust. 1 czynności:</w:t>
      </w:r>
    </w:p>
    <w:p w14:paraId="30D2935D" w14:textId="5F25961A" w:rsidR="00A66121" w:rsidRPr="009F76DA" w:rsidRDefault="00A66121" w:rsidP="00153F24">
      <w:pPr>
        <w:tabs>
          <w:tab w:val="left" w:pos="567"/>
          <w:tab w:val="left" w:pos="851"/>
          <w:tab w:val="left" w:pos="8647"/>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1)</w:t>
      </w:r>
      <w:r w:rsidRPr="009F76DA">
        <w:rPr>
          <w:rFonts w:ascii="Arial" w:hAnsi="Arial" w:cs="Arial"/>
          <w:sz w:val="20"/>
          <w:szCs w:val="20"/>
          <w:lang w:eastAsia="ar-SA"/>
        </w:rPr>
        <w:tab/>
        <w:t xml:space="preserve">oświadczenie Wykonawcy o zatrudnieniu na podstawie umowy o pracę osób wykonujących czynności, których dotyczy wezwanie Zamawiającego. Oświadczenie to powinno zawierać w </w:t>
      </w:r>
      <w:r w:rsidRPr="009F76DA">
        <w:rPr>
          <w:rFonts w:ascii="Arial" w:hAnsi="Arial" w:cs="Arial"/>
          <w:sz w:val="20"/>
          <w:szCs w:val="20"/>
          <w:lang w:eastAsia="ar-SA"/>
        </w:rPr>
        <w:lastRenderedPageBreak/>
        <w:t>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96C1C8C" w14:textId="4BB0C0B7"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2)</w:t>
      </w:r>
      <w:r w:rsidRPr="009F76DA">
        <w:rPr>
          <w:rFonts w:ascii="Arial" w:hAnsi="Arial" w:cs="Arial"/>
          <w:sz w:val="20"/>
          <w:szCs w:val="20"/>
          <w:lang w:eastAsia="ar-SA"/>
        </w:rPr>
        <w:tab/>
        <w:t>poświadczoną za zgodność z oryginałem odpowiednio przez Wykonawcę kopię umowy/umów o pracę osób wykonujących w trakcie realizacji przedmiotu Umowy czynności, których dotyczy ww. oświadczenie Wykonawcy (wraz z dokumentem regulującym zakres obowiązków, jeżeli został sporządzony). Kopia umowy/umów powinna zostać zanonimizowana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r w:rsidRPr="009F76DA" w:rsidDel="00C96887">
        <w:rPr>
          <w:rFonts w:ascii="Arial" w:hAnsi="Arial" w:cs="Arial"/>
          <w:sz w:val="20"/>
          <w:szCs w:val="20"/>
          <w:lang w:eastAsia="ar-SA"/>
        </w:rPr>
        <w:t xml:space="preserve"> </w:t>
      </w:r>
      <w:r w:rsidRPr="009F76DA">
        <w:rPr>
          <w:rFonts w:ascii="Arial" w:hAnsi="Arial" w:cs="Arial"/>
          <w:sz w:val="20"/>
          <w:szCs w:val="20"/>
          <w:lang w:eastAsia="ar-SA"/>
        </w:rPr>
        <w:t>(tj. w szczególności bez imion i nazwisk, adresów, nr PESEL pracowników). Informacje takie jak: data zawarcia umowy, rodzaj umowy o pracę i wymiar etatu, imię i nazwisko powinny być możliwe do zidentyfikowania;</w:t>
      </w:r>
    </w:p>
    <w:p w14:paraId="638FDE74" w14:textId="36D19250"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3)</w:t>
      </w:r>
      <w:r w:rsidRPr="009F76DA">
        <w:rPr>
          <w:rFonts w:ascii="Arial" w:hAnsi="Arial" w:cs="Arial"/>
          <w:sz w:val="20"/>
          <w:szCs w:val="20"/>
          <w:lang w:eastAsia="ar-SA"/>
        </w:rPr>
        <w:tab/>
        <w:t>zaświadczenie właściwego oddziału ZUS, potwierdzające opłacanie przez Wykonawcę składek na ubezpieczenia społeczne i zdrowotne z tytułu zatrudnienia na podstawie umów o pracę za ostatni okres rozliczeniowy;</w:t>
      </w:r>
    </w:p>
    <w:p w14:paraId="2155FFCE" w14:textId="20E6D9B6" w:rsidR="00A66121" w:rsidRPr="009F76DA" w:rsidRDefault="00A66121" w:rsidP="00A66121">
      <w:pPr>
        <w:tabs>
          <w:tab w:val="left" w:pos="567"/>
          <w:tab w:val="left" w:pos="851"/>
        </w:tabs>
        <w:suppressAutoHyphens/>
        <w:spacing w:before="120" w:after="120" w:line="360" w:lineRule="auto"/>
        <w:ind w:left="567" w:hanging="283"/>
        <w:contextualSpacing/>
        <w:jc w:val="both"/>
        <w:rPr>
          <w:rFonts w:ascii="Arial" w:hAnsi="Arial" w:cs="Arial"/>
          <w:sz w:val="20"/>
          <w:szCs w:val="20"/>
          <w:lang w:eastAsia="ar-SA"/>
        </w:rPr>
      </w:pPr>
      <w:r w:rsidRPr="009F76DA">
        <w:rPr>
          <w:rFonts w:ascii="Arial" w:hAnsi="Arial" w:cs="Arial"/>
          <w:sz w:val="20"/>
          <w:szCs w:val="20"/>
          <w:lang w:eastAsia="ar-SA"/>
        </w:rPr>
        <w:t>4)</w:t>
      </w:r>
      <w:r w:rsidRPr="009F76DA">
        <w:rPr>
          <w:rFonts w:ascii="Arial" w:hAnsi="Arial" w:cs="Arial"/>
          <w:sz w:val="20"/>
          <w:szCs w:val="20"/>
          <w:lang w:eastAsia="ar-SA"/>
        </w:rPr>
        <w:tab/>
        <w:t>poświadczoną za zgodność z oryginałem odpowiednio przez Wykonawcę kopię dowodu potwierdzającego zgłoszenie pracownika przez pracodawcę do ubezpieczeń, zanonimizowaną w sposób zapewniający ochronę danych osobowych pracowników, zgodnie z przepisami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9F76DA">
        <w:rPr>
          <w:rFonts w:ascii="Arial" w:hAnsi="Arial" w:cs="Arial"/>
          <w:sz w:val="20"/>
          <w:szCs w:val="20"/>
          <w:lang w:eastAsia="ar-SA"/>
        </w:rPr>
        <w:t>Dz.Urz.UE.L</w:t>
      </w:r>
      <w:proofErr w:type="spellEnd"/>
      <w:r w:rsidRPr="009F76DA">
        <w:rPr>
          <w:rFonts w:ascii="Arial" w:hAnsi="Arial" w:cs="Arial"/>
          <w:sz w:val="20"/>
          <w:szCs w:val="20"/>
          <w:lang w:eastAsia="ar-SA"/>
        </w:rPr>
        <w:t xml:space="preserve"> Nr 119).</w:t>
      </w:r>
    </w:p>
    <w:p w14:paraId="7B433861" w14:textId="0D094B06"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 na podstawie umowy o pracę osób wykonujących czynności wskazane w ust. 1.</w:t>
      </w:r>
      <w:r w:rsidR="0014058A" w:rsidRPr="0062162D">
        <w:rPr>
          <w:sz w:val="20"/>
        </w:rPr>
        <w:t xml:space="preserve"> </w:t>
      </w:r>
    </w:p>
    <w:p w14:paraId="5CD6EA6E" w14:textId="388FE70B" w:rsidR="00A66121" w:rsidRPr="0062162D" w:rsidRDefault="00A66121" w:rsidP="00A66121">
      <w:pPr>
        <w:pStyle w:val="Akapitzlist"/>
        <w:numPr>
          <w:ilvl w:val="4"/>
          <w:numId w:val="91"/>
        </w:numPr>
        <w:tabs>
          <w:tab w:val="left" w:pos="426"/>
          <w:tab w:val="left" w:pos="851"/>
        </w:tabs>
        <w:suppressAutoHyphens/>
        <w:spacing w:before="120" w:after="120" w:line="360" w:lineRule="auto"/>
        <w:ind w:left="426" w:hanging="426"/>
        <w:contextualSpacing/>
        <w:jc w:val="both"/>
        <w:rPr>
          <w:sz w:val="20"/>
        </w:rPr>
      </w:pPr>
      <w:r w:rsidRPr="0062162D">
        <w:rPr>
          <w:sz w:val="20"/>
        </w:rPr>
        <w:t>W przypadku uzasadnionych wątpliwości co do przestrzegania prawa pracy przez Wykonawcę, Zamawiający może zwrócić się o przeprowadzenie w tym zakresie kontroli przez Państwową Inspekcję Pracy.</w:t>
      </w:r>
    </w:p>
    <w:p w14:paraId="373C8F94" w14:textId="77777777" w:rsidR="00A66121" w:rsidRPr="009F76DA" w:rsidRDefault="00A66121" w:rsidP="00E704D1">
      <w:pPr>
        <w:spacing w:before="120" w:after="120" w:line="360" w:lineRule="auto"/>
        <w:contextualSpacing/>
        <w:jc w:val="center"/>
        <w:rPr>
          <w:rFonts w:ascii="Arial" w:hAnsi="Arial" w:cs="Arial"/>
          <w:b/>
          <w:sz w:val="20"/>
          <w:szCs w:val="20"/>
        </w:rPr>
      </w:pPr>
    </w:p>
    <w:p w14:paraId="3CE18F87" w14:textId="5DD04E4B" w:rsidR="00F71AF0" w:rsidRPr="001551E3" w:rsidRDefault="00F71AF0" w:rsidP="00F71AF0">
      <w:pPr>
        <w:spacing w:before="120" w:after="120" w:line="360" w:lineRule="auto"/>
        <w:contextualSpacing/>
        <w:jc w:val="center"/>
        <w:rPr>
          <w:rFonts w:ascii="Arial" w:hAnsi="Arial"/>
          <w:b/>
          <w:sz w:val="20"/>
          <w:szCs w:val="20"/>
        </w:rPr>
      </w:pPr>
      <w:r w:rsidRPr="46A31966">
        <w:rPr>
          <w:rFonts w:ascii="Arial" w:hAnsi="Arial"/>
          <w:b/>
          <w:sz w:val="20"/>
          <w:szCs w:val="20"/>
        </w:rPr>
        <w:t xml:space="preserve">§ </w:t>
      </w:r>
      <w:r w:rsidRPr="46A31966">
        <w:rPr>
          <w:rFonts w:ascii="Arial" w:hAnsi="Arial"/>
          <w:b/>
          <w:bCs/>
          <w:sz w:val="20"/>
          <w:szCs w:val="20"/>
        </w:rPr>
        <w:t>1</w:t>
      </w:r>
      <w:r>
        <w:rPr>
          <w:rFonts w:ascii="Arial" w:hAnsi="Arial"/>
          <w:b/>
          <w:bCs/>
          <w:sz w:val="20"/>
          <w:szCs w:val="20"/>
        </w:rPr>
        <w:t>4</w:t>
      </w:r>
      <w:r>
        <w:br/>
      </w:r>
      <w:r>
        <w:rPr>
          <w:rFonts w:ascii="Arial" w:hAnsi="Arial"/>
          <w:b/>
          <w:sz w:val="20"/>
          <w:szCs w:val="20"/>
        </w:rPr>
        <w:t>Zmiana umowy</w:t>
      </w:r>
    </w:p>
    <w:p w14:paraId="4E2C0358" w14:textId="77777777" w:rsidR="002811C4" w:rsidRPr="002811C4" w:rsidRDefault="002811C4" w:rsidP="00047A27">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2811C4">
        <w:rPr>
          <w:rFonts w:ascii="Arial" w:hAnsi="Arial" w:cs="Arial"/>
          <w:sz w:val="20"/>
          <w:szCs w:val="20"/>
        </w:rPr>
        <w:t>Strony zastrzegają możliwość zmiany Umowy w zakresie:</w:t>
      </w:r>
    </w:p>
    <w:p w14:paraId="098935CB" w14:textId="7ED7756F" w:rsidR="002811C4" w:rsidRPr="002811C4" w:rsidRDefault="002811C4" w:rsidP="002811C4">
      <w:pPr>
        <w:numPr>
          <w:ilvl w:val="1"/>
          <w:numId w:val="285"/>
        </w:numPr>
        <w:spacing w:line="360" w:lineRule="auto"/>
        <w:jc w:val="both"/>
        <w:rPr>
          <w:rFonts w:ascii="Arial" w:hAnsi="Arial" w:cs="Arial"/>
          <w:sz w:val="20"/>
          <w:szCs w:val="20"/>
          <w:lang w:eastAsia="ar-SA"/>
        </w:rPr>
      </w:pPr>
      <w:r w:rsidRPr="002811C4">
        <w:rPr>
          <w:rFonts w:ascii="Arial" w:hAnsi="Arial" w:cs="Arial"/>
          <w:sz w:val="20"/>
          <w:szCs w:val="20"/>
          <w:lang w:eastAsia="ar-SA"/>
        </w:rPr>
        <w:t>postanowień, których zmiana dopuszczalna jest w świetle ustawy PZP bez przeprowadzenia nowego postępowania o udzielenie zamówienia, w szczególności</w:t>
      </w:r>
      <w:r w:rsidRPr="002811C4">
        <w:rPr>
          <w:rFonts w:ascii="Arial" w:hAnsi="Arial"/>
          <w:sz w:val="20"/>
          <w:szCs w:val="20"/>
        </w:rPr>
        <w:t xml:space="preserve"> </w:t>
      </w:r>
      <w:r w:rsidRPr="002811C4">
        <w:rPr>
          <w:rFonts w:ascii="Arial" w:hAnsi="Arial" w:cs="Arial"/>
          <w:sz w:val="20"/>
          <w:szCs w:val="20"/>
          <w:lang w:eastAsia="ar-SA"/>
        </w:rPr>
        <w:t xml:space="preserve">jeżeli konieczność zmiany Umowy spowodowana jest okolicznościami, których Zamawiający, działając z należytą starannością, nie mógł przewidzieć, o ile taka zmiana nie modyfikuje ogólnego charakteru </w:t>
      </w:r>
      <w:r w:rsidRPr="002811C4">
        <w:rPr>
          <w:rFonts w:ascii="Arial" w:hAnsi="Arial" w:cs="Arial"/>
          <w:sz w:val="20"/>
          <w:szCs w:val="20"/>
          <w:lang w:eastAsia="ar-SA"/>
        </w:rPr>
        <w:lastRenderedPageBreak/>
        <w:t xml:space="preserve">Umowy, a wzrost wynagrodzenia spowodowany każdą kolejną zmianą nie przekracza 50% łącznego wynagrodzenia brutto, o którym mowa w § 7 ust. </w:t>
      </w:r>
      <w:r>
        <w:rPr>
          <w:rFonts w:ascii="Arial" w:hAnsi="Arial" w:cs="Arial"/>
          <w:sz w:val="20"/>
          <w:szCs w:val="20"/>
          <w:lang w:eastAsia="ar-SA"/>
        </w:rPr>
        <w:t>5</w:t>
      </w:r>
      <w:r w:rsidRPr="002811C4">
        <w:rPr>
          <w:rFonts w:ascii="Arial" w:hAnsi="Arial" w:cs="Arial"/>
          <w:sz w:val="20"/>
          <w:szCs w:val="20"/>
          <w:lang w:eastAsia="ar-SA"/>
        </w:rPr>
        <w:t>;</w:t>
      </w:r>
    </w:p>
    <w:p w14:paraId="32275B54" w14:textId="08DD85F4" w:rsidR="009F1F74" w:rsidRDefault="009F1F74" w:rsidP="002811C4">
      <w:pPr>
        <w:numPr>
          <w:ilvl w:val="1"/>
          <w:numId w:val="285"/>
        </w:numPr>
        <w:spacing w:line="360" w:lineRule="auto"/>
        <w:jc w:val="both"/>
        <w:rPr>
          <w:rFonts w:ascii="Arial" w:hAnsi="Arial" w:cs="Arial"/>
          <w:sz w:val="20"/>
          <w:szCs w:val="20"/>
          <w:lang w:eastAsia="ar-SA"/>
        </w:rPr>
      </w:pPr>
      <w:r>
        <w:rPr>
          <w:rFonts w:ascii="Arial" w:hAnsi="Arial" w:cs="Arial"/>
          <w:sz w:val="20"/>
          <w:szCs w:val="20"/>
          <w:lang w:eastAsia="ar-SA"/>
        </w:rPr>
        <w:t>zakresu świadczeń składających się na p</w:t>
      </w:r>
      <w:r w:rsidRPr="009F1F74">
        <w:rPr>
          <w:rFonts w:ascii="Arial" w:hAnsi="Arial" w:cs="Arial"/>
          <w:sz w:val="20"/>
          <w:szCs w:val="20"/>
          <w:lang w:eastAsia="ar-SA"/>
        </w:rPr>
        <w:t>rzedmiot</w:t>
      </w:r>
      <w:r>
        <w:rPr>
          <w:rFonts w:ascii="Arial" w:hAnsi="Arial" w:cs="Arial"/>
          <w:sz w:val="20"/>
          <w:szCs w:val="20"/>
          <w:lang w:eastAsia="ar-SA"/>
        </w:rPr>
        <w:t xml:space="preserve"> U</w:t>
      </w:r>
      <w:r w:rsidRPr="009F1F74">
        <w:rPr>
          <w:rFonts w:ascii="Arial" w:hAnsi="Arial" w:cs="Arial"/>
          <w:sz w:val="20"/>
          <w:szCs w:val="20"/>
          <w:lang w:eastAsia="ar-SA"/>
        </w:rPr>
        <w:t xml:space="preserve">mowy, </w:t>
      </w:r>
      <w:r>
        <w:rPr>
          <w:rFonts w:ascii="Arial" w:hAnsi="Arial" w:cs="Arial"/>
          <w:sz w:val="20"/>
          <w:szCs w:val="20"/>
          <w:lang w:eastAsia="ar-SA"/>
        </w:rPr>
        <w:t xml:space="preserve">w celu dostosowania </w:t>
      </w:r>
      <w:r w:rsidR="00FB65DF">
        <w:rPr>
          <w:rFonts w:ascii="Arial" w:hAnsi="Arial" w:cs="Arial"/>
          <w:sz w:val="20"/>
          <w:szCs w:val="20"/>
          <w:lang w:eastAsia="ar-SA"/>
        </w:rPr>
        <w:t xml:space="preserve">ich zakresu </w:t>
      </w:r>
      <w:r>
        <w:rPr>
          <w:rFonts w:ascii="Arial" w:hAnsi="Arial" w:cs="Arial"/>
          <w:sz w:val="20"/>
          <w:szCs w:val="20"/>
          <w:lang w:eastAsia="ar-SA"/>
        </w:rPr>
        <w:t xml:space="preserve">do </w:t>
      </w:r>
      <w:r w:rsidRPr="009F1F74">
        <w:rPr>
          <w:rFonts w:ascii="Arial" w:hAnsi="Arial" w:cs="Arial"/>
          <w:sz w:val="20"/>
          <w:szCs w:val="20"/>
          <w:lang w:eastAsia="ar-SA"/>
        </w:rPr>
        <w:t xml:space="preserve">planowanej </w:t>
      </w:r>
      <w:r>
        <w:rPr>
          <w:rFonts w:ascii="Arial" w:hAnsi="Arial" w:cs="Arial"/>
          <w:sz w:val="20"/>
          <w:szCs w:val="20"/>
          <w:lang w:eastAsia="ar-SA"/>
        </w:rPr>
        <w:t xml:space="preserve">lub wprowadzonej </w:t>
      </w:r>
      <w:r w:rsidRPr="009F1F74">
        <w:rPr>
          <w:rFonts w:ascii="Arial" w:hAnsi="Arial" w:cs="Arial"/>
          <w:sz w:val="20"/>
          <w:szCs w:val="20"/>
          <w:lang w:eastAsia="ar-SA"/>
        </w:rPr>
        <w:t>zmiany przepisów prawa</w:t>
      </w:r>
      <w:r>
        <w:rPr>
          <w:rFonts w:ascii="Arial" w:hAnsi="Arial" w:cs="Arial"/>
          <w:sz w:val="20"/>
          <w:szCs w:val="20"/>
          <w:lang w:eastAsia="ar-SA"/>
        </w:rPr>
        <w:t xml:space="preserve"> i</w:t>
      </w:r>
      <w:r w:rsidRPr="009F1F74">
        <w:rPr>
          <w:rFonts w:ascii="Arial" w:hAnsi="Arial" w:cs="Arial"/>
          <w:sz w:val="20"/>
          <w:szCs w:val="20"/>
          <w:lang w:eastAsia="ar-SA"/>
        </w:rPr>
        <w:t xml:space="preserve"> przy odpowiednim zmniejszeniu w sposób proporcjonalny wynagrodzenia należnego Wykonawcy;</w:t>
      </w:r>
    </w:p>
    <w:p w14:paraId="6FE152A8" w14:textId="0522860A" w:rsidR="002811C4" w:rsidRPr="002811C4" w:rsidRDefault="002811C4" w:rsidP="002811C4">
      <w:pPr>
        <w:numPr>
          <w:ilvl w:val="1"/>
          <w:numId w:val="285"/>
        </w:numPr>
        <w:spacing w:line="360" w:lineRule="auto"/>
        <w:jc w:val="both"/>
        <w:rPr>
          <w:rFonts w:ascii="Arial" w:hAnsi="Arial" w:cs="Arial"/>
          <w:sz w:val="20"/>
          <w:szCs w:val="20"/>
          <w:lang w:eastAsia="ar-SA"/>
        </w:rPr>
      </w:pPr>
      <w:r w:rsidRPr="002811C4">
        <w:rPr>
          <w:rFonts w:ascii="Arial" w:hAnsi="Arial" w:cs="Arial"/>
          <w:sz w:val="20"/>
          <w:szCs w:val="20"/>
          <w:lang w:eastAsia="ar-SA"/>
        </w:rPr>
        <w:t>szczegółowych zasad wykonywania przedmiotu Umowy określonych w OPZ, w zakresie niezbędnym do dostosowania treści Umowy do zmian organizacyjnych po stronie Zamawiającego</w:t>
      </w:r>
      <w:r w:rsidR="00B51C8E">
        <w:rPr>
          <w:rFonts w:ascii="Arial" w:hAnsi="Arial" w:cs="Arial"/>
          <w:sz w:val="20"/>
          <w:szCs w:val="20"/>
          <w:lang w:eastAsia="ar-SA"/>
        </w:rPr>
        <w:t xml:space="preserve"> lub dotyczących Zgłoszeń</w:t>
      </w:r>
      <w:r w:rsidRPr="002811C4">
        <w:rPr>
          <w:rFonts w:ascii="Arial" w:hAnsi="Arial" w:cs="Arial"/>
          <w:sz w:val="20"/>
          <w:szCs w:val="20"/>
          <w:lang w:eastAsia="ar-SA"/>
        </w:rPr>
        <w:t>;</w:t>
      </w:r>
    </w:p>
    <w:p w14:paraId="322CF3CA" w14:textId="77777777" w:rsidR="002811C4" w:rsidRPr="002811C4" w:rsidRDefault="002811C4" w:rsidP="002811C4">
      <w:pPr>
        <w:numPr>
          <w:ilvl w:val="1"/>
          <w:numId w:val="285"/>
        </w:numPr>
        <w:spacing w:line="360" w:lineRule="auto"/>
        <w:jc w:val="both"/>
        <w:rPr>
          <w:rFonts w:ascii="Arial" w:hAnsi="Arial" w:cs="Arial"/>
          <w:bCs/>
          <w:sz w:val="20"/>
          <w:szCs w:val="20"/>
        </w:rPr>
      </w:pPr>
      <w:r w:rsidRPr="002811C4">
        <w:rPr>
          <w:rFonts w:ascii="Arial" w:hAnsi="Arial" w:cs="Arial"/>
          <w:sz w:val="20"/>
          <w:szCs w:val="20"/>
          <w:lang w:eastAsia="ar-SA"/>
        </w:rPr>
        <w:t>terminu wykonania Umowy, jeżeli w toku realizacji Umowy wyniknie potrzeba zaimplementowania oprogramowania własnego lub standardowego lub wykonania innej usługi, niezbędnych do prawidłowej realizacji przedmiotu Umowy, a których Strony nie przewidziały przy zawarciu Umowy; w takim przypadku termin wykonania Umowy może zostać przesunięty o czas trwania odpowiednio implementacji oprogramowania</w:t>
      </w:r>
      <w:r w:rsidRPr="002811C4">
        <w:rPr>
          <w:rFonts w:ascii="Arial" w:hAnsi="Arial" w:cs="Arial"/>
          <w:bCs/>
          <w:sz w:val="20"/>
          <w:szCs w:val="20"/>
        </w:rPr>
        <w:t xml:space="preserve"> lub wykonania innej usługi;</w:t>
      </w:r>
    </w:p>
    <w:p w14:paraId="0191507F" w14:textId="366D56E7" w:rsidR="002811C4" w:rsidRPr="002811C4" w:rsidRDefault="002811C4" w:rsidP="002811C4">
      <w:pPr>
        <w:numPr>
          <w:ilvl w:val="1"/>
          <w:numId w:val="285"/>
        </w:numPr>
        <w:spacing w:line="360" w:lineRule="auto"/>
        <w:jc w:val="both"/>
        <w:rPr>
          <w:rFonts w:ascii="Arial" w:hAnsi="Arial" w:cs="Arial"/>
          <w:bCs/>
          <w:sz w:val="20"/>
          <w:szCs w:val="20"/>
        </w:rPr>
      </w:pPr>
      <w:r w:rsidRPr="002811C4">
        <w:rPr>
          <w:rFonts w:ascii="Arial" w:hAnsi="Arial" w:cs="Arial"/>
          <w:bCs/>
          <w:sz w:val="20"/>
          <w:szCs w:val="20"/>
        </w:rPr>
        <w:t xml:space="preserve">wskazanym w </w:t>
      </w:r>
      <w:r w:rsidR="00B51C8E">
        <w:rPr>
          <w:rFonts w:ascii="Arial" w:hAnsi="Arial" w:cs="Arial"/>
          <w:bCs/>
          <w:sz w:val="20"/>
          <w:szCs w:val="20"/>
        </w:rPr>
        <w:t xml:space="preserve">§ 7 </w:t>
      </w:r>
      <w:r w:rsidRPr="002811C4">
        <w:rPr>
          <w:rFonts w:ascii="Arial" w:hAnsi="Arial" w:cs="Arial"/>
          <w:bCs/>
          <w:sz w:val="20"/>
          <w:szCs w:val="20"/>
        </w:rPr>
        <w:t>ust. 2</w:t>
      </w:r>
      <w:r w:rsidR="00B51C8E">
        <w:rPr>
          <w:rFonts w:ascii="Arial" w:hAnsi="Arial" w:cs="Arial"/>
          <w:bCs/>
          <w:sz w:val="20"/>
          <w:szCs w:val="20"/>
        </w:rPr>
        <w:t>0</w:t>
      </w:r>
      <w:r w:rsidRPr="002811C4">
        <w:rPr>
          <w:rFonts w:ascii="Arial" w:hAnsi="Arial" w:cs="Arial"/>
          <w:bCs/>
          <w:sz w:val="20"/>
          <w:szCs w:val="20"/>
        </w:rPr>
        <w:t xml:space="preserve"> i </w:t>
      </w:r>
      <w:r w:rsidR="00B51C8E">
        <w:rPr>
          <w:rFonts w:ascii="Arial" w:hAnsi="Arial" w:cs="Arial"/>
          <w:bCs/>
          <w:sz w:val="20"/>
          <w:szCs w:val="20"/>
        </w:rPr>
        <w:t>21</w:t>
      </w:r>
      <w:r w:rsidRPr="002811C4">
        <w:rPr>
          <w:rFonts w:ascii="Arial" w:hAnsi="Arial" w:cs="Arial"/>
          <w:bCs/>
          <w:sz w:val="20"/>
          <w:szCs w:val="20"/>
        </w:rPr>
        <w:t xml:space="preserve"> poniżej oraz innych wskazanych w Umowie.</w:t>
      </w:r>
    </w:p>
    <w:p w14:paraId="326C79DF" w14:textId="2DA5442B" w:rsidR="005B4F73" w:rsidRDefault="005B4F73" w:rsidP="00047A27">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047A27">
        <w:rPr>
          <w:rFonts w:ascii="Arial" w:hAnsi="Arial" w:cs="Arial"/>
          <w:sz w:val="20"/>
          <w:szCs w:val="20"/>
        </w:rPr>
        <w:t>W przypadku wystąpienia okoliczności skutkujących koniecznością dokonania zmiany Umowy, o któr</w:t>
      </w:r>
      <w:r w:rsidR="00047A27">
        <w:rPr>
          <w:rFonts w:ascii="Arial" w:hAnsi="Arial" w:cs="Arial"/>
          <w:sz w:val="20"/>
          <w:szCs w:val="20"/>
        </w:rPr>
        <w:t>ej</w:t>
      </w:r>
      <w:r w:rsidRPr="00047A27">
        <w:rPr>
          <w:rFonts w:ascii="Arial" w:hAnsi="Arial" w:cs="Arial"/>
          <w:sz w:val="20"/>
          <w:szCs w:val="20"/>
        </w:rPr>
        <w:t xml:space="preserve"> mowa w ust. </w:t>
      </w:r>
      <w:r w:rsidR="00047A27" w:rsidRPr="00047A27">
        <w:rPr>
          <w:rFonts w:ascii="Arial" w:hAnsi="Arial" w:cs="Arial"/>
          <w:sz w:val="20"/>
          <w:szCs w:val="20"/>
        </w:rPr>
        <w:t>1</w:t>
      </w:r>
      <w:r w:rsidR="00C12899">
        <w:rPr>
          <w:rFonts w:ascii="Arial" w:hAnsi="Arial" w:cs="Arial"/>
          <w:sz w:val="20"/>
          <w:szCs w:val="20"/>
        </w:rPr>
        <w:t xml:space="preserve"> pkt 3</w:t>
      </w:r>
      <w:r w:rsidRPr="00047A27">
        <w:rPr>
          <w:rFonts w:ascii="Arial" w:hAnsi="Arial" w:cs="Arial"/>
          <w:sz w:val="20"/>
          <w:szCs w:val="20"/>
        </w:rPr>
        <w:t>, Zamawiający każdorazowo niezwłocznie poinformuje o tym Wykonawcę w formie pisemnej.</w:t>
      </w:r>
    </w:p>
    <w:p w14:paraId="3834F56C" w14:textId="6EC69ECA" w:rsidR="00113D44" w:rsidRPr="00113D44" w:rsidRDefault="00113D44" w:rsidP="00113D44">
      <w:pPr>
        <w:pStyle w:val="Akapitzlist1"/>
        <w:numPr>
          <w:ilvl w:val="0"/>
          <w:numId w:val="92"/>
        </w:numPr>
        <w:tabs>
          <w:tab w:val="clear" w:pos="720"/>
        </w:tabs>
        <w:autoSpaceDE w:val="0"/>
        <w:autoSpaceDN w:val="0"/>
        <w:adjustRightInd w:val="0"/>
        <w:spacing w:line="360" w:lineRule="auto"/>
        <w:ind w:left="426" w:hanging="426"/>
        <w:jc w:val="both"/>
        <w:rPr>
          <w:rFonts w:ascii="Arial" w:hAnsi="Arial" w:cs="Arial"/>
          <w:sz w:val="20"/>
          <w:szCs w:val="20"/>
        </w:rPr>
      </w:pPr>
      <w:r w:rsidRPr="005E70A4">
        <w:rPr>
          <w:rFonts w:ascii="Arial" w:hAnsi="Arial" w:cs="Arial"/>
          <w:sz w:val="20"/>
          <w:szCs w:val="20"/>
        </w:rPr>
        <w:t>O ile Umowa nie stanowi inaczej, zmiany treści Umowy mogą być dokonywane wyłącznie w formie aneksu podpisanego przez obie Strony, pod rygorem nieważności</w:t>
      </w:r>
      <w:r>
        <w:rPr>
          <w:rFonts w:ascii="Arial" w:hAnsi="Arial" w:cs="Arial"/>
          <w:sz w:val="20"/>
          <w:szCs w:val="20"/>
        </w:rPr>
        <w:t>.</w:t>
      </w:r>
    </w:p>
    <w:p w14:paraId="3C7E91CE" w14:textId="77777777" w:rsidR="00BA309E" w:rsidRPr="001551E3" w:rsidRDefault="00BA309E" w:rsidP="001551E3">
      <w:pPr>
        <w:spacing w:before="120" w:after="120" w:line="360" w:lineRule="auto"/>
        <w:contextualSpacing/>
        <w:jc w:val="center"/>
        <w:rPr>
          <w:rFonts w:ascii="Arial" w:hAnsi="Arial"/>
          <w:b/>
          <w:sz w:val="20"/>
        </w:rPr>
      </w:pPr>
    </w:p>
    <w:p w14:paraId="78BEE00F" w14:textId="2880BBFC" w:rsidR="00197BEC" w:rsidRPr="001551E3" w:rsidRDefault="00197BEC" w:rsidP="001551E3">
      <w:pPr>
        <w:spacing w:before="120" w:after="120" w:line="360" w:lineRule="auto"/>
        <w:contextualSpacing/>
        <w:jc w:val="center"/>
        <w:rPr>
          <w:rFonts w:ascii="Arial" w:hAnsi="Arial"/>
          <w:b/>
          <w:sz w:val="20"/>
          <w:szCs w:val="20"/>
        </w:rPr>
      </w:pPr>
      <w:bookmarkStart w:id="4" w:name="_Toc445282726"/>
      <w:bookmarkStart w:id="5" w:name="_Hlk75448947"/>
      <w:r w:rsidRPr="46A31966">
        <w:rPr>
          <w:rFonts w:ascii="Arial" w:hAnsi="Arial"/>
          <w:b/>
          <w:sz w:val="20"/>
          <w:szCs w:val="20"/>
        </w:rPr>
        <w:t xml:space="preserve">§ </w:t>
      </w:r>
      <w:r w:rsidR="4E0C4BD3" w:rsidRPr="46A31966">
        <w:rPr>
          <w:rFonts w:ascii="Arial" w:hAnsi="Arial"/>
          <w:b/>
          <w:bCs/>
          <w:sz w:val="20"/>
          <w:szCs w:val="20"/>
        </w:rPr>
        <w:t>1</w:t>
      </w:r>
      <w:r w:rsidR="00F71AF0">
        <w:rPr>
          <w:rFonts w:ascii="Arial" w:hAnsi="Arial"/>
          <w:b/>
          <w:bCs/>
          <w:sz w:val="20"/>
          <w:szCs w:val="20"/>
        </w:rPr>
        <w:t>5</w:t>
      </w:r>
      <w:r>
        <w:br/>
      </w:r>
      <w:r w:rsidRPr="46A31966">
        <w:rPr>
          <w:rFonts w:ascii="Arial" w:hAnsi="Arial"/>
          <w:b/>
          <w:sz w:val="20"/>
          <w:szCs w:val="20"/>
        </w:rPr>
        <w:t>Siła Wyższa</w:t>
      </w:r>
      <w:bookmarkEnd w:id="4"/>
    </w:p>
    <w:bookmarkEnd w:id="5"/>
    <w:p w14:paraId="4DA6A5A5" w14:textId="77777777"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Żadna Strona nie będzie odpowiedzialna za niewykonanie swoich zobowiązań w ramach Umowy w stopniu, w jakim opóźnienie w jej działaniu lub inne niewykonanie jej zobowiązań jest wynikiem Siły Wyższej.</w:t>
      </w:r>
    </w:p>
    <w:p w14:paraId="0D2D9112" w14:textId="77777777"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Dla potrzeb Umowy „Siła Wyższa” oznacza wydarzenie nadzwyczajne pozostające poza kontrolą Strony, występujące po podpisaniu Umowy przez obie Strony, przeszkadzające racjonalnemu wykonaniu przez tę Stronę jej obowiązków, nie obejmujące winy własnej lub nienależytej staranności tej Strony i nieprzewidywalne w dacie zawarcia Umowy.</w:t>
      </w:r>
    </w:p>
    <w:p w14:paraId="2823291F" w14:textId="77777777"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Jeżeli Siła Wyższa spowoduje niewykonanie lub nienależyte wykonanie zobowiązań wynikających z Umowy:</w:t>
      </w:r>
    </w:p>
    <w:p w14:paraId="67ED4BF9" w14:textId="77777777" w:rsidR="00197BEC" w:rsidRPr="009F76DA" w:rsidRDefault="00197BEC" w:rsidP="0062162D">
      <w:pPr>
        <w:pStyle w:val="Akapitzlist1"/>
        <w:numPr>
          <w:ilvl w:val="2"/>
          <w:numId w:val="93"/>
        </w:numPr>
        <w:tabs>
          <w:tab w:val="clear" w:pos="1980"/>
        </w:tabs>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 o ile będzie to możliwe - zawiadomi w terminie 2 dni na piśmie drugą Stronę o powstaniu i zakończeniu tego zdarzenia, w miarę możliwości przedstawiając stosowną dokumentację w tym zakresie,</w:t>
      </w:r>
    </w:p>
    <w:p w14:paraId="158874C3" w14:textId="77777777" w:rsidR="00197BEC" w:rsidRPr="009F76DA" w:rsidRDefault="00197BEC" w:rsidP="0062162D">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Strona niezwłocznie przystąpi do dalszego wykonywania Umowy,</w:t>
      </w:r>
    </w:p>
    <w:p w14:paraId="2EF4267F" w14:textId="77777777" w:rsidR="00197BEC" w:rsidRPr="009F76DA" w:rsidRDefault="00197BEC" w:rsidP="0062162D">
      <w:pPr>
        <w:pStyle w:val="Akapitzlist1"/>
        <w:numPr>
          <w:ilvl w:val="2"/>
          <w:numId w:val="93"/>
        </w:numPr>
        <w:autoSpaceDE w:val="0"/>
        <w:autoSpaceDN w:val="0"/>
        <w:adjustRightInd w:val="0"/>
        <w:spacing w:line="360" w:lineRule="auto"/>
        <w:ind w:left="709" w:hanging="425"/>
        <w:jc w:val="both"/>
        <w:rPr>
          <w:rFonts w:ascii="Arial" w:hAnsi="Arial" w:cs="Arial"/>
          <w:sz w:val="20"/>
          <w:szCs w:val="20"/>
        </w:rPr>
      </w:pPr>
      <w:r w:rsidRPr="009F76DA">
        <w:rPr>
          <w:rFonts w:ascii="Arial" w:hAnsi="Arial" w:cs="Arial"/>
          <w:sz w:val="20"/>
          <w:szCs w:val="20"/>
        </w:rPr>
        <w:t>Strony uzgodnią sposób postępowania wobec tego zdarzenia oraz terminy wykonywania Umowy.</w:t>
      </w:r>
    </w:p>
    <w:p w14:paraId="67759ED1" w14:textId="58DEA8B0" w:rsidR="00197BEC" w:rsidRPr="009F76DA" w:rsidRDefault="00197BEC" w:rsidP="00153F24">
      <w:pPr>
        <w:pStyle w:val="Akapitzlist1"/>
        <w:numPr>
          <w:ilvl w:val="0"/>
          <w:numId w:val="288"/>
        </w:numPr>
        <w:autoSpaceDE w:val="0"/>
        <w:autoSpaceDN w:val="0"/>
        <w:adjustRightInd w:val="0"/>
        <w:spacing w:line="360" w:lineRule="auto"/>
        <w:ind w:left="426" w:hanging="426"/>
        <w:jc w:val="both"/>
        <w:rPr>
          <w:rFonts w:ascii="Arial" w:hAnsi="Arial" w:cs="Arial"/>
          <w:sz w:val="20"/>
          <w:szCs w:val="20"/>
        </w:rPr>
      </w:pPr>
      <w:r w:rsidRPr="009F76DA">
        <w:rPr>
          <w:rFonts w:ascii="Arial" w:hAnsi="Arial" w:cs="Arial"/>
          <w:sz w:val="20"/>
          <w:szCs w:val="20"/>
        </w:rPr>
        <w:t xml:space="preserve">Jeżeli Siła Wyższa spowoduje niewykonanie lub nienależyte wykonanie zobowiązań wynikających z Umowy przez okres powyżej trzech (3) </w:t>
      </w:r>
      <w:r w:rsidR="00016B51" w:rsidRPr="009F76DA">
        <w:rPr>
          <w:rFonts w:ascii="Arial" w:hAnsi="Arial" w:cs="Arial"/>
          <w:sz w:val="20"/>
          <w:szCs w:val="20"/>
        </w:rPr>
        <w:t>tygodni liczonego</w:t>
      </w:r>
      <w:r w:rsidRPr="009F76DA">
        <w:rPr>
          <w:rFonts w:ascii="Arial" w:hAnsi="Arial" w:cs="Arial"/>
          <w:sz w:val="20"/>
          <w:szCs w:val="20"/>
        </w:rPr>
        <w:t xml:space="preserve"> od dnia wystąpienia Siły Wyższej, Strony spotkają się i w dobrej wierze rozpatrzą celowość i warunki rozwiązania Umowy.</w:t>
      </w:r>
    </w:p>
    <w:p w14:paraId="48FCBD86" w14:textId="18C203D8" w:rsidR="00C02562" w:rsidRDefault="00C02562" w:rsidP="001058CC">
      <w:pPr>
        <w:spacing w:before="120" w:after="120" w:line="360" w:lineRule="auto"/>
        <w:contextualSpacing/>
        <w:jc w:val="center"/>
        <w:rPr>
          <w:rFonts w:ascii="Arial" w:hAnsi="Arial" w:cs="Arial"/>
          <w:b/>
          <w:bCs/>
          <w:sz w:val="20"/>
          <w:szCs w:val="20"/>
        </w:rPr>
      </w:pPr>
    </w:p>
    <w:p w14:paraId="27E737E1" w14:textId="6DB86E7D" w:rsidR="00197BEC" w:rsidRPr="009F76DA" w:rsidRDefault="00197BEC" w:rsidP="00197BEC">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 </w:t>
      </w:r>
      <w:r w:rsidR="4E0C4BD3" w:rsidRPr="46A31966">
        <w:rPr>
          <w:rFonts w:ascii="Arial" w:hAnsi="Arial" w:cs="Arial"/>
          <w:b/>
          <w:bCs/>
          <w:sz w:val="20"/>
          <w:szCs w:val="20"/>
        </w:rPr>
        <w:t>1</w:t>
      </w:r>
      <w:r w:rsidR="00F71AF0">
        <w:rPr>
          <w:rFonts w:ascii="Arial" w:hAnsi="Arial" w:cs="Arial"/>
          <w:b/>
          <w:bCs/>
          <w:sz w:val="20"/>
          <w:szCs w:val="20"/>
        </w:rPr>
        <w:t>6</w:t>
      </w:r>
    </w:p>
    <w:p w14:paraId="6C578229" w14:textId="24928E46" w:rsidR="00197BEC" w:rsidRDefault="00FB65DF" w:rsidP="00197BEC">
      <w:pPr>
        <w:spacing w:before="120" w:after="120" w:line="360" w:lineRule="auto"/>
        <w:contextualSpacing/>
        <w:jc w:val="center"/>
        <w:rPr>
          <w:rFonts w:ascii="Arial" w:hAnsi="Arial" w:cs="Arial"/>
          <w:b/>
          <w:sz w:val="20"/>
          <w:szCs w:val="20"/>
        </w:rPr>
      </w:pPr>
      <w:r>
        <w:rPr>
          <w:rFonts w:ascii="Arial" w:hAnsi="Arial" w:cs="Arial"/>
          <w:b/>
          <w:sz w:val="20"/>
          <w:szCs w:val="20"/>
        </w:rPr>
        <w:t>Zastrzeżenie konieczności osobistego wykonania części zamówienia</w:t>
      </w:r>
    </w:p>
    <w:p w14:paraId="0F897E9A" w14:textId="38B1D278" w:rsidR="005C5DC4" w:rsidRDefault="005C5DC4" w:rsidP="0055029D">
      <w:pPr>
        <w:spacing w:before="120" w:after="120" w:line="360" w:lineRule="auto"/>
        <w:contextualSpacing/>
        <w:jc w:val="both"/>
        <w:rPr>
          <w:rFonts w:ascii="Arial" w:hAnsi="Arial" w:cs="Arial"/>
          <w:sz w:val="20"/>
          <w:szCs w:val="20"/>
        </w:rPr>
      </w:pPr>
      <w:r w:rsidRPr="005C5DC4">
        <w:rPr>
          <w:rFonts w:ascii="Arial" w:hAnsi="Arial" w:cs="Arial"/>
          <w:sz w:val="20"/>
          <w:szCs w:val="20"/>
        </w:rPr>
        <w:t xml:space="preserve">Zamawiający zastrzega konieczność osobistego wykonania przez Wykonawcę przedmiotu Umowy określonego w § 2 ust. 1 pkt 1) Umowy tj. usługi </w:t>
      </w:r>
      <w:r w:rsidRPr="005C5DC4">
        <w:rPr>
          <w:rFonts w:ascii="Arial" w:hAnsi="Arial" w:cs="Arial"/>
          <w:bCs/>
          <w:sz w:val="20"/>
          <w:szCs w:val="20"/>
        </w:rPr>
        <w:t>wsparcia eksploatacji, świadczenia serwisu i wsparcia technicznego dla Systemu</w:t>
      </w:r>
      <w:r w:rsidRPr="005C5DC4">
        <w:rPr>
          <w:rFonts w:ascii="Arial" w:hAnsi="Arial" w:cs="Arial"/>
          <w:sz w:val="20"/>
          <w:szCs w:val="20"/>
        </w:rPr>
        <w:t>.</w:t>
      </w:r>
    </w:p>
    <w:p w14:paraId="022F9502" w14:textId="239F4B3E" w:rsidR="00FB65DF" w:rsidRDefault="00FB65DF" w:rsidP="00FB65DF">
      <w:pPr>
        <w:spacing w:before="120" w:after="120" w:line="360" w:lineRule="auto"/>
        <w:ind w:left="426"/>
        <w:contextualSpacing/>
        <w:jc w:val="both"/>
        <w:rPr>
          <w:rFonts w:ascii="Arial" w:hAnsi="Arial" w:cs="Arial"/>
          <w:sz w:val="20"/>
          <w:szCs w:val="20"/>
        </w:rPr>
      </w:pPr>
    </w:p>
    <w:p w14:paraId="13CEE596" w14:textId="1F32CA89" w:rsidR="00FB65DF" w:rsidRPr="009F76DA" w:rsidRDefault="00FB65DF" w:rsidP="00FB65DF">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 </w:t>
      </w:r>
      <w:r w:rsidRPr="46A31966">
        <w:rPr>
          <w:rFonts w:ascii="Arial" w:hAnsi="Arial" w:cs="Arial"/>
          <w:b/>
          <w:bCs/>
          <w:sz w:val="20"/>
          <w:szCs w:val="20"/>
        </w:rPr>
        <w:t>1</w:t>
      </w:r>
      <w:r>
        <w:rPr>
          <w:rFonts w:ascii="Arial" w:hAnsi="Arial" w:cs="Arial"/>
          <w:b/>
          <w:bCs/>
          <w:sz w:val="20"/>
          <w:szCs w:val="20"/>
        </w:rPr>
        <w:t>7</w:t>
      </w:r>
    </w:p>
    <w:p w14:paraId="034A60B2" w14:textId="33AA96F7" w:rsidR="00FB65DF" w:rsidRDefault="00FB65DF" w:rsidP="00FB65DF">
      <w:pPr>
        <w:spacing w:before="120" w:after="120" w:line="360" w:lineRule="auto"/>
        <w:contextualSpacing/>
        <w:jc w:val="center"/>
        <w:rPr>
          <w:rFonts w:ascii="Arial" w:hAnsi="Arial" w:cs="Arial"/>
          <w:b/>
          <w:sz w:val="20"/>
          <w:szCs w:val="20"/>
        </w:rPr>
      </w:pPr>
      <w:r w:rsidRPr="009F76DA">
        <w:rPr>
          <w:rFonts w:ascii="Arial" w:hAnsi="Arial" w:cs="Arial"/>
          <w:b/>
          <w:sz w:val="20"/>
          <w:szCs w:val="20"/>
        </w:rPr>
        <w:t xml:space="preserve">Podwykonawstwo </w:t>
      </w:r>
    </w:p>
    <w:p w14:paraId="03B0AC31" w14:textId="29F6F2F6" w:rsidR="00197BEC" w:rsidRPr="009F76DA" w:rsidRDefault="00482E08" w:rsidP="00BA309E">
      <w:pPr>
        <w:spacing w:before="120" w:after="120" w:line="360" w:lineRule="auto"/>
        <w:contextualSpacing/>
        <w:jc w:val="center"/>
        <w:rPr>
          <w:rFonts w:ascii="Arial" w:hAnsi="Arial" w:cs="Arial"/>
          <w:b/>
          <w:bCs/>
          <w:sz w:val="20"/>
          <w:szCs w:val="20"/>
        </w:rPr>
      </w:pPr>
      <w:r>
        <w:rPr>
          <w:rFonts w:ascii="Arial" w:hAnsi="Arial" w:cs="Arial"/>
          <w:sz w:val="20"/>
          <w:szCs w:val="20"/>
          <w:lang w:eastAsia="en-US"/>
        </w:rPr>
        <w:t>[celowo pominięto]</w:t>
      </w:r>
    </w:p>
    <w:p w14:paraId="07D92893" w14:textId="77777777" w:rsidR="007E41E5" w:rsidRDefault="007E41E5" w:rsidP="00BA309E">
      <w:pPr>
        <w:spacing w:before="120" w:after="120" w:line="360" w:lineRule="auto"/>
        <w:contextualSpacing/>
        <w:jc w:val="center"/>
        <w:rPr>
          <w:rFonts w:ascii="Arial" w:hAnsi="Arial" w:cs="Arial"/>
          <w:b/>
          <w:bCs/>
          <w:sz w:val="20"/>
          <w:szCs w:val="20"/>
        </w:rPr>
      </w:pPr>
    </w:p>
    <w:p w14:paraId="5EAC52F1" w14:textId="3DE1507A"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w:t>
      </w:r>
      <w:r w:rsidR="006E22D9">
        <w:rPr>
          <w:rFonts w:ascii="Arial" w:hAnsi="Arial" w:cs="Arial"/>
          <w:b/>
          <w:bCs/>
          <w:sz w:val="20"/>
          <w:szCs w:val="20"/>
        </w:rPr>
        <w:t>1</w:t>
      </w:r>
      <w:r w:rsidR="00FB65DF">
        <w:rPr>
          <w:rFonts w:ascii="Arial" w:hAnsi="Arial" w:cs="Arial"/>
          <w:b/>
          <w:bCs/>
          <w:sz w:val="20"/>
          <w:szCs w:val="20"/>
        </w:rPr>
        <w:t>8</w:t>
      </w:r>
    </w:p>
    <w:p w14:paraId="13F6CFDB" w14:textId="77777777" w:rsidR="00BA309E" w:rsidRPr="009F76DA" w:rsidRDefault="00BA309E" w:rsidP="00BA309E">
      <w:pPr>
        <w:spacing w:before="120" w:after="120" w:line="360" w:lineRule="auto"/>
        <w:contextualSpacing/>
        <w:jc w:val="center"/>
        <w:rPr>
          <w:rFonts w:ascii="Arial" w:hAnsi="Arial" w:cs="Arial"/>
          <w:b/>
          <w:bCs/>
          <w:sz w:val="20"/>
          <w:szCs w:val="20"/>
        </w:rPr>
      </w:pPr>
      <w:r w:rsidRPr="009F76DA">
        <w:rPr>
          <w:rFonts w:ascii="Arial" w:hAnsi="Arial" w:cs="Arial"/>
          <w:b/>
          <w:bCs/>
          <w:sz w:val="20"/>
          <w:szCs w:val="20"/>
        </w:rPr>
        <w:t>Postanowienia końcowe</w:t>
      </w:r>
    </w:p>
    <w:p w14:paraId="19730B1C" w14:textId="77777777" w:rsidR="004574C9" w:rsidRPr="004574C9" w:rsidRDefault="004574C9" w:rsidP="0055029D">
      <w:pPr>
        <w:numPr>
          <w:ilvl w:val="0"/>
          <w:numId w:val="47"/>
        </w:numPr>
        <w:tabs>
          <w:tab w:val="clear" w:pos="360"/>
          <w:tab w:val="num" w:pos="426"/>
        </w:tabs>
        <w:spacing w:before="120" w:after="120" w:line="360" w:lineRule="auto"/>
        <w:ind w:left="426" w:hanging="426"/>
        <w:contextualSpacing/>
        <w:jc w:val="both"/>
        <w:rPr>
          <w:sz w:val="20"/>
          <w:szCs w:val="20"/>
        </w:rPr>
      </w:pPr>
      <w:r w:rsidRPr="004574C9">
        <w:rPr>
          <w:rFonts w:ascii="Arial" w:hAnsi="Arial" w:cs="Arial"/>
          <w:sz w:val="20"/>
          <w:szCs w:val="20"/>
        </w:rPr>
        <w:t>Prawo właściwe dla Umowy to prawo obowiązujące w Rzeczpospolitej Polskiej.</w:t>
      </w:r>
    </w:p>
    <w:p w14:paraId="7E90B209" w14:textId="18BC94DD"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Strony deklarują, iż w razie powstania jakiegokolwiek sporu wynikającego z interpretacji lub wykonania Umowy, podejmą w dobrej wierze negocjacje w celu rozstrzygnięcia takiego sporu. W przypadku niedojścia do porozumienia w drodze negocjacji w terminie 30 dni od dnia doręczenia przez jedną ze Stron drugiej Stronie pisemnego wezwania do negocjacji w celu zakończenia sporu, spór taki Strony poddają rozstrzygnięciu sądowi powszechnemu miejscowo właściwemu dla siedziby Zamawiającego.</w:t>
      </w:r>
    </w:p>
    <w:p w14:paraId="100B0D4A"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Jeżeli jakiekolwiek postanowienia Umowy okażą się z jakichkolwiek przyczyn nieważne, pozostanie to bez wpływu na ważność pozostałych postanowień Umowy.</w:t>
      </w:r>
    </w:p>
    <w:p w14:paraId="130999D7" w14:textId="77777777"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Niewykonanie przez Zamawiającego któregokolwiek z uprawnień przysługujących mu na podstawie Umowy nie może w żadnym razie być uważane za zrzeczenie się tego uprawnienia, ani zrzeczenie się innych uprawnień wynikających z postanowień Umowy.</w:t>
      </w:r>
    </w:p>
    <w:p w14:paraId="7C1A433E" w14:textId="08A91C8A" w:rsidR="0097319F" w:rsidRPr="0097319F" w:rsidRDefault="0097319F" w:rsidP="0055029D">
      <w:pPr>
        <w:numPr>
          <w:ilvl w:val="0"/>
          <w:numId w:val="47"/>
        </w:numPr>
        <w:tabs>
          <w:tab w:val="clear" w:pos="360"/>
          <w:tab w:val="num" w:pos="426"/>
        </w:tabs>
        <w:spacing w:before="120" w:after="120" w:line="360" w:lineRule="auto"/>
        <w:ind w:left="426" w:hanging="426"/>
        <w:contextualSpacing/>
        <w:jc w:val="both"/>
        <w:rPr>
          <w:sz w:val="20"/>
          <w:szCs w:val="20"/>
        </w:rPr>
      </w:pPr>
      <w:r w:rsidRPr="0097319F">
        <w:rPr>
          <w:rFonts w:ascii="Arial" w:hAnsi="Arial" w:cs="Arial"/>
          <w:sz w:val="20"/>
          <w:szCs w:val="20"/>
        </w:rPr>
        <w:t xml:space="preserve">Wykonawca nie jest uprawniony do </w:t>
      </w:r>
      <w:r w:rsidR="00F61206">
        <w:rPr>
          <w:rFonts w:ascii="Arial" w:hAnsi="Arial" w:cs="Arial"/>
          <w:sz w:val="20"/>
          <w:szCs w:val="20"/>
        </w:rPr>
        <w:t xml:space="preserve">przelewu </w:t>
      </w:r>
      <w:r w:rsidRPr="0097319F">
        <w:rPr>
          <w:rFonts w:ascii="Arial" w:hAnsi="Arial" w:cs="Arial"/>
          <w:sz w:val="20"/>
          <w:szCs w:val="20"/>
        </w:rPr>
        <w:t xml:space="preserve">praw, </w:t>
      </w:r>
      <w:r w:rsidRPr="00902979">
        <w:rPr>
          <w:rFonts w:ascii="Arial" w:hAnsi="Arial" w:cs="Arial"/>
          <w:sz w:val="20"/>
          <w:szCs w:val="20"/>
        </w:rPr>
        <w:t xml:space="preserve">przeniesienia </w:t>
      </w:r>
      <w:r w:rsidRPr="0097319F">
        <w:rPr>
          <w:rFonts w:ascii="Arial" w:hAnsi="Arial" w:cs="Arial"/>
          <w:sz w:val="20"/>
          <w:szCs w:val="20"/>
        </w:rPr>
        <w:t>obowiązków, ani wierzytelności wynikających z Umowy na osobę trzecią bez zgody  Zamawiającego wyrażonej w formie pisemnej pod rygorem nieważności.</w:t>
      </w:r>
    </w:p>
    <w:p w14:paraId="4EE2174B" w14:textId="5BCBD7BC" w:rsidR="006C4C59" w:rsidRPr="009F76DA" w:rsidRDefault="006C4C59" w:rsidP="006C4C59">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W przypadku sprzeczności pomiędzy załącznikami a zapisami Umowy, postanowienia Umowy mają pierwszeństwo.</w:t>
      </w:r>
    </w:p>
    <w:p w14:paraId="566FB34E" w14:textId="3D82F259" w:rsidR="00BA309E" w:rsidRPr="009F76DA" w:rsidRDefault="00BA309E" w:rsidP="00124A7F">
      <w:pPr>
        <w:numPr>
          <w:ilvl w:val="0"/>
          <w:numId w:val="47"/>
        </w:numPr>
        <w:tabs>
          <w:tab w:val="clear" w:pos="360"/>
          <w:tab w:val="num" w:pos="426"/>
        </w:tabs>
        <w:spacing w:before="120" w:after="120" w:line="360" w:lineRule="auto"/>
        <w:ind w:left="426" w:hanging="426"/>
        <w:contextualSpacing/>
        <w:jc w:val="both"/>
        <w:rPr>
          <w:rFonts w:ascii="Arial" w:hAnsi="Arial" w:cs="Arial"/>
          <w:sz w:val="20"/>
          <w:szCs w:val="20"/>
        </w:rPr>
      </w:pPr>
      <w:r w:rsidRPr="009F76DA">
        <w:rPr>
          <w:rFonts w:ascii="Arial" w:hAnsi="Arial" w:cs="Arial"/>
          <w:sz w:val="20"/>
          <w:szCs w:val="20"/>
        </w:rPr>
        <w:t>Umowę sporządzono w czterech jednobrzmiących egzemplarzach: jeden dla Wykonawcy i trzy dla Zamawiającego</w:t>
      </w:r>
      <w:r w:rsidR="0097319F">
        <w:rPr>
          <w:rFonts w:ascii="Arial" w:hAnsi="Arial" w:cs="Arial"/>
          <w:sz w:val="20"/>
          <w:szCs w:val="20"/>
        </w:rPr>
        <w:t xml:space="preserve"> /</w:t>
      </w:r>
      <w:r w:rsidR="0097319F" w:rsidRPr="0097319F">
        <w:rPr>
          <w:rFonts w:ascii="Arial" w:hAnsi="Arial" w:cs="Arial"/>
          <w:sz w:val="22"/>
          <w:szCs w:val="22"/>
        </w:rPr>
        <w:t xml:space="preserve"> </w:t>
      </w:r>
      <w:r w:rsidR="0097319F" w:rsidRPr="007A2634">
        <w:rPr>
          <w:rFonts w:ascii="Arial" w:hAnsi="Arial" w:cs="Arial"/>
          <w:sz w:val="20"/>
          <w:szCs w:val="20"/>
        </w:rPr>
        <w:t>Umowa została zawarta w formie elektronicznej, tj. podpisana kwalifikowanymi podpisami elektronicznymi.*</w:t>
      </w:r>
    </w:p>
    <w:p w14:paraId="7CF1D360" w14:textId="1E90F0F8" w:rsidR="00FD604C" w:rsidRDefault="008B1DD1" w:rsidP="00FD604C">
      <w:pPr>
        <w:numPr>
          <w:ilvl w:val="0"/>
          <w:numId w:val="47"/>
        </w:numPr>
        <w:tabs>
          <w:tab w:val="num" w:pos="426"/>
        </w:tabs>
        <w:spacing w:before="120" w:after="120" w:line="360" w:lineRule="auto"/>
        <w:ind w:left="426" w:hanging="426"/>
        <w:contextualSpacing/>
        <w:jc w:val="both"/>
        <w:rPr>
          <w:rFonts w:ascii="Arial" w:hAnsi="Arial"/>
          <w:sz w:val="20"/>
        </w:rPr>
      </w:pPr>
      <w:r w:rsidRPr="0029670E">
        <w:rPr>
          <w:rFonts w:ascii="Arial" w:hAnsi="Arial" w:cs="Arial"/>
          <w:bCs/>
          <w:sz w:val="20"/>
          <w:szCs w:val="20"/>
        </w:rPr>
        <w:t>Załączniki wskazane poniżej</w:t>
      </w:r>
      <w:r w:rsidRPr="008B1DD1">
        <w:rPr>
          <w:rFonts w:ascii="Arial" w:hAnsi="Arial" w:cs="Arial"/>
          <w:b/>
          <w:sz w:val="20"/>
          <w:szCs w:val="20"/>
        </w:rPr>
        <w:t xml:space="preserve"> nr </w:t>
      </w:r>
      <w:r w:rsidR="0097319F">
        <w:rPr>
          <w:rFonts w:ascii="Arial" w:hAnsi="Arial" w:cs="Arial"/>
          <w:b/>
          <w:sz w:val="20"/>
          <w:szCs w:val="20"/>
        </w:rPr>
        <w:t>1</w:t>
      </w:r>
      <w:r w:rsidR="0097319F" w:rsidRPr="008B1DD1">
        <w:rPr>
          <w:rFonts w:ascii="Arial" w:hAnsi="Arial" w:cs="Arial"/>
          <w:b/>
          <w:sz w:val="20"/>
          <w:szCs w:val="20"/>
        </w:rPr>
        <w:t xml:space="preserve"> </w:t>
      </w:r>
      <w:r w:rsidRPr="008B1DD1">
        <w:rPr>
          <w:rFonts w:ascii="Arial" w:hAnsi="Arial" w:cs="Arial"/>
          <w:b/>
          <w:sz w:val="20"/>
          <w:szCs w:val="20"/>
        </w:rPr>
        <w:t xml:space="preserve">– </w:t>
      </w:r>
      <w:r w:rsidR="0097319F">
        <w:rPr>
          <w:rFonts w:ascii="Arial" w:hAnsi="Arial" w:cs="Arial"/>
          <w:b/>
          <w:sz w:val="20"/>
          <w:szCs w:val="20"/>
        </w:rPr>
        <w:t>16</w:t>
      </w:r>
      <w:r w:rsidR="0097319F" w:rsidRPr="008B1DD1">
        <w:rPr>
          <w:rFonts w:ascii="Arial" w:hAnsi="Arial" w:cs="Arial"/>
          <w:b/>
          <w:sz w:val="20"/>
          <w:szCs w:val="20"/>
        </w:rPr>
        <w:t xml:space="preserve"> </w:t>
      </w:r>
      <w:r w:rsidRPr="008B1DD1">
        <w:rPr>
          <w:rFonts w:ascii="Arial" w:hAnsi="Arial" w:cs="Arial"/>
          <w:sz w:val="20"/>
          <w:szCs w:val="20"/>
        </w:rPr>
        <w:t>do Umowy stanowią integralną</w:t>
      </w:r>
      <w:r w:rsidR="00B04EAB" w:rsidRPr="009F76DA">
        <w:rPr>
          <w:rFonts w:ascii="Arial" w:hAnsi="Arial" w:cs="Arial"/>
          <w:bCs/>
          <w:sz w:val="20"/>
          <w:szCs w:val="20"/>
        </w:rPr>
        <w:t xml:space="preserve"> część Umowy</w:t>
      </w:r>
      <w:r w:rsidRPr="008B1DD1">
        <w:rPr>
          <w:rFonts w:ascii="Arial" w:hAnsi="Arial" w:cs="Arial"/>
          <w:sz w:val="20"/>
          <w:szCs w:val="20"/>
        </w:rPr>
        <w:t>.</w:t>
      </w:r>
    </w:p>
    <w:p w14:paraId="12DFED71" w14:textId="77777777" w:rsidR="00FD604C" w:rsidRPr="00FD604C" w:rsidRDefault="00FD604C" w:rsidP="00FD604C">
      <w:pPr>
        <w:tabs>
          <w:tab w:val="num" w:pos="426"/>
        </w:tabs>
        <w:spacing w:before="120" w:after="120" w:line="360" w:lineRule="auto"/>
        <w:ind w:left="426"/>
        <w:contextualSpacing/>
        <w:jc w:val="both"/>
        <w:rPr>
          <w:rFonts w:ascii="Arial" w:hAnsi="Arial"/>
          <w:sz w:val="20"/>
        </w:rPr>
      </w:pPr>
    </w:p>
    <w:p w14:paraId="33A4B9E1" w14:textId="42D4ED6F" w:rsidR="005F24B8" w:rsidRDefault="005F24B8" w:rsidP="001058CC">
      <w:pPr>
        <w:spacing w:before="120" w:after="120" w:line="360" w:lineRule="auto"/>
        <w:contextualSpacing/>
        <w:rPr>
          <w:rFonts w:ascii="Arial" w:hAnsi="Arial" w:cs="Arial"/>
          <w:b/>
          <w:sz w:val="20"/>
          <w:szCs w:val="20"/>
        </w:rPr>
      </w:pPr>
      <w:r w:rsidRPr="003833FE">
        <w:rPr>
          <w:rFonts w:ascii="Arial" w:hAnsi="Arial" w:cs="Arial"/>
          <w:b/>
          <w:sz w:val="20"/>
          <w:szCs w:val="20"/>
        </w:rPr>
        <w:t>SPIS ZAŁĄCZNIKÓW:</w:t>
      </w:r>
    </w:p>
    <w:p w14:paraId="313962F8" w14:textId="441EC1FB" w:rsidR="0063268E" w:rsidRDefault="0063268E" w:rsidP="001058CC">
      <w:pPr>
        <w:spacing w:before="120" w:after="120" w:line="360" w:lineRule="auto"/>
        <w:contextualSpacing/>
        <w:rPr>
          <w:rFonts w:ascii="Arial" w:hAnsi="Arial" w:cs="Arial"/>
          <w:bCs/>
          <w:sz w:val="20"/>
          <w:szCs w:val="20"/>
        </w:rPr>
      </w:pPr>
      <w:r w:rsidRPr="00FD604C">
        <w:rPr>
          <w:rFonts w:ascii="Arial" w:hAnsi="Arial" w:cs="Arial"/>
          <w:b/>
          <w:sz w:val="20"/>
          <w:szCs w:val="20"/>
        </w:rPr>
        <w:t>Załącznik Nr 1A</w:t>
      </w:r>
      <w:r>
        <w:rPr>
          <w:rFonts w:ascii="Arial" w:hAnsi="Arial" w:cs="Arial"/>
          <w:bCs/>
          <w:sz w:val="20"/>
          <w:szCs w:val="20"/>
        </w:rPr>
        <w:t xml:space="preserve"> – Dokumentacja Użytkownika</w:t>
      </w:r>
    </w:p>
    <w:p w14:paraId="2ACC0F0D" w14:textId="590F63C7" w:rsidR="0063268E" w:rsidRDefault="0063268E" w:rsidP="00660C5C">
      <w:pPr>
        <w:spacing w:before="120" w:after="120" w:line="360" w:lineRule="auto"/>
        <w:contextualSpacing/>
        <w:rPr>
          <w:rFonts w:ascii="Arial" w:hAnsi="Arial" w:cs="Arial"/>
          <w:bCs/>
          <w:sz w:val="20"/>
          <w:szCs w:val="20"/>
        </w:rPr>
      </w:pPr>
      <w:r w:rsidRPr="00FD604C">
        <w:rPr>
          <w:rFonts w:ascii="Arial" w:hAnsi="Arial" w:cs="Arial"/>
          <w:b/>
          <w:sz w:val="20"/>
          <w:szCs w:val="20"/>
        </w:rPr>
        <w:t>Załącznik Nr 1B</w:t>
      </w:r>
      <w:r>
        <w:rPr>
          <w:rFonts w:ascii="Arial" w:hAnsi="Arial" w:cs="Arial"/>
          <w:bCs/>
          <w:sz w:val="20"/>
          <w:szCs w:val="20"/>
        </w:rPr>
        <w:t xml:space="preserve"> </w:t>
      </w:r>
      <w:r w:rsidR="00DF6C78">
        <w:rPr>
          <w:rFonts w:ascii="Arial" w:hAnsi="Arial" w:cs="Arial"/>
          <w:bCs/>
          <w:sz w:val="20"/>
          <w:szCs w:val="20"/>
        </w:rPr>
        <w:t xml:space="preserve">– Projekt: </w:t>
      </w:r>
      <w:r w:rsidR="00E42DA1">
        <w:rPr>
          <w:rFonts w:ascii="Arial" w:hAnsi="Arial" w:cs="Arial"/>
          <w:bCs/>
          <w:sz w:val="20"/>
          <w:szCs w:val="20"/>
        </w:rPr>
        <w:t xml:space="preserve">Zaprojektowanie, wykonanie i wdrożenie systemu informatycznego obsługującego e-płatności </w:t>
      </w:r>
      <w:r>
        <w:rPr>
          <w:rFonts w:ascii="Arial" w:hAnsi="Arial" w:cs="Arial"/>
          <w:bCs/>
          <w:sz w:val="20"/>
          <w:szCs w:val="20"/>
        </w:rPr>
        <w:t xml:space="preserve"> </w:t>
      </w:r>
    </w:p>
    <w:p w14:paraId="701BDFAD" w14:textId="625C9581" w:rsidR="00660C5C" w:rsidRPr="00033049" w:rsidRDefault="00660C5C" w:rsidP="00660C5C">
      <w:pPr>
        <w:spacing w:before="120" w:after="120" w:line="360" w:lineRule="auto"/>
        <w:contextualSpacing/>
        <w:rPr>
          <w:rFonts w:ascii="Arial" w:hAnsi="Arial" w:cs="Arial"/>
          <w:bCs/>
          <w:sz w:val="20"/>
          <w:szCs w:val="20"/>
        </w:rPr>
      </w:pPr>
      <w:r w:rsidRPr="00580AE0">
        <w:rPr>
          <w:rFonts w:ascii="Arial" w:hAnsi="Arial" w:cs="Arial"/>
          <w:b/>
          <w:sz w:val="20"/>
          <w:szCs w:val="20"/>
        </w:rPr>
        <w:t xml:space="preserve">Załącznik </w:t>
      </w:r>
      <w:r w:rsidR="0097319F">
        <w:rPr>
          <w:rFonts w:ascii="Arial" w:hAnsi="Arial" w:cs="Arial"/>
          <w:b/>
          <w:sz w:val="20"/>
          <w:szCs w:val="20"/>
        </w:rPr>
        <w:t xml:space="preserve">Nr </w:t>
      </w:r>
      <w:r w:rsidRPr="00580AE0">
        <w:rPr>
          <w:rFonts w:ascii="Arial" w:hAnsi="Arial" w:cs="Arial"/>
          <w:b/>
          <w:sz w:val="20"/>
          <w:szCs w:val="20"/>
        </w:rPr>
        <w:t>1C</w:t>
      </w:r>
      <w:r>
        <w:rPr>
          <w:rFonts w:ascii="Arial" w:hAnsi="Arial" w:cs="Arial"/>
          <w:bCs/>
          <w:sz w:val="20"/>
          <w:szCs w:val="20"/>
        </w:rPr>
        <w:t xml:space="preserve"> </w:t>
      </w:r>
      <w:r w:rsidR="009445FF">
        <w:rPr>
          <w:rFonts w:ascii="Arial" w:hAnsi="Arial" w:cs="Arial"/>
          <w:bCs/>
          <w:sz w:val="20"/>
          <w:szCs w:val="20"/>
        </w:rPr>
        <w:t>–</w:t>
      </w:r>
      <w:r>
        <w:rPr>
          <w:rFonts w:ascii="Arial" w:hAnsi="Arial" w:cs="Arial"/>
          <w:bCs/>
          <w:sz w:val="20"/>
          <w:szCs w:val="20"/>
        </w:rPr>
        <w:t xml:space="preserve"> </w:t>
      </w:r>
      <w:r w:rsidR="009445FF">
        <w:rPr>
          <w:rFonts w:ascii="Arial" w:hAnsi="Arial" w:cs="Arial"/>
          <w:bCs/>
          <w:sz w:val="20"/>
          <w:szCs w:val="20"/>
        </w:rPr>
        <w:t xml:space="preserve">Opis </w:t>
      </w:r>
      <w:r w:rsidR="00E52BF2">
        <w:rPr>
          <w:rFonts w:ascii="Arial" w:hAnsi="Arial" w:cs="Arial"/>
          <w:bCs/>
          <w:sz w:val="20"/>
          <w:szCs w:val="20"/>
        </w:rPr>
        <w:t>funkcjonalny</w:t>
      </w:r>
      <w:r w:rsidR="009445FF">
        <w:rPr>
          <w:rFonts w:ascii="Arial" w:hAnsi="Arial" w:cs="Arial"/>
          <w:bCs/>
          <w:sz w:val="20"/>
          <w:szCs w:val="20"/>
        </w:rPr>
        <w:t xml:space="preserve"> systemu </w:t>
      </w:r>
    </w:p>
    <w:p w14:paraId="579FC4DC" w14:textId="0830E8F4" w:rsidR="00FC2D23" w:rsidRDefault="00FC2D23" w:rsidP="001058CC">
      <w:pPr>
        <w:spacing w:before="120" w:after="120" w:line="360" w:lineRule="auto"/>
        <w:contextualSpacing/>
        <w:rPr>
          <w:rFonts w:ascii="Arial" w:hAnsi="Arial" w:cs="Arial"/>
          <w:bCs/>
          <w:sz w:val="20"/>
          <w:szCs w:val="20"/>
        </w:rPr>
      </w:pPr>
      <w:r w:rsidRPr="00E17C6D">
        <w:rPr>
          <w:rFonts w:ascii="Arial" w:hAnsi="Arial" w:cs="Arial"/>
          <w:b/>
          <w:sz w:val="20"/>
          <w:szCs w:val="20"/>
        </w:rPr>
        <w:lastRenderedPageBreak/>
        <w:t xml:space="preserve">Załącznik Nr </w:t>
      </w:r>
      <w:r w:rsidR="00E17C6D" w:rsidRPr="00E17C6D">
        <w:rPr>
          <w:rFonts w:ascii="Arial" w:hAnsi="Arial" w:cs="Arial"/>
          <w:b/>
          <w:sz w:val="20"/>
          <w:szCs w:val="20"/>
        </w:rPr>
        <w:t>2</w:t>
      </w:r>
      <w:r w:rsidR="00E17C6D" w:rsidRPr="00E17C6D">
        <w:rPr>
          <w:rFonts w:ascii="Arial" w:hAnsi="Arial" w:cs="Arial"/>
          <w:bCs/>
          <w:sz w:val="20"/>
          <w:szCs w:val="20"/>
        </w:rPr>
        <w:t xml:space="preserve"> </w:t>
      </w:r>
      <w:r w:rsidRPr="00E17C6D">
        <w:rPr>
          <w:rFonts w:ascii="Arial" w:hAnsi="Arial" w:cs="Arial"/>
          <w:bCs/>
          <w:sz w:val="20"/>
          <w:szCs w:val="20"/>
        </w:rPr>
        <w:t>–</w:t>
      </w:r>
      <w:r w:rsidR="00E17C6D" w:rsidRPr="00E17C6D">
        <w:rPr>
          <w:rFonts w:ascii="Arial" w:hAnsi="Arial" w:cs="Arial"/>
          <w:bCs/>
          <w:sz w:val="20"/>
          <w:szCs w:val="20"/>
        </w:rPr>
        <w:t xml:space="preserve"> Procedura przekazywania kodów źródłowych </w:t>
      </w:r>
    </w:p>
    <w:p w14:paraId="57659AF3" w14:textId="73B70361" w:rsidR="005D3418" w:rsidRPr="00E17C6D" w:rsidRDefault="005D3418" w:rsidP="001058CC">
      <w:pPr>
        <w:spacing w:before="120" w:after="120" w:line="360" w:lineRule="auto"/>
        <w:contextualSpacing/>
        <w:rPr>
          <w:rFonts w:ascii="Arial" w:hAnsi="Arial" w:cs="Arial"/>
          <w:bCs/>
          <w:sz w:val="20"/>
          <w:szCs w:val="20"/>
        </w:rPr>
      </w:pPr>
      <w:r w:rsidRPr="005D3418">
        <w:rPr>
          <w:rFonts w:ascii="Arial" w:hAnsi="Arial" w:cs="Arial"/>
          <w:b/>
          <w:bCs/>
          <w:sz w:val="20"/>
          <w:szCs w:val="20"/>
        </w:rPr>
        <w:t xml:space="preserve">Załącznik Nr </w:t>
      </w:r>
      <w:r>
        <w:rPr>
          <w:rFonts w:ascii="Arial" w:hAnsi="Arial" w:cs="Arial"/>
          <w:b/>
          <w:bCs/>
          <w:sz w:val="20"/>
          <w:szCs w:val="20"/>
        </w:rPr>
        <w:t xml:space="preserve">3 </w:t>
      </w:r>
      <w:r w:rsidR="00083CB8">
        <w:rPr>
          <w:rFonts w:ascii="Arial" w:hAnsi="Arial" w:cs="Arial"/>
          <w:sz w:val="20"/>
          <w:szCs w:val="20"/>
        </w:rPr>
        <w:t>–</w:t>
      </w:r>
      <w:r>
        <w:rPr>
          <w:rFonts w:ascii="Arial" w:hAnsi="Arial" w:cs="Arial"/>
          <w:sz w:val="20"/>
          <w:szCs w:val="20"/>
        </w:rPr>
        <w:t xml:space="preserve"> </w:t>
      </w:r>
      <w:r w:rsidR="005B03C8">
        <w:rPr>
          <w:rFonts w:ascii="Arial" w:hAnsi="Arial" w:cs="Arial"/>
          <w:sz w:val="20"/>
          <w:szCs w:val="20"/>
        </w:rPr>
        <w:t xml:space="preserve">Lista Płatników </w:t>
      </w:r>
      <w:r>
        <w:rPr>
          <w:rFonts w:ascii="Arial" w:hAnsi="Arial" w:cs="Arial"/>
          <w:b/>
          <w:bCs/>
          <w:sz w:val="20"/>
          <w:szCs w:val="20"/>
        </w:rPr>
        <w:t xml:space="preserve"> </w:t>
      </w:r>
    </w:p>
    <w:p w14:paraId="0EC665EC" w14:textId="6609823A" w:rsidR="00BA309E" w:rsidRPr="009F76DA" w:rsidRDefault="00BA309E" w:rsidP="008415F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4</w:t>
      </w:r>
      <w:r w:rsidRPr="009F76DA">
        <w:rPr>
          <w:rFonts w:ascii="Arial" w:hAnsi="Arial" w:cs="Arial"/>
          <w:sz w:val="20"/>
          <w:szCs w:val="20"/>
        </w:rPr>
        <w:t xml:space="preserve"> – </w:t>
      </w:r>
      <w:r w:rsidR="00D57503" w:rsidRPr="00D57503">
        <w:rPr>
          <w:rFonts w:ascii="Arial" w:hAnsi="Arial" w:cs="Arial"/>
          <w:sz w:val="20"/>
          <w:szCs w:val="20"/>
        </w:rPr>
        <w:t xml:space="preserve">Szczegółowe zasady realizacji i odbioru usługi udzielania wsparcia Administratorom Systemu, I </w:t>
      </w:r>
      <w:proofErr w:type="spellStart"/>
      <w:r w:rsidR="00D57503" w:rsidRPr="00D57503">
        <w:rPr>
          <w:rFonts w:ascii="Arial" w:hAnsi="Arial" w:cs="Arial"/>
          <w:sz w:val="20"/>
          <w:szCs w:val="20"/>
        </w:rPr>
        <w:t>i</w:t>
      </w:r>
      <w:proofErr w:type="spellEnd"/>
      <w:r w:rsidR="00D57503" w:rsidRPr="00D57503">
        <w:rPr>
          <w:rFonts w:ascii="Arial" w:hAnsi="Arial" w:cs="Arial"/>
          <w:sz w:val="20"/>
          <w:szCs w:val="20"/>
        </w:rPr>
        <w:t xml:space="preserve"> II linii wsparcia w zakresie pracowników wskazanych przez Zamawiającego</w:t>
      </w:r>
    </w:p>
    <w:p w14:paraId="6C40C80D" w14:textId="74189D65" w:rsidR="00BA309E" w:rsidRPr="009F76DA" w:rsidRDefault="00BA309E" w:rsidP="00BA309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5</w:t>
      </w:r>
      <w:r w:rsidRPr="009F76DA">
        <w:rPr>
          <w:rFonts w:ascii="Arial" w:hAnsi="Arial" w:cs="Arial"/>
          <w:sz w:val="20"/>
          <w:szCs w:val="20"/>
        </w:rPr>
        <w:t xml:space="preserve"> – </w:t>
      </w:r>
      <w:r w:rsidR="00786556" w:rsidRPr="00786556">
        <w:rPr>
          <w:rFonts w:ascii="Arial" w:hAnsi="Arial" w:cs="Arial"/>
          <w:sz w:val="20"/>
          <w:szCs w:val="20"/>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mające na celu przywrócenie pełnej funkcjonalności i wydajności Systemu. </w:t>
      </w:r>
    </w:p>
    <w:p w14:paraId="0C479935" w14:textId="56AED197" w:rsidR="00BA309E" w:rsidRPr="009F76DA" w:rsidRDefault="00BA309E" w:rsidP="00BA309E">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6</w:t>
      </w:r>
      <w:r w:rsidRPr="009F76DA">
        <w:rPr>
          <w:rFonts w:ascii="Arial" w:hAnsi="Arial" w:cs="Arial"/>
          <w:sz w:val="20"/>
          <w:szCs w:val="20"/>
        </w:rPr>
        <w:t xml:space="preserve"> –</w:t>
      </w:r>
      <w:r w:rsidR="00585878">
        <w:rPr>
          <w:rFonts w:ascii="Arial" w:hAnsi="Arial" w:cs="Arial"/>
          <w:sz w:val="20"/>
          <w:szCs w:val="20"/>
        </w:rPr>
        <w:t xml:space="preserve"> </w:t>
      </w:r>
      <w:r w:rsidRPr="009F76DA">
        <w:rPr>
          <w:rFonts w:ascii="Arial" w:hAnsi="Arial" w:cs="Arial"/>
          <w:sz w:val="20"/>
          <w:szCs w:val="20"/>
        </w:rPr>
        <w:t xml:space="preserve"> </w:t>
      </w:r>
      <w:r w:rsidR="00794EC0">
        <w:rPr>
          <w:rFonts w:ascii="Arial" w:hAnsi="Arial" w:cs="Arial"/>
          <w:sz w:val="20"/>
          <w:szCs w:val="20"/>
        </w:rPr>
        <w:t>[celowo usunięto]</w:t>
      </w:r>
    </w:p>
    <w:p w14:paraId="22C00A94" w14:textId="6295CF50" w:rsidR="00BA309E" w:rsidRPr="009F76DA" w:rsidDel="007A043F" w:rsidRDefault="00BA309E" w:rsidP="5B0DF239">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7</w:t>
      </w:r>
      <w:r w:rsidRPr="5B0DF239">
        <w:rPr>
          <w:rFonts w:ascii="Arial" w:hAnsi="Arial" w:cs="Arial"/>
          <w:sz w:val="20"/>
          <w:szCs w:val="20"/>
        </w:rPr>
        <w:t xml:space="preserve"> – </w:t>
      </w:r>
      <w:r w:rsidR="7BA213CD" w:rsidRPr="5B0DF239">
        <w:rPr>
          <w:rFonts w:ascii="Arial" w:hAnsi="Arial" w:cs="Arial"/>
          <w:sz w:val="20"/>
          <w:szCs w:val="20"/>
        </w:rPr>
        <w:t>Wykonywanie usług na rzecz Zamawiającego związanych z utrzymywanym Systemem</w:t>
      </w:r>
    </w:p>
    <w:p w14:paraId="2D06CFB0" w14:textId="75439759" w:rsidR="00BA309E" w:rsidRPr="009F76DA" w:rsidDel="007A043F" w:rsidRDefault="00BA309E" w:rsidP="5B0DF239">
      <w:pPr>
        <w:spacing w:before="120" w:after="120" w:line="360" w:lineRule="auto"/>
        <w:contextualSpacing/>
        <w:jc w:val="both"/>
        <w:rPr>
          <w:rFonts w:ascii="Arial" w:hAnsi="Arial" w:cs="Arial"/>
          <w:sz w:val="20"/>
          <w:szCs w:val="20"/>
        </w:rPr>
      </w:pPr>
      <w:r w:rsidRPr="00E17C6D">
        <w:rPr>
          <w:rFonts w:ascii="Arial" w:hAnsi="Arial" w:cs="Arial"/>
          <w:b/>
          <w:bCs/>
          <w:sz w:val="20"/>
          <w:szCs w:val="20"/>
        </w:rPr>
        <w:t>Załącznik Nr 8</w:t>
      </w:r>
      <w:r w:rsidRPr="5B0DF239">
        <w:rPr>
          <w:rFonts w:ascii="Arial" w:hAnsi="Arial" w:cs="Arial"/>
          <w:sz w:val="20"/>
          <w:szCs w:val="20"/>
        </w:rPr>
        <w:t xml:space="preserve"> –</w:t>
      </w:r>
      <w:r w:rsidR="7585CFB1" w:rsidRPr="5B0DF239">
        <w:rPr>
          <w:rFonts w:ascii="Arial" w:hAnsi="Arial" w:cs="Arial"/>
          <w:sz w:val="20"/>
          <w:szCs w:val="20"/>
        </w:rPr>
        <w:t xml:space="preserve">Szczegółowe zasady realizacji modyfikacji Systemu oraz przygotowania dokumentów analitycznych i innych dokumentów oraz projektów zmian w Systemie </w:t>
      </w:r>
    </w:p>
    <w:p w14:paraId="70908C2D" w14:textId="1781C784" w:rsidR="00BA309E" w:rsidRDefault="3F770F6E" w:rsidP="5B0DF239">
      <w:pPr>
        <w:spacing w:before="120" w:after="120" w:line="360" w:lineRule="auto"/>
        <w:contextualSpacing/>
        <w:rPr>
          <w:rFonts w:ascii="Arial" w:hAnsi="Arial" w:cs="Arial"/>
          <w:sz w:val="20"/>
          <w:szCs w:val="20"/>
          <w:lang w:eastAsia="en-US"/>
        </w:rPr>
      </w:pPr>
      <w:r w:rsidRPr="00E17C6D">
        <w:rPr>
          <w:rFonts w:ascii="Arial" w:hAnsi="Arial" w:cs="Arial"/>
          <w:b/>
          <w:bCs/>
          <w:sz w:val="20"/>
          <w:szCs w:val="20"/>
        </w:rPr>
        <w:t xml:space="preserve">Załącznik </w:t>
      </w:r>
      <w:r w:rsidR="447133D6" w:rsidRPr="00E17C6D">
        <w:rPr>
          <w:rFonts w:ascii="Arial" w:hAnsi="Arial" w:cs="Arial"/>
          <w:b/>
          <w:bCs/>
          <w:sz w:val="20"/>
          <w:szCs w:val="20"/>
        </w:rPr>
        <w:t>N</w:t>
      </w:r>
      <w:r w:rsidRPr="00E17C6D">
        <w:rPr>
          <w:rFonts w:ascii="Arial" w:hAnsi="Arial" w:cs="Arial"/>
          <w:b/>
          <w:bCs/>
          <w:sz w:val="20"/>
          <w:szCs w:val="20"/>
        </w:rPr>
        <w:t>r</w:t>
      </w:r>
      <w:r w:rsidR="00BA309E" w:rsidRPr="00E17C6D">
        <w:rPr>
          <w:rFonts w:ascii="Arial" w:hAnsi="Arial" w:cs="Arial"/>
          <w:b/>
          <w:bCs/>
          <w:sz w:val="20"/>
          <w:szCs w:val="20"/>
          <w:lang w:eastAsia="en-US"/>
        </w:rPr>
        <w:t xml:space="preserve"> 9</w:t>
      </w:r>
      <w:r w:rsidR="00BA309E" w:rsidRPr="5B0DF239">
        <w:rPr>
          <w:rFonts w:ascii="Arial" w:hAnsi="Arial" w:cs="Arial"/>
          <w:sz w:val="20"/>
          <w:szCs w:val="20"/>
          <w:lang w:eastAsia="en-US"/>
        </w:rPr>
        <w:t xml:space="preserve"> – </w:t>
      </w:r>
      <w:r w:rsidR="00794EC0">
        <w:rPr>
          <w:rFonts w:ascii="Arial" w:hAnsi="Arial" w:cs="Arial"/>
          <w:sz w:val="20"/>
          <w:szCs w:val="20"/>
          <w:lang w:eastAsia="en-US"/>
        </w:rPr>
        <w:t>[celowo usunięto]</w:t>
      </w:r>
      <w:r w:rsidR="4577730A" w:rsidRPr="5B0DF239">
        <w:rPr>
          <w:rFonts w:ascii="Arial" w:hAnsi="Arial" w:cs="Arial"/>
          <w:sz w:val="20"/>
          <w:szCs w:val="20"/>
          <w:lang w:eastAsia="en-US"/>
        </w:rPr>
        <w:t xml:space="preserve"> </w:t>
      </w:r>
    </w:p>
    <w:p w14:paraId="744A4C7D" w14:textId="6BE183E0" w:rsidR="00D96CAA" w:rsidRPr="002E53B4" w:rsidRDefault="00D96CAA" w:rsidP="5B0DF239">
      <w:pPr>
        <w:spacing w:before="120" w:after="120" w:line="360" w:lineRule="auto"/>
        <w:contextualSpacing/>
        <w:rPr>
          <w:rFonts w:ascii="Arial" w:hAnsi="Arial" w:cs="Arial"/>
          <w:i/>
          <w:iCs/>
          <w:sz w:val="20"/>
          <w:szCs w:val="20"/>
        </w:rPr>
      </w:pPr>
      <w:r w:rsidRPr="00E17C6D">
        <w:rPr>
          <w:rFonts w:ascii="Arial" w:hAnsi="Arial" w:cs="Arial"/>
          <w:b/>
          <w:bCs/>
          <w:sz w:val="20"/>
          <w:szCs w:val="20"/>
        </w:rPr>
        <w:t>Załącznik Nr 1</w:t>
      </w:r>
      <w:r>
        <w:rPr>
          <w:rFonts w:ascii="Arial" w:hAnsi="Arial" w:cs="Arial"/>
          <w:b/>
          <w:bCs/>
          <w:sz w:val="20"/>
          <w:szCs w:val="20"/>
        </w:rPr>
        <w:t>0</w:t>
      </w:r>
      <w:r w:rsidRPr="5B0DF239">
        <w:rPr>
          <w:rFonts w:ascii="Arial" w:hAnsi="Arial" w:cs="Arial"/>
          <w:sz w:val="20"/>
          <w:szCs w:val="20"/>
        </w:rPr>
        <w:t xml:space="preserve"> – </w:t>
      </w:r>
      <w:r w:rsidR="00676B11">
        <w:rPr>
          <w:rFonts w:ascii="Arial" w:hAnsi="Arial" w:cs="Arial"/>
          <w:sz w:val="20"/>
          <w:szCs w:val="20"/>
        </w:rPr>
        <w:t>W</w:t>
      </w:r>
      <w:r w:rsidR="00676B11" w:rsidRPr="00676B11">
        <w:rPr>
          <w:rFonts w:ascii="Arial" w:hAnsi="Arial" w:cs="Arial"/>
          <w:sz w:val="20"/>
          <w:szCs w:val="20"/>
        </w:rPr>
        <w:t xml:space="preserve">ymagania w zakresie </w:t>
      </w:r>
      <w:r w:rsidR="00922549">
        <w:rPr>
          <w:rFonts w:ascii="Arial" w:hAnsi="Arial" w:cs="Arial"/>
          <w:sz w:val="20"/>
          <w:szCs w:val="20"/>
        </w:rPr>
        <w:t xml:space="preserve">zespołu </w:t>
      </w:r>
    </w:p>
    <w:p w14:paraId="7447B80C" w14:textId="6E72275C" w:rsidR="00D96CAA" w:rsidRPr="009F76DA" w:rsidDel="007A043F" w:rsidRDefault="00D96CAA" w:rsidP="5B0DF239">
      <w:pPr>
        <w:spacing w:before="120" w:after="120" w:line="360" w:lineRule="auto"/>
        <w:contextualSpacing/>
        <w:rPr>
          <w:rFonts w:ascii="Arial" w:hAnsi="Arial" w:cs="Arial"/>
          <w:sz w:val="20"/>
          <w:szCs w:val="20"/>
        </w:rPr>
      </w:pPr>
      <w:r w:rsidRPr="00E17C6D">
        <w:rPr>
          <w:rFonts w:ascii="Arial" w:hAnsi="Arial" w:cs="Arial"/>
          <w:b/>
          <w:bCs/>
          <w:sz w:val="20"/>
          <w:szCs w:val="20"/>
        </w:rPr>
        <w:t>Załącznik Nr 1</w:t>
      </w:r>
      <w:r>
        <w:rPr>
          <w:rFonts w:ascii="Arial" w:hAnsi="Arial" w:cs="Arial"/>
          <w:b/>
          <w:bCs/>
          <w:sz w:val="20"/>
          <w:szCs w:val="20"/>
        </w:rPr>
        <w:t>0</w:t>
      </w:r>
      <w:r w:rsidR="007A2634">
        <w:rPr>
          <w:rFonts w:ascii="Arial" w:hAnsi="Arial" w:cs="Arial"/>
          <w:b/>
          <w:bCs/>
          <w:sz w:val="20"/>
          <w:szCs w:val="20"/>
        </w:rPr>
        <w:t>A</w:t>
      </w:r>
      <w:r w:rsidRPr="5B0DF239">
        <w:rPr>
          <w:rFonts w:ascii="Arial" w:hAnsi="Arial" w:cs="Arial"/>
          <w:sz w:val="20"/>
          <w:szCs w:val="20"/>
        </w:rPr>
        <w:t xml:space="preserve"> – </w:t>
      </w:r>
      <w:r w:rsidR="005F3CB4">
        <w:rPr>
          <w:rFonts w:ascii="Arial" w:hAnsi="Arial" w:cs="Arial"/>
          <w:sz w:val="20"/>
          <w:szCs w:val="20"/>
        </w:rPr>
        <w:t>S</w:t>
      </w:r>
      <w:r w:rsidR="005F3CB4" w:rsidRPr="005F3CB4">
        <w:rPr>
          <w:rFonts w:ascii="Arial" w:hAnsi="Arial" w:cs="Arial"/>
          <w:sz w:val="20"/>
          <w:szCs w:val="20"/>
        </w:rPr>
        <w:t>kład dedykowanego zespołu</w:t>
      </w:r>
      <w:r w:rsidR="00B5303D">
        <w:rPr>
          <w:rFonts w:ascii="Arial" w:hAnsi="Arial" w:cs="Arial"/>
          <w:sz w:val="20"/>
          <w:szCs w:val="20"/>
        </w:rPr>
        <w:t xml:space="preserve"> </w:t>
      </w:r>
      <w:r w:rsidR="00B5303D" w:rsidRPr="002E53B4">
        <w:rPr>
          <w:rFonts w:ascii="Arial" w:hAnsi="Arial" w:cs="Arial"/>
          <w:i/>
          <w:iCs/>
          <w:sz w:val="20"/>
          <w:szCs w:val="20"/>
        </w:rPr>
        <w:t>[Zgodnie z ofertą]</w:t>
      </w:r>
    </w:p>
    <w:p w14:paraId="59F09C76" w14:textId="77777777" w:rsidR="00255B08" w:rsidRDefault="00BA309E" w:rsidP="00BA309E">
      <w:pPr>
        <w:spacing w:before="120" w:after="120" w:line="360" w:lineRule="auto"/>
        <w:contextualSpacing/>
        <w:rPr>
          <w:rFonts w:ascii="Arial" w:hAnsi="Arial" w:cs="Arial"/>
          <w:sz w:val="20"/>
          <w:szCs w:val="20"/>
        </w:rPr>
      </w:pPr>
      <w:r w:rsidRPr="00E17C6D">
        <w:rPr>
          <w:rFonts w:ascii="Arial" w:hAnsi="Arial" w:cs="Arial"/>
          <w:b/>
          <w:bCs/>
          <w:sz w:val="20"/>
          <w:szCs w:val="20"/>
        </w:rPr>
        <w:t>Załącznik Nr 11</w:t>
      </w:r>
      <w:r w:rsidRPr="5B0DF239">
        <w:rPr>
          <w:rFonts w:ascii="Arial" w:hAnsi="Arial" w:cs="Arial"/>
          <w:sz w:val="20"/>
          <w:szCs w:val="20"/>
        </w:rPr>
        <w:t xml:space="preserve"> – Formularze</w:t>
      </w:r>
    </w:p>
    <w:p w14:paraId="21B67C9E" w14:textId="714C65B6" w:rsidR="00BA309E" w:rsidRDefault="00BA309E" w:rsidP="00BA309E">
      <w:pPr>
        <w:spacing w:before="120" w:after="120" w:line="360" w:lineRule="auto"/>
        <w:contextualSpacing/>
        <w:rPr>
          <w:rFonts w:ascii="Arial" w:hAnsi="Arial" w:cs="Arial"/>
          <w:sz w:val="20"/>
          <w:szCs w:val="20"/>
        </w:rPr>
      </w:pPr>
      <w:r w:rsidRPr="00E17C6D">
        <w:rPr>
          <w:rFonts w:ascii="Arial" w:hAnsi="Arial" w:cs="Arial"/>
          <w:b/>
          <w:bCs/>
          <w:sz w:val="20"/>
          <w:szCs w:val="20"/>
        </w:rPr>
        <w:t>Załącznik Nr 12</w:t>
      </w:r>
      <w:r w:rsidRPr="009F76DA">
        <w:rPr>
          <w:rFonts w:ascii="Arial" w:hAnsi="Arial" w:cs="Arial"/>
          <w:sz w:val="20"/>
          <w:szCs w:val="20"/>
        </w:rPr>
        <w:t xml:space="preserve"> – Dokumentacja Systemu</w:t>
      </w:r>
    </w:p>
    <w:p w14:paraId="1AE6D96D" w14:textId="43F44E58" w:rsidR="007E20EE" w:rsidRPr="009F76DA" w:rsidRDefault="007E20EE" w:rsidP="00BA309E">
      <w:pPr>
        <w:spacing w:before="120" w:after="120" w:line="360" w:lineRule="auto"/>
        <w:contextualSpacing/>
        <w:rPr>
          <w:rFonts w:ascii="Arial" w:hAnsi="Arial" w:cs="Arial"/>
          <w:sz w:val="20"/>
          <w:szCs w:val="20"/>
        </w:rPr>
      </w:pPr>
      <w:r w:rsidRPr="00682C83">
        <w:rPr>
          <w:rFonts w:ascii="Arial" w:hAnsi="Arial" w:cs="Arial"/>
          <w:b/>
          <w:bCs/>
          <w:sz w:val="20"/>
          <w:szCs w:val="20"/>
        </w:rPr>
        <w:t>Załącznik Nr 13</w:t>
      </w:r>
      <w:r>
        <w:rPr>
          <w:rFonts w:ascii="Arial" w:hAnsi="Arial" w:cs="Arial"/>
          <w:sz w:val="20"/>
          <w:szCs w:val="20"/>
        </w:rPr>
        <w:t xml:space="preserve"> – odpis z KRS</w:t>
      </w:r>
      <w:r w:rsidR="00682C83">
        <w:rPr>
          <w:rFonts w:ascii="Arial" w:hAnsi="Arial" w:cs="Arial"/>
          <w:sz w:val="20"/>
          <w:szCs w:val="20"/>
        </w:rPr>
        <w:t xml:space="preserve"> Wykonawcy</w:t>
      </w:r>
    </w:p>
    <w:p w14:paraId="17415378" w14:textId="144D8469" w:rsidR="00BA309E" w:rsidRPr="009F76DA" w:rsidRDefault="00BA309E" w:rsidP="5B0DF239">
      <w:pPr>
        <w:spacing w:before="120" w:after="120" w:line="360" w:lineRule="auto"/>
        <w:contextualSpacing/>
        <w:rPr>
          <w:rFonts w:ascii="Arial" w:hAnsi="Arial" w:cs="Arial"/>
          <w:sz w:val="20"/>
          <w:szCs w:val="20"/>
        </w:rPr>
      </w:pPr>
      <w:r w:rsidRPr="00E17C6D">
        <w:rPr>
          <w:rFonts w:ascii="Arial" w:hAnsi="Arial" w:cs="Arial"/>
          <w:b/>
          <w:bCs/>
          <w:sz w:val="20"/>
          <w:szCs w:val="20"/>
        </w:rPr>
        <w:t>Załącznik Nr 14</w:t>
      </w:r>
      <w:r w:rsidRPr="5B0DF239">
        <w:rPr>
          <w:rFonts w:ascii="Arial" w:hAnsi="Arial" w:cs="Arial"/>
          <w:sz w:val="20"/>
          <w:szCs w:val="20"/>
        </w:rPr>
        <w:t xml:space="preserve"> – Wzór oświadczenia o zachowaniu poufności</w:t>
      </w:r>
    </w:p>
    <w:p w14:paraId="5E2DAF4B" w14:textId="49C1A897" w:rsidR="00523E9E" w:rsidRDefault="0090449D" w:rsidP="00663706">
      <w:pPr>
        <w:spacing w:before="120" w:after="120" w:line="360" w:lineRule="auto"/>
        <w:contextualSpacing/>
        <w:rPr>
          <w:rFonts w:ascii="Arial" w:hAnsi="Arial" w:cs="Arial"/>
          <w:sz w:val="20"/>
          <w:szCs w:val="20"/>
        </w:rPr>
      </w:pPr>
      <w:r w:rsidRPr="00E17C6D">
        <w:rPr>
          <w:rFonts w:ascii="Arial" w:hAnsi="Arial" w:cs="Arial"/>
          <w:b/>
          <w:bCs/>
          <w:sz w:val="20"/>
          <w:szCs w:val="20"/>
        </w:rPr>
        <w:t>Załącznik Nr 15</w:t>
      </w:r>
      <w:r w:rsidRPr="003833FE">
        <w:rPr>
          <w:rFonts w:ascii="Arial" w:hAnsi="Arial" w:cs="Arial"/>
          <w:sz w:val="20"/>
          <w:szCs w:val="20"/>
        </w:rPr>
        <w:t xml:space="preserve"> – </w:t>
      </w:r>
      <w:r w:rsidR="00385F28" w:rsidRPr="003833FE">
        <w:rPr>
          <w:rFonts w:ascii="Arial" w:hAnsi="Arial" w:cs="Arial"/>
          <w:sz w:val="20"/>
          <w:szCs w:val="20"/>
        </w:rPr>
        <w:t>Wzór u</w:t>
      </w:r>
      <w:r w:rsidRPr="003833FE">
        <w:rPr>
          <w:rFonts w:ascii="Arial" w:hAnsi="Arial" w:cs="Arial"/>
          <w:sz w:val="20"/>
          <w:szCs w:val="20"/>
        </w:rPr>
        <w:t>mow</w:t>
      </w:r>
      <w:r w:rsidR="00385F28" w:rsidRPr="003833FE">
        <w:rPr>
          <w:rFonts w:ascii="Arial" w:hAnsi="Arial" w:cs="Arial"/>
          <w:sz w:val="20"/>
          <w:szCs w:val="20"/>
        </w:rPr>
        <w:t>y</w:t>
      </w:r>
      <w:r w:rsidRPr="003833FE">
        <w:rPr>
          <w:rFonts w:ascii="Arial" w:hAnsi="Arial" w:cs="Arial"/>
          <w:sz w:val="20"/>
          <w:szCs w:val="20"/>
        </w:rPr>
        <w:t xml:space="preserve"> o powierzenie przetwarzania danych osobowych</w:t>
      </w:r>
    </w:p>
    <w:p w14:paraId="256D8458" w14:textId="71CD0505" w:rsidR="005B03C8" w:rsidRPr="005B03C8" w:rsidRDefault="005B03C8" w:rsidP="00663706">
      <w:pPr>
        <w:spacing w:before="120" w:after="120" w:line="360" w:lineRule="auto"/>
        <w:contextualSpacing/>
        <w:rPr>
          <w:rFonts w:ascii="Arial" w:hAnsi="Arial" w:cs="Arial"/>
          <w:sz w:val="20"/>
          <w:szCs w:val="20"/>
        </w:rPr>
      </w:pPr>
      <w:r w:rsidRPr="005B03C8">
        <w:rPr>
          <w:rFonts w:ascii="Arial" w:hAnsi="Arial" w:cs="Arial"/>
          <w:b/>
          <w:bCs/>
          <w:sz w:val="20"/>
          <w:szCs w:val="20"/>
        </w:rPr>
        <w:t>Załącznik Nr 1</w:t>
      </w:r>
      <w:r>
        <w:rPr>
          <w:rFonts w:ascii="Arial" w:hAnsi="Arial" w:cs="Arial"/>
          <w:b/>
          <w:bCs/>
          <w:sz w:val="20"/>
          <w:szCs w:val="20"/>
        </w:rPr>
        <w:t xml:space="preserve">6 </w:t>
      </w:r>
      <w:r>
        <w:rPr>
          <w:rFonts w:ascii="Arial" w:hAnsi="Arial" w:cs="Arial"/>
          <w:sz w:val="20"/>
          <w:szCs w:val="20"/>
        </w:rPr>
        <w:t xml:space="preserve">– Metodyka wytwarzania oprogramowania </w:t>
      </w:r>
    </w:p>
    <w:p w14:paraId="402BCDFA" w14:textId="1AE5967B" w:rsidR="00BA309E" w:rsidRPr="009F76DA" w:rsidRDefault="00BA309E" w:rsidP="00072F86">
      <w:pPr>
        <w:widowControl w:val="0"/>
        <w:suppressAutoHyphens/>
        <w:autoSpaceDN w:val="0"/>
        <w:spacing w:line="276" w:lineRule="auto"/>
        <w:textAlignment w:val="baseline"/>
        <w:rPr>
          <w:rFonts w:ascii="Arial" w:hAnsi="Arial" w:cs="Arial"/>
          <w:sz w:val="20"/>
          <w:szCs w:val="20"/>
        </w:rPr>
      </w:pPr>
    </w:p>
    <w:p w14:paraId="74CAA673" w14:textId="77777777" w:rsidR="00B04EAB" w:rsidRPr="009F76DA" w:rsidRDefault="00B04EAB" w:rsidP="00BA309E">
      <w:pPr>
        <w:spacing w:before="120" w:after="120" w:line="360" w:lineRule="auto"/>
        <w:contextualSpacing/>
        <w:rPr>
          <w:rFonts w:ascii="Arial" w:hAnsi="Arial" w:cs="Arial"/>
          <w:sz w:val="20"/>
          <w:szCs w:val="20"/>
        </w:rPr>
      </w:pPr>
    </w:p>
    <w:p w14:paraId="6C848BA9" w14:textId="4EC0F5C5" w:rsidR="008B6EC4" w:rsidRPr="00082C77" w:rsidRDefault="00BA309E" w:rsidP="00082C77">
      <w:pPr>
        <w:widowControl w:val="0"/>
        <w:suppressAutoHyphens/>
        <w:autoSpaceDN w:val="0"/>
        <w:spacing w:line="276" w:lineRule="auto"/>
        <w:textAlignment w:val="baseline"/>
        <w:rPr>
          <w:rFonts w:ascii="Verdana" w:eastAsia="Andale Sans UI" w:hAnsi="Verdana"/>
          <w:i/>
          <w:kern w:val="3"/>
          <w:sz w:val="20"/>
        </w:rPr>
      </w:pPr>
      <w:r w:rsidRPr="009F76DA">
        <w:rPr>
          <w:rFonts w:ascii="Arial" w:hAnsi="Arial" w:cs="Arial"/>
          <w:b/>
          <w:sz w:val="20"/>
          <w:szCs w:val="20"/>
        </w:rPr>
        <w:t xml:space="preserve">ZAMAWIAJĄCY </w:t>
      </w:r>
      <w:r w:rsidRPr="009F76DA">
        <w:rPr>
          <w:rFonts w:ascii="Arial" w:hAnsi="Arial" w:cs="Arial"/>
          <w:b/>
          <w:sz w:val="20"/>
          <w:szCs w:val="20"/>
        </w:rPr>
        <w:tab/>
      </w:r>
      <w:r w:rsidRPr="009F76DA">
        <w:rPr>
          <w:rFonts w:ascii="Arial" w:hAnsi="Arial" w:cs="Arial"/>
          <w:b/>
          <w:sz w:val="20"/>
          <w:szCs w:val="20"/>
        </w:rPr>
        <w:softHyphen/>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r>
      <w:r w:rsidRPr="009F76DA">
        <w:rPr>
          <w:rFonts w:ascii="Arial" w:hAnsi="Arial" w:cs="Arial"/>
          <w:b/>
          <w:sz w:val="20"/>
          <w:szCs w:val="20"/>
        </w:rPr>
        <w:tab/>
        <w:t>WYKONAWCA</w:t>
      </w:r>
    </w:p>
    <w:sectPr w:rsidR="008B6EC4" w:rsidRPr="00082C77" w:rsidSect="008F7FC2">
      <w:footerReference w:type="default" r:id="rId11"/>
      <w:pgSz w:w="11907" w:h="16840"/>
      <w:pgMar w:top="1418" w:right="1418" w:bottom="1418" w:left="1418" w:header="567"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8B446" w14:textId="77777777" w:rsidR="00562F57" w:rsidRDefault="00562F57" w:rsidP="00BE245A">
      <w:r>
        <w:separator/>
      </w:r>
    </w:p>
  </w:endnote>
  <w:endnote w:type="continuationSeparator" w:id="0">
    <w:p w14:paraId="3CD517BD" w14:textId="77777777" w:rsidR="00562F57" w:rsidRDefault="00562F57" w:rsidP="00BE245A">
      <w:r>
        <w:continuationSeparator/>
      </w:r>
    </w:p>
  </w:endnote>
  <w:endnote w:type="continuationNotice" w:id="1">
    <w:p w14:paraId="53D5CBF2" w14:textId="77777777" w:rsidR="00562F57" w:rsidRDefault="00562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BMLogo">
    <w:panose1 w:val="00000000000000000000"/>
    <w:charset w:val="00"/>
    <w:family w:val="decorative"/>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DejaVu San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charset w:val="00"/>
    <w:family w:val="auto"/>
    <w:pitch w:val="variable"/>
    <w:sig w:usb0="80000067"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PL">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60AC" w14:textId="061769E6" w:rsidR="0006594F" w:rsidRPr="00153F24" w:rsidRDefault="0006594F" w:rsidP="00C572FE">
    <w:pPr>
      <w:pStyle w:val="Stopka"/>
      <w:jc w:val="center"/>
      <w:rPr>
        <w:rFonts w:ascii="Arial" w:hAnsi="Arial"/>
        <w:b/>
        <w:sz w:val="18"/>
        <w:szCs w:val="18"/>
      </w:rPr>
    </w:pPr>
    <w:r w:rsidRPr="00153F24">
      <w:rPr>
        <w:rStyle w:val="Numerstrony"/>
        <w:rFonts w:ascii="Arial" w:hAnsi="Arial" w:cs="Arial"/>
        <w:bCs/>
        <w:sz w:val="18"/>
        <w:szCs w:val="18"/>
      </w:rPr>
      <w:t xml:space="preserve">Strony </w:t>
    </w:r>
    <w:r w:rsidRPr="00153F24">
      <w:rPr>
        <w:rStyle w:val="Numerstrony"/>
        <w:rFonts w:ascii="Arial" w:hAnsi="Arial" w:cs="Arial"/>
        <w:b/>
        <w:sz w:val="18"/>
        <w:szCs w:val="18"/>
      </w:rPr>
      <w:fldChar w:fldCharType="begin"/>
    </w:r>
    <w:r w:rsidRPr="00153F24">
      <w:rPr>
        <w:rStyle w:val="Numerstrony"/>
        <w:rFonts w:ascii="Arial" w:hAnsi="Arial" w:cs="Arial"/>
        <w:b/>
        <w:sz w:val="18"/>
        <w:szCs w:val="18"/>
      </w:rPr>
      <w:instrText xml:space="preserve"> PAGE </w:instrText>
    </w:r>
    <w:r w:rsidRPr="00153F24">
      <w:rPr>
        <w:rStyle w:val="Numerstrony"/>
        <w:rFonts w:ascii="Arial" w:hAnsi="Arial" w:cs="Arial"/>
        <w:b/>
        <w:sz w:val="18"/>
        <w:szCs w:val="18"/>
      </w:rPr>
      <w:fldChar w:fldCharType="separate"/>
    </w:r>
    <w:r w:rsidRPr="00153F24">
      <w:rPr>
        <w:rStyle w:val="Numerstrony"/>
        <w:rFonts w:ascii="Arial" w:hAnsi="Arial" w:cs="Arial"/>
        <w:b/>
        <w:noProof/>
        <w:sz w:val="18"/>
        <w:szCs w:val="18"/>
      </w:rPr>
      <w:t>27</w:t>
    </w:r>
    <w:r w:rsidRPr="00153F24">
      <w:rPr>
        <w:rStyle w:val="Numerstrony"/>
        <w:rFonts w:ascii="Arial" w:hAnsi="Arial" w:cs="Arial"/>
        <w:b/>
        <w:sz w:val="18"/>
        <w:szCs w:val="18"/>
      </w:rPr>
      <w:fldChar w:fldCharType="end"/>
    </w:r>
    <w:r w:rsidRPr="00153F24">
      <w:rPr>
        <w:rStyle w:val="Numerstrony"/>
        <w:rFonts w:ascii="Arial" w:hAnsi="Arial" w:cs="Arial"/>
        <w:bCs/>
        <w:sz w:val="18"/>
        <w:szCs w:val="18"/>
      </w:rPr>
      <w:t xml:space="preserve"> z </w:t>
    </w:r>
    <w:r w:rsidRPr="00153F24">
      <w:rPr>
        <w:rFonts w:ascii="Arial" w:hAnsi="Arial"/>
        <w:b/>
        <w:bCs/>
        <w:sz w:val="18"/>
        <w:szCs w:val="18"/>
      </w:rPr>
      <w:fldChar w:fldCharType="begin"/>
    </w:r>
    <w:r w:rsidRPr="00153F24">
      <w:rPr>
        <w:rFonts w:ascii="Arial" w:hAnsi="Arial"/>
        <w:b/>
        <w:bCs/>
        <w:sz w:val="18"/>
        <w:szCs w:val="18"/>
      </w:rPr>
      <w:instrText>NUMPAGES</w:instrText>
    </w:r>
    <w:r w:rsidRPr="00153F24">
      <w:rPr>
        <w:rFonts w:ascii="Arial" w:hAnsi="Arial"/>
        <w:b/>
        <w:bCs/>
        <w:sz w:val="18"/>
        <w:szCs w:val="18"/>
      </w:rPr>
      <w:fldChar w:fldCharType="separate"/>
    </w:r>
    <w:r w:rsidRPr="00153F24">
      <w:rPr>
        <w:rFonts w:ascii="Arial" w:hAnsi="Arial"/>
        <w:b/>
        <w:bCs/>
        <w:sz w:val="18"/>
        <w:szCs w:val="18"/>
      </w:rPr>
      <w:t>14</w:t>
    </w:r>
    <w:r w:rsidRPr="00153F24">
      <w:rPr>
        <w:rFonts w:ascii="Arial" w:hAnsi="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2EC59" w14:textId="77777777" w:rsidR="00562F57" w:rsidRDefault="00562F57" w:rsidP="00BE245A">
      <w:r>
        <w:separator/>
      </w:r>
    </w:p>
  </w:footnote>
  <w:footnote w:type="continuationSeparator" w:id="0">
    <w:p w14:paraId="457D1632" w14:textId="77777777" w:rsidR="00562F57" w:rsidRDefault="00562F57" w:rsidP="00BE245A">
      <w:r>
        <w:continuationSeparator/>
      </w:r>
    </w:p>
  </w:footnote>
  <w:footnote w:type="continuationNotice" w:id="1">
    <w:p w14:paraId="467432E0" w14:textId="77777777" w:rsidR="00562F57" w:rsidRDefault="00562F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02"/>
    <w:multiLevelType w:val="multilevel"/>
    <w:tmpl w:val="5C9C1F86"/>
    <w:lvl w:ilvl="0">
      <w:start w:val="1"/>
      <w:numFmt w:val="decimal"/>
      <w:lvlText w:val="%1."/>
      <w:lvlJc w:val="left"/>
      <w:pPr>
        <w:tabs>
          <w:tab w:val="num" w:pos="0"/>
        </w:tabs>
        <w:ind w:left="283" w:hanging="283"/>
      </w:pPr>
      <w:rPr>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0000007"/>
    <w:multiLevelType w:val="multilevel"/>
    <w:tmpl w:val="AA9820CE"/>
    <w:name w:val="WW8Num7"/>
    <w:lvl w:ilvl="0">
      <w:start w:val="1"/>
      <w:numFmt w:val="decimal"/>
      <w:lvlText w:val="%1."/>
      <w:lvlJc w:val="left"/>
      <w:pPr>
        <w:tabs>
          <w:tab w:val="num" w:pos="1495"/>
        </w:tabs>
        <w:ind w:left="1495" w:hanging="360"/>
      </w:pPr>
      <w:rPr>
        <w:rFonts w:cs="Times New Roman"/>
        <w:b w:val="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360"/>
        </w:tabs>
        <w:ind w:left="360" w:hanging="360"/>
      </w:pPr>
      <w:rPr>
        <w:rFonts w:cs="Times New Roman"/>
        <w:b/>
      </w:rPr>
    </w:lvl>
    <w:lvl w:ilvl="3">
      <w:start w:val="1"/>
      <w:numFmt w:val="decimal"/>
      <w:lvlText w:val="%4."/>
      <w:lvlJc w:val="left"/>
      <w:pPr>
        <w:tabs>
          <w:tab w:val="num" w:pos="2895"/>
        </w:tabs>
        <w:ind w:left="2895" w:hanging="360"/>
      </w:pPr>
      <w:rPr>
        <w:rFonts w:cs="Times New Roman"/>
        <w:b/>
      </w:rPr>
    </w:lvl>
    <w:lvl w:ilvl="4">
      <w:start w:val="1"/>
      <w:numFmt w:val="decimal"/>
      <w:lvlText w:val="%5."/>
      <w:lvlJc w:val="left"/>
      <w:pPr>
        <w:tabs>
          <w:tab w:val="num" w:pos="3615"/>
        </w:tabs>
        <w:ind w:left="3615" w:hanging="360"/>
      </w:pPr>
      <w:rPr>
        <w:rFonts w:cs="Times New Roman"/>
        <w:b/>
      </w:rPr>
    </w:lvl>
    <w:lvl w:ilvl="5">
      <w:start w:val="1"/>
      <w:numFmt w:val="decimal"/>
      <w:lvlText w:val="%6."/>
      <w:lvlJc w:val="left"/>
      <w:pPr>
        <w:tabs>
          <w:tab w:val="num" w:pos="4335"/>
        </w:tabs>
        <w:ind w:left="4335" w:hanging="360"/>
      </w:pPr>
      <w:rPr>
        <w:rFonts w:cs="Times New Roman"/>
        <w:b/>
      </w:rPr>
    </w:lvl>
    <w:lvl w:ilvl="6">
      <w:start w:val="1"/>
      <w:numFmt w:val="decimal"/>
      <w:lvlText w:val="%7."/>
      <w:lvlJc w:val="left"/>
      <w:pPr>
        <w:tabs>
          <w:tab w:val="num" w:pos="5055"/>
        </w:tabs>
        <w:ind w:left="5055" w:hanging="360"/>
      </w:pPr>
      <w:rPr>
        <w:rFonts w:cs="Times New Roman"/>
        <w:b/>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4" w15:restartNumberingAfterBreak="0">
    <w:nsid w:val="00000009"/>
    <w:multiLevelType w:val="singleLevel"/>
    <w:tmpl w:val="00000009"/>
    <w:name w:val="WW8Num8"/>
    <w:lvl w:ilvl="0">
      <w:start w:val="1"/>
      <w:numFmt w:val="bullet"/>
      <w:lvlText w:val=""/>
      <w:lvlJc w:val="left"/>
      <w:pPr>
        <w:tabs>
          <w:tab w:val="num" w:pos="0"/>
        </w:tabs>
        <w:ind w:left="720" w:hanging="360"/>
      </w:pPr>
      <w:rPr>
        <w:rFonts w:ascii="Symbol" w:hAnsi="Symbol" w:hint="default"/>
      </w:rPr>
    </w:lvl>
  </w:abstractNum>
  <w:abstractNum w:abstractNumId="5" w15:restartNumberingAfterBreak="0">
    <w:nsid w:val="0000000C"/>
    <w:multiLevelType w:val="multilevel"/>
    <w:tmpl w:val="0000000C"/>
    <w:name w:val="WW8Num12"/>
    <w:lvl w:ilvl="0">
      <w:start w:val="1"/>
      <w:numFmt w:val="decimal"/>
      <w:lvlText w:val="%1."/>
      <w:lvlJc w:val="left"/>
      <w:pPr>
        <w:tabs>
          <w:tab w:val="num" w:pos="0"/>
        </w:tabs>
        <w:ind w:left="360" w:hanging="360"/>
      </w:pPr>
      <w:rPr>
        <w:rFonts w:ascii="Cambria" w:hAnsi="Cambria" w:cs="Arial"/>
        <w:bCs/>
        <w:sz w:val="20"/>
        <w:szCs w:val="2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6" w15:restartNumberingAfterBreak="0">
    <w:nsid w:val="0000000E"/>
    <w:multiLevelType w:val="singleLevel"/>
    <w:tmpl w:val="B85E9254"/>
    <w:name w:val="WW8Num18"/>
    <w:lvl w:ilvl="0">
      <w:start w:val="1"/>
      <w:numFmt w:val="lowerLetter"/>
      <w:lvlText w:val="%1."/>
      <w:lvlJc w:val="left"/>
      <w:pPr>
        <w:tabs>
          <w:tab w:val="num" w:pos="720"/>
        </w:tabs>
        <w:ind w:left="720" w:hanging="360"/>
      </w:pPr>
      <w:rPr>
        <w:b w:val="0"/>
        <w:i w:val="0"/>
      </w:rPr>
    </w:lvl>
  </w:abstractNum>
  <w:abstractNum w:abstractNumId="7"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8" w15:restartNumberingAfterBreak="0">
    <w:nsid w:val="00000011"/>
    <w:multiLevelType w:val="multilevel"/>
    <w:tmpl w:val="00000011"/>
    <w:name w:val="WW8Num17"/>
    <w:lvl w:ilvl="0">
      <w:start w:val="1"/>
      <w:numFmt w:val="upperRoman"/>
      <w:lvlText w:val="%1."/>
      <w:lvlJc w:val="left"/>
      <w:pPr>
        <w:tabs>
          <w:tab w:val="num" w:pos="0"/>
        </w:tabs>
        <w:ind w:left="1080" w:hanging="720"/>
      </w:pPr>
      <w:rPr>
        <w:rFonts w:cs="Times New Roman" w:hint="default"/>
      </w:rPr>
    </w:lvl>
    <w:lvl w:ilvl="1">
      <w:start w:val="2"/>
      <w:numFmt w:val="decimal"/>
      <w:lvlText w:val="%1.%2."/>
      <w:lvlJc w:val="left"/>
      <w:pPr>
        <w:tabs>
          <w:tab w:val="num" w:pos="0"/>
        </w:tabs>
        <w:ind w:left="1080" w:hanging="720"/>
      </w:pPr>
      <w:rPr>
        <w:rFonts w:cs="Times New Roman" w:hint="default"/>
      </w:rPr>
    </w:lvl>
    <w:lvl w:ilvl="2">
      <w:start w:val="1"/>
      <w:numFmt w:val="decimal"/>
      <w:lvlText w:val="%1.%2.%3."/>
      <w:lvlJc w:val="left"/>
      <w:pPr>
        <w:tabs>
          <w:tab w:val="num" w:pos="0"/>
        </w:tabs>
        <w:ind w:left="1080" w:hanging="720"/>
      </w:pPr>
      <w:rPr>
        <w:rFonts w:cs="Times New Roman" w:hint="default"/>
      </w:rPr>
    </w:lvl>
    <w:lvl w:ilvl="3">
      <w:start w:val="1"/>
      <w:numFmt w:val="decimal"/>
      <w:lvlText w:val="%1.%2.%3.%4."/>
      <w:lvlJc w:val="left"/>
      <w:pPr>
        <w:tabs>
          <w:tab w:val="num" w:pos="0"/>
        </w:tabs>
        <w:ind w:left="1440" w:hanging="1080"/>
      </w:pPr>
      <w:rPr>
        <w:rFonts w:cs="Times New Roman" w:hint="default"/>
      </w:rPr>
    </w:lvl>
    <w:lvl w:ilvl="4">
      <w:start w:val="1"/>
      <w:numFmt w:val="decimal"/>
      <w:lvlText w:val="%1.%2.%3.%4.%5."/>
      <w:lvlJc w:val="left"/>
      <w:pPr>
        <w:tabs>
          <w:tab w:val="num" w:pos="0"/>
        </w:tabs>
        <w:ind w:left="1440" w:hanging="1080"/>
      </w:pPr>
      <w:rPr>
        <w:rFonts w:cs="Times New Roman" w:hint="default"/>
      </w:rPr>
    </w:lvl>
    <w:lvl w:ilvl="5">
      <w:start w:val="1"/>
      <w:numFmt w:val="decimal"/>
      <w:lvlText w:val="%1.%2.%3.%4.%5.%6."/>
      <w:lvlJc w:val="left"/>
      <w:pPr>
        <w:tabs>
          <w:tab w:val="num" w:pos="0"/>
        </w:tabs>
        <w:ind w:left="1800" w:hanging="1440"/>
      </w:pPr>
      <w:rPr>
        <w:rFonts w:cs="Times New Roman" w:hint="default"/>
      </w:rPr>
    </w:lvl>
    <w:lvl w:ilvl="6">
      <w:start w:val="1"/>
      <w:numFmt w:val="decimal"/>
      <w:lvlText w:val="%1.%2.%3.%4.%5.%6.%7."/>
      <w:lvlJc w:val="left"/>
      <w:pPr>
        <w:tabs>
          <w:tab w:val="num" w:pos="0"/>
        </w:tabs>
        <w:ind w:left="2160" w:hanging="1800"/>
      </w:pPr>
      <w:rPr>
        <w:rFonts w:cs="Times New Roman" w:hint="default"/>
      </w:rPr>
    </w:lvl>
    <w:lvl w:ilvl="7">
      <w:start w:val="1"/>
      <w:numFmt w:val="decimal"/>
      <w:lvlText w:val="%1.%2.%3.%4.%5.%6.%7.%8."/>
      <w:lvlJc w:val="left"/>
      <w:pPr>
        <w:tabs>
          <w:tab w:val="num" w:pos="0"/>
        </w:tabs>
        <w:ind w:left="2160" w:hanging="1800"/>
      </w:pPr>
      <w:rPr>
        <w:rFonts w:cs="Times New Roman" w:hint="default"/>
      </w:rPr>
    </w:lvl>
    <w:lvl w:ilvl="8">
      <w:start w:val="1"/>
      <w:numFmt w:val="decimal"/>
      <w:lvlText w:val="%1.%2.%3.%4.%5.%6.%7.%8.%9."/>
      <w:lvlJc w:val="left"/>
      <w:pPr>
        <w:tabs>
          <w:tab w:val="num" w:pos="0"/>
        </w:tabs>
        <w:ind w:left="2520" w:hanging="2160"/>
      </w:pPr>
      <w:rPr>
        <w:rFonts w:cs="Times New Roman" w:hint="default"/>
      </w:rPr>
    </w:lvl>
  </w:abstractNum>
  <w:abstractNum w:abstractNumId="9" w15:restartNumberingAfterBreak="0">
    <w:nsid w:val="00000012"/>
    <w:multiLevelType w:val="multilevel"/>
    <w:tmpl w:val="CD92D39A"/>
    <w:name w:val="WW8Num23"/>
    <w:lvl w:ilvl="0">
      <w:start w:val="1"/>
      <w:numFmt w:val="lowerLetter"/>
      <w:lvlText w:val="%1."/>
      <w:lvlJc w:val="left"/>
      <w:pPr>
        <w:tabs>
          <w:tab w:val="num" w:pos="1200"/>
        </w:tabs>
        <w:ind w:left="1200" w:hanging="360"/>
      </w:pPr>
    </w:lvl>
    <w:lvl w:ilvl="1">
      <w:start w:val="1"/>
      <w:numFmt w:val="decimal"/>
      <w:lvlText w:val="%2)"/>
      <w:lvlJc w:val="left"/>
      <w:pPr>
        <w:tabs>
          <w:tab w:val="num" w:pos="2250"/>
        </w:tabs>
        <w:ind w:left="2250" w:hanging="690"/>
      </w:pPr>
    </w:lvl>
    <w:lvl w:ilvl="2">
      <w:start w:val="1"/>
      <w:numFmt w:val="lowerLetter"/>
      <w:lvlText w:val="%3)"/>
      <w:lvlJc w:val="left"/>
      <w:pPr>
        <w:tabs>
          <w:tab w:val="num" w:pos="2820"/>
        </w:tabs>
        <w:ind w:left="2820" w:hanging="360"/>
      </w:pPr>
    </w:lvl>
    <w:lvl w:ilvl="3">
      <w:start w:val="1"/>
      <w:numFmt w:val="decimal"/>
      <w:lvlText w:val="%4."/>
      <w:lvlJc w:val="left"/>
      <w:pPr>
        <w:tabs>
          <w:tab w:val="num" w:pos="3360"/>
        </w:tabs>
        <w:ind w:left="3360" w:hanging="360"/>
      </w:pPr>
      <w:rPr>
        <w:b/>
        <w:i w:val="0"/>
      </w:rPr>
    </w:lvl>
    <w:lvl w:ilvl="4">
      <w:start w:val="1"/>
      <w:numFmt w:val="decimal"/>
      <w:lvlText w:val="%5."/>
      <w:lvlJc w:val="left"/>
      <w:pPr>
        <w:tabs>
          <w:tab w:val="num" w:pos="3600"/>
        </w:tabs>
        <w:ind w:left="3600" w:hanging="360"/>
      </w:pPr>
      <w:rPr>
        <w:b/>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multilevel"/>
    <w:tmpl w:val="0000001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00000015"/>
    <w:multiLevelType w:val="multilevel"/>
    <w:tmpl w:val="00000015"/>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2" w15:restartNumberingAfterBreak="0">
    <w:nsid w:val="0000001B"/>
    <w:multiLevelType w:val="multilevel"/>
    <w:tmpl w:val="0B2838FC"/>
    <w:name w:val="WW8Num68"/>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1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hint="default"/>
        <w:sz w:val="20"/>
      </w:rPr>
    </w:lvl>
  </w:abstractNum>
  <w:abstractNum w:abstractNumId="14" w15:restartNumberingAfterBreak="0">
    <w:nsid w:val="0000001E"/>
    <w:multiLevelType w:val="multilevel"/>
    <w:tmpl w:val="0000001E"/>
    <w:name w:val="WW8Num3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0000001F"/>
    <w:multiLevelType w:val="singleLevel"/>
    <w:tmpl w:val="0000001F"/>
    <w:name w:val="WW8Num43"/>
    <w:lvl w:ilvl="0">
      <w:start w:val="14"/>
      <w:numFmt w:val="bullet"/>
      <w:lvlText w:val="-"/>
      <w:lvlJc w:val="left"/>
      <w:pPr>
        <w:tabs>
          <w:tab w:val="num" w:pos="1080"/>
        </w:tabs>
        <w:ind w:left="1080" w:hanging="360"/>
      </w:pPr>
      <w:rPr>
        <w:rFonts w:ascii="Times New Roman" w:hAnsi="Times New Roman" w:cs="Times New Roman"/>
      </w:rPr>
    </w:lvl>
  </w:abstractNum>
  <w:abstractNum w:abstractNumId="16" w15:restartNumberingAfterBreak="0">
    <w:nsid w:val="00000028"/>
    <w:multiLevelType w:val="multilevel"/>
    <w:tmpl w:val="C908E94E"/>
    <w:name w:val="WW8Num52"/>
    <w:lvl w:ilvl="0">
      <w:start w:val="1"/>
      <w:numFmt w:val="lowerLetter"/>
      <w:lvlText w:val="%1)"/>
      <w:lvlJc w:val="left"/>
      <w:pPr>
        <w:tabs>
          <w:tab w:val="num" w:pos="1080"/>
        </w:tabs>
        <w:ind w:left="1080" w:hanging="360"/>
      </w:pPr>
      <w:rPr>
        <w:rFonts w:ascii="Verdana" w:eastAsia="Times New Roman" w:hAnsi="Verdana" w:cs="Times New Roman" w:hint="default"/>
        <w:b/>
        <w:i w:val="0"/>
      </w:r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22337D8"/>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036A2E80"/>
    <w:multiLevelType w:val="multilevel"/>
    <w:tmpl w:val="5C88542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046F4583"/>
    <w:multiLevelType w:val="hybridMultilevel"/>
    <w:tmpl w:val="D98EA632"/>
    <w:lvl w:ilvl="0" w:tplc="FFFFFFFF">
      <w:start w:val="1"/>
      <w:numFmt w:val="decimal"/>
      <w:lvlText w:val="%1."/>
      <w:lvlJc w:val="left"/>
      <w:pPr>
        <w:tabs>
          <w:tab w:val="num" w:pos="360"/>
        </w:tabs>
        <w:ind w:left="360" w:hanging="360"/>
      </w:pPr>
      <w:rPr>
        <w:rFonts w:cs="Times New Roman"/>
      </w:rPr>
    </w:lvl>
    <w:lvl w:ilvl="1" w:tplc="49B03EE2">
      <w:start w:val="1"/>
      <w:numFmt w:val="decimal"/>
      <w:lvlText w:val="%2)"/>
      <w:lvlJc w:val="left"/>
      <w:pPr>
        <w:tabs>
          <w:tab w:val="num" w:pos="1080"/>
        </w:tabs>
        <w:ind w:left="1080" w:hanging="360"/>
      </w:pPr>
      <w:rPr>
        <w:rFonts w:cs="Times New Roman" w:hint="default"/>
        <w:sz w:val="18"/>
        <w:szCs w:val="18"/>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1" w15:restartNumberingAfterBreak="0">
    <w:nsid w:val="049A305D"/>
    <w:multiLevelType w:val="hybridMultilevel"/>
    <w:tmpl w:val="4B8CAF40"/>
    <w:lvl w:ilvl="0" w:tplc="28CA1070">
      <w:start w:val="1"/>
      <w:numFmt w:val="lowerLetter"/>
      <w:lvlText w:val="%1)"/>
      <w:lvlJc w:val="left"/>
      <w:pPr>
        <w:ind w:left="928" w:hanging="360"/>
      </w:pPr>
      <w:rPr>
        <w:rFonts w:hint="default"/>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2" w15:restartNumberingAfterBreak="0">
    <w:nsid w:val="04DF12B8"/>
    <w:multiLevelType w:val="hybridMultilevel"/>
    <w:tmpl w:val="FFFFFFFF"/>
    <w:lvl w:ilvl="0" w:tplc="8BE8A92A">
      <w:start w:val="1"/>
      <w:numFmt w:val="decimal"/>
      <w:lvlText w:val="%1."/>
      <w:lvlJc w:val="left"/>
      <w:pPr>
        <w:ind w:left="720" w:hanging="360"/>
      </w:pPr>
    </w:lvl>
    <w:lvl w:ilvl="1" w:tplc="2DC4238E">
      <w:start w:val="1"/>
      <w:numFmt w:val="lowerLetter"/>
      <w:lvlText w:val="%2."/>
      <w:lvlJc w:val="left"/>
      <w:pPr>
        <w:ind w:left="1440" w:hanging="360"/>
      </w:pPr>
    </w:lvl>
    <w:lvl w:ilvl="2" w:tplc="736A4E48">
      <w:start w:val="1"/>
      <w:numFmt w:val="lowerRoman"/>
      <w:lvlText w:val="%3."/>
      <w:lvlJc w:val="right"/>
      <w:pPr>
        <w:ind w:left="2160" w:hanging="180"/>
      </w:pPr>
    </w:lvl>
    <w:lvl w:ilvl="3" w:tplc="97FC25F0">
      <w:start w:val="1"/>
      <w:numFmt w:val="decimal"/>
      <w:lvlText w:val="%4."/>
      <w:lvlJc w:val="left"/>
      <w:pPr>
        <w:ind w:left="2880" w:hanging="360"/>
      </w:pPr>
    </w:lvl>
    <w:lvl w:ilvl="4" w:tplc="C38A01B4">
      <w:start w:val="1"/>
      <w:numFmt w:val="lowerLetter"/>
      <w:lvlText w:val="%5."/>
      <w:lvlJc w:val="left"/>
      <w:pPr>
        <w:ind w:left="3600" w:hanging="360"/>
      </w:pPr>
    </w:lvl>
    <w:lvl w:ilvl="5" w:tplc="C4A236FC">
      <w:start w:val="1"/>
      <w:numFmt w:val="lowerRoman"/>
      <w:lvlText w:val="%6."/>
      <w:lvlJc w:val="right"/>
      <w:pPr>
        <w:ind w:left="4320" w:hanging="180"/>
      </w:pPr>
    </w:lvl>
    <w:lvl w:ilvl="6" w:tplc="C55263B4">
      <w:start w:val="1"/>
      <w:numFmt w:val="decimal"/>
      <w:lvlText w:val="%7."/>
      <w:lvlJc w:val="left"/>
      <w:pPr>
        <w:ind w:left="5040" w:hanging="360"/>
      </w:pPr>
    </w:lvl>
    <w:lvl w:ilvl="7" w:tplc="83083812">
      <w:start w:val="1"/>
      <w:numFmt w:val="lowerLetter"/>
      <w:lvlText w:val="%8."/>
      <w:lvlJc w:val="left"/>
      <w:pPr>
        <w:ind w:left="5760" w:hanging="360"/>
      </w:pPr>
    </w:lvl>
    <w:lvl w:ilvl="8" w:tplc="5896E866">
      <w:start w:val="1"/>
      <w:numFmt w:val="lowerRoman"/>
      <w:lvlText w:val="%9."/>
      <w:lvlJc w:val="right"/>
      <w:pPr>
        <w:ind w:left="6480" w:hanging="180"/>
      </w:pPr>
    </w:lvl>
  </w:abstractNum>
  <w:abstractNum w:abstractNumId="23" w15:restartNumberingAfterBreak="0">
    <w:nsid w:val="06592DC6"/>
    <w:multiLevelType w:val="multilevel"/>
    <w:tmpl w:val="7D046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 w15:restartNumberingAfterBreak="0">
    <w:nsid w:val="069538A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06981FD1"/>
    <w:multiLevelType w:val="multilevel"/>
    <w:tmpl w:val="003C585A"/>
    <w:name w:val="WW8Num1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7"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71F59D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9"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08B5492A"/>
    <w:multiLevelType w:val="hybridMultilevel"/>
    <w:tmpl w:val="245E779E"/>
    <w:lvl w:ilvl="0" w:tplc="04150017">
      <w:start w:val="1"/>
      <w:numFmt w:val="lowerLetter"/>
      <w:lvlText w:val="%1)"/>
      <w:lvlJc w:val="left"/>
      <w:pPr>
        <w:ind w:left="1146" w:hanging="360"/>
      </w:pPr>
    </w:lvl>
    <w:lvl w:ilvl="1" w:tplc="04150019">
      <w:start w:val="1"/>
      <w:numFmt w:val="lowerLetter"/>
      <w:lvlText w:val="%2."/>
      <w:lvlJc w:val="left"/>
      <w:pPr>
        <w:ind w:left="1920"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08E14DDA"/>
    <w:multiLevelType w:val="hybridMultilevel"/>
    <w:tmpl w:val="F03A7302"/>
    <w:lvl w:ilvl="0" w:tplc="A4E47010">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0B450430"/>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5" w15:restartNumberingAfterBreak="0">
    <w:nsid w:val="0B770838"/>
    <w:multiLevelType w:val="multilevel"/>
    <w:tmpl w:val="F3D000F4"/>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0D4666F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7" w15:restartNumberingAfterBreak="0">
    <w:nsid w:val="0EB435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0ECD04EE"/>
    <w:multiLevelType w:val="hybridMultilevel"/>
    <w:tmpl w:val="FFFFFFFF"/>
    <w:lvl w:ilvl="0" w:tplc="7BF84EC0">
      <w:start w:val="1"/>
      <w:numFmt w:val="decimal"/>
      <w:lvlText w:val="%1."/>
      <w:lvlJc w:val="left"/>
      <w:pPr>
        <w:ind w:left="720" w:hanging="360"/>
      </w:pPr>
    </w:lvl>
    <w:lvl w:ilvl="1" w:tplc="7B8A02B6">
      <w:start w:val="1"/>
      <w:numFmt w:val="lowerLetter"/>
      <w:lvlText w:val="%2."/>
      <w:lvlJc w:val="left"/>
      <w:pPr>
        <w:ind w:left="1440" w:hanging="360"/>
      </w:pPr>
    </w:lvl>
    <w:lvl w:ilvl="2" w:tplc="61E049CC">
      <w:start w:val="1"/>
      <w:numFmt w:val="lowerRoman"/>
      <w:lvlText w:val="%3."/>
      <w:lvlJc w:val="right"/>
      <w:pPr>
        <w:ind w:left="2160" w:hanging="180"/>
      </w:pPr>
    </w:lvl>
    <w:lvl w:ilvl="3" w:tplc="65804402">
      <w:start w:val="1"/>
      <w:numFmt w:val="decimal"/>
      <w:lvlText w:val="%4."/>
      <w:lvlJc w:val="left"/>
      <w:pPr>
        <w:ind w:left="2880" w:hanging="360"/>
      </w:pPr>
    </w:lvl>
    <w:lvl w:ilvl="4" w:tplc="67B05A56">
      <w:start w:val="1"/>
      <w:numFmt w:val="lowerLetter"/>
      <w:lvlText w:val="%5."/>
      <w:lvlJc w:val="left"/>
      <w:pPr>
        <w:ind w:left="3600" w:hanging="360"/>
      </w:pPr>
    </w:lvl>
    <w:lvl w:ilvl="5" w:tplc="FE7EDC50">
      <w:start w:val="1"/>
      <w:numFmt w:val="lowerRoman"/>
      <w:lvlText w:val="%6."/>
      <w:lvlJc w:val="right"/>
      <w:pPr>
        <w:ind w:left="4320" w:hanging="180"/>
      </w:pPr>
    </w:lvl>
    <w:lvl w:ilvl="6" w:tplc="87DA50FC">
      <w:start w:val="1"/>
      <w:numFmt w:val="decimal"/>
      <w:lvlText w:val="%7."/>
      <w:lvlJc w:val="left"/>
      <w:pPr>
        <w:ind w:left="5040" w:hanging="360"/>
      </w:pPr>
    </w:lvl>
    <w:lvl w:ilvl="7" w:tplc="6A6045E2">
      <w:start w:val="1"/>
      <w:numFmt w:val="lowerLetter"/>
      <w:lvlText w:val="%8."/>
      <w:lvlJc w:val="left"/>
      <w:pPr>
        <w:ind w:left="5760" w:hanging="360"/>
      </w:pPr>
    </w:lvl>
    <w:lvl w:ilvl="8" w:tplc="499C7246">
      <w:start w:val="1"/>
      <w:numFmt w:val="lowerRoman"/>
      <w:lvlText w:val="%9."/>
      <w:lvlJc w:val="right"/>
      <w:pPr>
        <w:ind w:left="6480" w:hanging="180"/>
      </w:pPr>
    </w:lvl>
  </w:abstractNum>
  <w:abstractNum w:abstractNumId="39"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0DC0115"/>
    <w:multiLevelType w:val="multilevel"/>
    <w:tmpl w:val="642ED630"/>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11370D3B"/>
    <w:multiLevelType w:val="multilevel"/>
    <w:tmpl w:val="003C585A"/>
    <w:name w:val="WW8Num12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2" w15:restartNumberingAfterBreak="0">
    <w:nsid w:val="11594198"/>
    <w:multiLevelType w:val="hybridMultilevel"/>
    <w:tmpl w:val="7270996A"/>
    <w:lvl w:ilvl="0" w:tplc="4BE4E548">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46" w15:restartNumberingAfterBreak="0">
    <w:nsid w:val="12ED3E84"/>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7"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14066E7C"/>
    <w:multiLevelType w:val="singleLevel"/>
    <w:tmpl w:val="45A40C64"/>
    <w:lvl w:ilvl="0">
      <w:start w:val="1"/>
      <w:numFmt w:val="decimal"/>
      <w:lvlText w:val="%1."/>
      <w:lvlJc w:val="left"/>
      <w:pPr>
        <w:tabs>
          <w:tab w:val="num" w:pos="360"/>
        </w:tabs>
        <w:ind w:left="360" w:hanging="360"/>
      </w:pPr>
      <w:rPr>
        <w:b/>
      </w:rPr>
    </w:lvl>
  </w:abstractNum>
  <w:abstractNum w:abstractNumId="50" w15:restartNumberingAfterBreak="0">
    <w:nsid w:val="141E6DFC"/>
    <w:multiLevelType w:val="multilevel"/>
    <w:tmpl w:val="EB1AF162"/>
    <w:lvl w:ilvl="0">
      <w:start w:val="18"/>
      <w:numFmt w:val="decimal"/>
      <w:lvlText w:val="%1."/>
      <w:lvlJc w:val="left"/>
      <w:pPr>
        <w:ind w:left="765" w:hanging="765"/>
      </w:pPr>
      <w:rPr>
        <w:rFonts w:cs="Calibri" w:hint="default"/>
        <w:b/>
      </w:rPr>
    </w:lvl>
    <w:lvl w:ilvl="1">
      <w:start w:val="1"/>
      <w:numFmt w:val="decimal"/>
      <w:lvlText w:val="%1.%2."/>
      <w:lvlJc w:val="left"/>
      <w:pPr>
        <w:ind w:left="765" w:hanging="765"/>
      </w:pPr>
      <w:rPr>
        <w:rFonts w:cs="Calibri" w:hint="default"/>
        <w:b/>
      </w:rPr>
    </w:lvl>
    <w:lvl w:ilvl="2">
      <w:start w:val="1"/>
      <w:numFmt w:val="decimal"/>
      <w:lvlText w:val="%1.%2.%3."/>
      <w:lvlJc w:val="left"/>
      <w:pPr>
        <w:ind w:left="765" w:hanging="765"/>
      </w:pPr>
      <w:rPr>
        <w:rFonts w:cs="Calibri" w:hint="default"/>
        <w:b w:val="0"/>
      </w:rPr>
    </w:lvl>
    <w:lvl w:ilvl="3">
      <w:start w:val="1"/>
      <w:numFmt w:val="decimal"/>
      <w:lvlText w:val="%1.%2.%3.%4."/>
      <w:lvlJc w:val="left"/>
      <w:pPr>
        <w:ind w:left="1080" w:hanging="1080"/>
      </w:pPr>
      <w:rPr>
        <w:rFonts w:cs="Calibri" w:hint="default"/>
        <w:b w:val="0"/>
      </w:rPr>
    </w:lvl>
    <w:lvl w:ilvl="4">
      <w:start w:val="1"/>
      <w:numFmt w:val="decimal"/>
      <w:lvlText w:val="%1.%2.%3.%4.%5."/>
      <w:lvlJc w:val="left"/>
      <w:pPr>
        <w:ind w:left="1440" w:hanging="1440"/>
      </w:pPr>
      <w:rPr>
        <w:rFonts w:cs="Calibri" w:hint="default"/>
        <w:b/>
      </w:rPr>
    </w:lvl>
    <w:lvl w:ilvl="5">
      <w:start w:val="1"/>
      <w:numFmt w:val="decimal"/>
      <w:lvlText w:val="%1.%2.%3.%4.%5.%6."/>
      <w:lvlJc w:val="left"/>
      <w:pPr>
        <w:ind w:left="1440" w:hanging="1440"/>
      </w:pPr>
      <w:rPr>
        <w:rFonts w:cs="Calibri" w:hint="default"/>
        <w:b/>
      </w:rPr>
    </w:lvl>
    <w:lvl w:ilvl="6">
      <w:start w:val="1"/>
      <w:numFmt w:val="decimal"/>
      <w:lvlText w:val="%1.%2.%3.%4.%5.%6.%7."/>
      <w:lvlJc w:val="left"/>
      <w:pPr>
        <w:ind w:left="1800" w:hanging="1800"/>
      </w:pPr>
      <w:rPr>
        <w:rFonts w:cs="Calibri" w:hint="default"/>
        <w:b/>
      </w:rPr>
    </w:lvl>
    <w:lvl w:ilvl="7">
      <w:start w:val="1"/>
      <w:numFmt w:val="decimal"/>
      <w:lvlText w:val="%1.%2.%3.%4.%5.%6.%7.%8."/>
      <w:lvlJc w:val="left"/>
      <w:pPr>
        <w:ind w:left="2160" w:hanging="2160"/>
      </w:pPr>
      <w:rPr>
        <w:rFonts w:cs="Calibri" w:hint="default"/>
        <w:b/>
      </w:rPr>
    </w:lvl>
    <w:lvl w:ilvl="8">
      <w:start w:val="1"/>
      <w:numFmt w:val="decimal"/>
      <w:lvlText w:val="%1.%2.%3.%4.%5.%6.%7.%8.%9."/>
      <w:lvlJc w:val="left"/>
      <w:pPr>
        <w:ind w:left="2160" w:hanging="2160"/>
      </w:pPr>
      <w:rPr>
        <w:rFonts w:cs="Calibri" w:hint="default"/>
        <w:b/>
      </w:rPr>
    </w:lvl>
  </w:abstractNum>
  <w:abstractNum w:abstractNumId="51" w15:restartNumberingAfterBreak="0">
    <w:nsid w:val="148F77C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2" w15:restartNumberingAfterBreak="0">
    <w:nsid w:val="14FE001B"/>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1537230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4" w15:restartNumberingAfterBreak="0">
    <w:nsid w:val="154E79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5"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6"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7" w15:restartNumberingAfterBreak="0">
    <w:nsid w:val="166F514C"/>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59"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1" w15:restartNumberingAfterBreak="0">
    <w:nsid w:val="183847BC"/>
    <w:multiLevelType w:val="hybridMultilevel"/>
    <w:tmpl w:val="21A04AFE"/>
    <w:lvl w:ilvl="0" w:tplc="6E14950C">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2"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64"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5"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1A6012F7"/>
    <w:multiLevelType w:val="multilevel"/>
    <w:tmpl w:val="0480013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1C24597B"/>
    <w:multiLevelType w:val="hybridMultilevel"/>
    <w:tmpl w:val="022CCC1A"/>
    <w:styleLink w:val="Biecalista13"/>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0" w15:restartNumberingAfterBreak="0">
    <w:nsid w:val="1C5050DA"/>
    <w:multiLevelType w:val="hybridMultilevel"/>
    <w:tmpl w:val="020CE9E8"/>
    <w:lvl w:ilvl="0" w:tplc="04150011">
      <w:start w:val="1"/>
      <w:numFmt w:val="decimal"/>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CB57A86"/>
    <w:multiLevelType w:val="hybridMultilevel"/>
    <w:tmpl w:val="FFFFFFFF"/>
    <w:lvl w:ilvl="0" w:tplc="9288D6D2">
      <w:start w:val="1"/>
      <w:numFmt w:val="decimal"/>
      <w:lvlText w:val="%1."/>
      <w:lvlJc w:val="left"/>
      <w:pPr>
        <w:ind w:left="720" w:hanging="360"/>
      </w:pPr>
    </w:lvl>
    <w:lvl w:ilvl="1" w:tplc="E0583DEC">
      <w:start w:val="1"/>
      <w:numFmt w:val="lowerLetter"/>
      <w:lvlText w:val="%2."/>
      <w:lvlJc w:val="left"/>
      <w:pPr>
        <w:ind w:left="1440" w:hanging="360"/>
      </w:pPr>
    </w:lvl>
    <w:lvl w:ilvl="2" w:tplc="0EDC7F62">
      <w:start w:val="1"/>
      <w:numFmt w:val="lowerRoman"/>
      <w:lvlText w:val="%3."/>
      <w:lvlJc w:val="right"/>
      <w:pPr>
        <w:ind w:left="2160" w:hanging="180"/>
      </w:pPr>
    </w:lvl>
    <w:lvl w:ilvl="3" w:tplc="597451A6">
      <w:start w:val="1"/>
      <w:numFmt w:val="decimal"/>
      <w:lvlText w:val="%4."/>
      <w:lvlJc w:val="left"/>
      <w:pPr>
        <w:ind w:left="2880" w:hanging="360"/>
      </w:pPr>
    </w:lvl>
    <w:lvl w:ilvl="4" w:tplc="E0BAE0D0">
      <w:start w:val="1"/>
      <w:numFmt w:val="lowerLetter"/>
      <w:lvlText w:val="%5."/>
      <w:lvlJc w:val="left"/>
      <w:pPr>
        <w:ind w:left="3600" w:hanging="360"/>
      </w:pPr>
    </w:lvl>
    <w:lvl w:ilvl="5" w:tplc="4334803C">
      <w:start w:val="1"/>
      <w:numFmt w:val="lowerRoman"/>
      <w:lvlText w:val="%6."/>
      <w:lvlJc w:val="right"/>
      <w:pPr>
        <w:ind w:left="4320" w:hanging="180"/>
      </w:pPr>
    </w:lvl>
    <w:lvl w:ilvl="6" w:tplc="FF0897B0">
      <w:start w:val="1"/>
      <w:numFmt w:val="decimal"/>
      <w:lvlText w:val="%7."/>
      <w:lvlJc w:val="left"/>
      <w:pPr>
        <w:ind w:left="5040" w:hanging="360"/>
      </w:pPr>
    </w:lvl>
    <w:lvl w:ilvl="7" w:tplc="A6A244B8">
      <w:start w:val="1"/>
      <w:numFmt w:val="lowerLetter"/>
      <w:lvlText w:val="%8."/>
      <w:lvlJc w:val="left"/>
      <w:pPr>
        <w:ind w:left="5760" w:hanging="360"/>
      </w:pPr>
    </w:lvl>
    <w:lvl w:ilvl="8" w:tplc="93A23972">
      <w:start w:val="1"/>
      <w:numFmt w:val="lowerRoman"/>
      <w:lvlText w:val="%9."/>
      <w:lvlJc w:val="right"/>
      <w:pPr>
        <w:ind w:left="6480" w:hanging="180"/>
      </w:pPr>
    </w:lvl>
  </w:abstractNum>
  <w:abstractNum w:abstractNumId="72"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1F70529F"/>
    <w:multiLevelType w:val="hybridMultilevel"/>
    <w:tmpl w:val="FFFFFFFF"/>
    <w:lvl w:ilvl="0" w:tplc="FFFFFFFF">
      <w:start w:val="1"/>
      <w:numFmt w:val="decimal"/>
      <w:lvlText w:val="%1."/>
      <w:lvlJc w:val="left"/>
      <w:pPr>
        <w:ind w:left="720" w:hanging="360"/>
      </w:pPr>
    </w:lvl>
    <w:lvl w:ilvl="1" w:tplc="6772D9C4">
      <w:start w:val="1"/>
      <w:numFmt w:val="lowerLetter"/>
      <w:lvlText w:val="%2."/>
      <w:lvlJc w:val="left"/>
      <w:pPr>
        <w:ind w:left="1440" w:hanging="360"/>
      </w:pPr>
    </w:lvl>
    <w:lvl w:ilvl="2" w:tplc="F0F8DE42">
      <w:start w:val="1"/>
      <w:numFmt w:val="lowerRoman"/>
      <w:lvlText w:val="%3."/>
      <w:lvlJc w:val="right"/>
      <w:pPr>
        <w:ind w:left="2160" w:hanging="180"/>
      </w:pPr>
    </w:lvl>
    <w:lvl w:ilvl="3" w:tplc="16725E9E">
      <w:start w:val="1"/>
      <w:numFmt w:val="decimal"/>
      <w:lvlText w:val="%4."/>
      <w:lvlJc w:val="left"/>
      <w:pPr>
        <w:ind w:left="2880" w:hanging="360"/>
      </w:pPr>
    </w:lvl>
    <w:lvl w:ilvl="4" w:tplc="30A46554">
      <w:start w:val="1"/>
      <w:numFmt w:val="lowerLetter"/>
      <w:lvlText w:val="%5."/>
      <w:lvlJc w:val="left"/>
      <w:pPr>
        <w:ind w:left="3600" w:hanging="360"/>
      </w:pPr>
    </w:lvl>
    <w:lvl w:ilvl="5" w:tplc="B8A2D37A">
      <w:start w:val="1"/>
      <w:numFmt w:val="lowerRoman"/>
      <w:lvlText w:val="%6."/>
      <w:lvlJc w:val="right"/>
      <w:pPr>
        <w:ind w:left="4320" w:hanging="180"/>
      </w:pPr>
    </w:lvl>
    <w:lvl w:ilvl="6" w:tplc="A998CD5C">
      <w:start w:val="1"/>
      <w:numFmt w:val="decimal"/>
      <w:lvlText w:val="%7."/>
      <w:lvlJc w:val="left"/>
      <w:pPr>
        <w:ind w:left="5040" w:hanging="360"/>
      </w:pPr>
    </w:lvl>
    <w:lvl w:ilvl="7" w:tplc="FA402BF2">
      <w:start w:val="1"/>
      <w:numFmt w:val="lowerLetter"/>
      <w:lvlText w:val="%8."/>
      <w:lvlJc w:val="left"/>
      <w:pPr>
        <w:ind w:left="5760" w:hanging="360"/>
      </w:pPr>
    </w:lvl>
    <w:lvl w:ilvl="8" w:tplc="5FD01EE0">
      <w:start w:val="1"/>
      <w:numFmt w:val="lowerRoman"/>
      <w:lvlText w:val="%9."/>
      <w:lvlJc w:val="right"/>
      <w:pPr>
        <w:ind w:left="6480" w:hanging="180"/>
      </w:pPr>
    </w:lvl>
  </w:abstractNum>
  <w:abstractNum w:abstractNumId="75"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76" w15:restartNumberingAfterBreak="0">
    <w:nsid w:val="224455C1"/>
    <w:multiLevelType w:val="hybridMultilevel"/>
    <w:tmpl w:val="066A6C40"/>
    <w:lvl w:ilvl="0" w:tplc="04150011">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8" w15:restartNumberingAfterBreak="0">
    <w:nsid w:val="234F526C"/>
    <w:multiLevelType w:val="singleLevel"/>
    <w:tmpl w:val="0415000F"/>
    <w:lvl w:ilvl="0">
      <w:start w:val="1"/>
      <w:numFmt w:val="decimal"/>
      <w:lvlText w:val="%1."/>
      <w:lvlJc w:val="left"/>
      <w:pPr>
        <w:tabs>
          <w:tab w:val="num" w:pos="360"/>
        </w:tabs>
        <w:ind w:left="360" w:hanging="360"/>
      </w:pPr>
      <w:rPr>
        <w:rFonts w:cs="Times New Roman"/>
      </w:rPr>
    </w:lvl>
  </w:abstractNum>
  <w:abstractNum w:abstractNumId="79" w15:restartNumberingAfterBreak="0">
    <w:nsid w:val="23773B33"/>
    <w:multiLevelType w:val="hybridMultilevel"/>
    <w:tmpl w:val="783042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38137C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23E118AD"/>
    <w:multiLevelType w:val="multilevel"/>
    <w:tmpl w:val="003C585A"/>
    <w:name w:val="WW8Num1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2" w15:restartNumberingAfterBreak="0">
    <w:nsid w:val="23F10EF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245C03B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253B07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5" w15:restartNumberingAfterBreak="0">
    <w:nsid w:val="255D0902"/>
    <w:multiLevelType w:val="hybridMultilevel"/>
    <w:tmpl w:val="8508F990"/>
    <w:name w:val="ListaGlowna2"/>
    <w:lvl w:ilvl="0" w:tplc="680E5498">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6" w15:restartNumberingAfterBreak="0">
    <w:nsid w:val="25C37183"/>
    <w:multiLevelType w:val="hybridMultilevel"/>
    <w:tmpl w:val="57163BEA"/>
    <w:lvl w:ilvl="0" w:tplc="1A2C8424">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87" w15:restartNumberingAfterBreak="0">
    <w:nsid w:val="25EF6C07"/>
    <w:multiLevelType w:val="hybridMultilevel"/>
    <w:tmpl w:val="6E58B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64C689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2711649F"/>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27D83840"/>
    <w:multiLevelType w:val="hybridMultilevel"/>
    <w:tmpl w:val="FFFFFFFF"/>
    <w:lvl w:ilvl="0" w:tplc="4B16DE9C">
      <w:start w:val="1"/>
      <w:numFmt w:val="decimal"/>
      <w:lvlText w:val="%1."/>
      <w:lvlJc w:val="left"/>
      <w:pPr>
        <w:ind w:left="720" w:hanging="360"/>
      </w:pPr>
    </w:lvl>
    <w:lvl w:ilvl="1" w:tplc="AE80E6DE">
      <w:start w:val="1"/>
      <w:numFmt w:val="lowerLetter"/>
      <w:lvlText w:val="%2."/>
      <w:lvlJc w:val="left"/>
      <w:pPr>
        <w:ind w:left="1440" w:hanging="360"/>
      </w:pPr>
    </w:lvl>
    <w:lvl w:ilvl="2" w:tplc="524493FA">
      <w:start w:val="1"/>
      <w:numFmt w:val="lowerRoman"/>
      <w:lvlText w:val="%3."/>
      <w:lvlJc w:val="right"/>
      <w:pPr>
        <w:ind w:left="2160" w:hanging="180"/>
      </w:pPr>
    </w:lvl>
    <w:lvl w:ilvl="3" w:tplc="58508E1C">
      <w:start w:val="1"/>
      <w:numFmt w:val="decimal"/>
      <w:lvlText w:val="%4."/>
      <w:lvlJc w:val="left"/>
      <w:pPr>
        <w:ind w:left="2880" w:hanging="360"/>
      </w:pPr>
    </w:lvl>
    <w:lvl w:ilvl="4" w:tplc="30103334">
      <w:start w:val="1"/>
      <w:numFmt w:val="lowerLetter"/>
      <w:lvlText w:val="%5."/>
      <w:lvlJc w:val="left"/>
      <w:pPr>
        <w:ind w:left="3600" w:hanging="360"/>
      </w:pPr>
    </w:lvl>
    <w:lvl w:ilvl="5" w:tplc="A1C0EC24">
      <w:start w:val="1"/>
      <w:numFmt w:val="lowerRoman"/>
      <w:lvlText w:val="%6."/>
      <w:lvlJc w:val="right"/>
      <w:pPr>
        <w:ind w:left="4320" w:hanging="180"/>
      </w:pPr>
    </w:lvl>
    <w:lvl w:ilvl="6" w:tplc="CD249650">
      <w:start w:val="1"/>
      <w:numFmt w:val="decimal"/>
      <w:lvlText w:val="%7."/>
      <w:lvlJc w:val="left"/>
      <w:pPr>
        <w:ind w:left="5040" w:hanging="360"/>
      </w:pPr>
    </w:lvl>
    <w:lvl w:ilvl="7" w:tplc="EB3E4B34">
      <w:start w:val="1"/>
      <w:numFmt w:val="lowerLetter"/>
      <w:lvlText w:val="%8."/>
      <w:lvlJc w:val="left"/>
      <w:pPr>
        <w:ind w:left="5760" w:hanging="360"/>
      </w:pPr>
    </w:lvl>
    <w:lvl w:ilvl="8" w:tplc="7AF46BB0">
      <w:start w:val="1"/>
      <w:numFmt w:val="lowerRoman"/>
      <w:lvlText w:val="%9."/>
      <w:lvlJc w:val="right"/>
      <w:pPr>
        <w:ind w:left="6480" w:hanging="180"/>
      </w:pPr>
    </w:lvl>
  </w:abstractNum>
  <w:abstractNum w:abstractNumId="94"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95"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6" w15:restartNumberingAfterBreak="0">
    <w:nsid w:val="29EA2C0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2AB34933"/>
    <w:multiLevelType w:val="hybridMultilevel"/>
    <w:tmpl w:val="C82E1E6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2B964FB0"/>
    <w:multiLevelType w:val="singleLevel"/>
    <w:tmpl w:val="76CC1556"/>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00" w15:restartNumberingAfterBreak="0">
    <w:nsid w:val="2BBC796C"/>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1" w15:restartNumberingAfterBreak="0">
    <w:nsid w:val="2BC25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2" w15:restartNumberingAfterBreak="0">
    <w:nsid w:val="2BE77981"/>
    <w:multiLevelType w:val="singleLevel"/>
    <w:tmpl w:val="DFEE6D0E"/>
    <w:lvl w:ilvl="0">
      <w:start w:val="1"/>
      <w:numFmt w:val="decimal"/>
      <w:lvlText w:val="%1."/>
      <w:lvlJc w:val="left"/>
      <w:pPr>
        <w:tabs>
          <w:tab w:val="num" w:pos="360"/>
        </w:tabs>
        <w:ind w:left="360" w:hanging="360"/>
      </w:pPr>
      <w:rPr>
        <w:rFonts w:cs="Times New Roman"/>
      </w:rPr>
    </w:lvl>
  </w:abstractNum>
  <w:abstractNum w:abstractNumId="103" w15:restartNumberingAfterBreak="0">
    <w:nsid w:val="2C6E2E3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2D02571E"/>
    <w:multiLevelType w:val="hybridMultilevel"/>
    <w:tmpl w:val="C25A7E7C"/>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0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6"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7" w15:restartNumberingAfterBreak="0">
    <w:nsid w:val="2F8E23C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8" w15:restartNumberingAfterBreak="0">
    <w:nsid w:val="2FD37E8E"/>
    <w:multiLevelType w:val="singleLevel"/>
    <w:tmpl w:val="B218B520"/>
    <w:lvl w:ilvl="0">
      <w:start w:val="1"/>
      <w:numFmt w:val="decimal"/>
      <w:lvlText w:val="%1."/>
      <w:lvlJc w:val="left"/>
      <w:pPr>
        <w:tabs>
          <w:tab w:val="num" w:pos="360"/>
        </w:tabs>
        <w:ind w:left="360" w:hanging="360"/>
      </w:pPr>
      <w:rPr>
        <w:rFonts w:ascii="Arial" w:hAnsi="Arial" w:cs="Arial" w:hint="default"/>
        <w:i w:val="0"/>
      </w:rPr>
    </w:lvl>
  </w:abstractNum>
  <w:abstractNum w:abstractNumId="109" w15:restartNumberingAfterBreak="0">
    <w:nsid w:val="2FFB640B"/>
    <w:multiLevelType w:val="hybridMultilevel"/>
    <w:tmpl w:val="FFFFFFFF"/>
    <w:lvl w:ilvl="0" w:tplc="9288E21C">
      <w:start w:val="1"/>
      <w:numFmt w:val="decimal"/>
      <w:lvlText w:val="%1."/>
      <w:lvlJc w:val="left"/>
      <w:pPr>
        <w:ind w:left="720" w:hanging="360"/>
      </w:pPr>
    </w:lvl>
    <w:lvl w:ilvl="1" w:tplc="F97E1702">
      <w:start w:val="1"/>
      <w:numFmt w:val="lowerLetter"/>
      <w:lvlText w:val="%2."/>
      <w:lvlJc w:val="left"/>
      <w:pPr>
        <w:ind w:left="1440" w:hanging="360"/>
      </w:pPr>
    </w:lvl>
    <w:lvl w:ilvl="2" w:tplc="2FB451B0">
      <w:start w:val="1"/>
      <w:numFmt w:val="lowerRoman"/>
      <w:lvlText w:val="%3."/>
      <w:lvlJc w:val="right"/>
      <w:pPr>
        <w:ind w:left="2160" w:hanging="180"/>
      </w:pPr>
    </w:lvl>
    <w:lvl w:ilvl="3" w:tplc="56AA17BA">
      <w:start w:val="1"/>
      <w:numFmt w:val="decimal"/>
      <w:lvlText w:val="%4."/>
      <w:lvlJc w:val="left"/>
      <w:pPr>
        <w:ind w:left="2880" w:hanging="360"/>
      </w:pPr>
    </w:lvl>
    <w:lvl w:ilvl="4" w:tplc="A0021AD0">
      <w:start w:val="1"/>
      <w:numFmt w:val="lowerLetter"/>
      <w:lvlText w:val="%5."/>
      <w:lvlJc w:val="left"/>
      <w:pPr>
        <w:ind w:left="3600" w:hanging="360"/>
      </w:pPr>
    </w:lvl>
    <w:lvl w:ilvl="5" w:tplc="157EEC56">
      <w:start w:val="1"/>
      <w:numFmt w:val="lowerRoman"/>
      <w:lvlText w:val="%6."/>
      <w:lvlJc w:val="right"/>
      <w:pPr>
        <w:ind w:left="4320" w:hanging="180"/>
      </w:pPr>
    </w:lvl>
    <w:lvl w:ilvl="6" w:tplc="5930EDB0">
      <w:start w:val="1"/>
      <w:numFmt w:val="decimal"/>
      <w:lvlText w:val="%7."/>
      <w:lvlJc w:val="left"/>
      <w:pPr>
        <w:ind w:left="5040" w:hanging="360"/>
      </w:pPr>
    </w:lvl>
    <w:lvl w:ilvl="7" w:tplc="3DC4048C">
      <w:start w:val="1"/>
      <w:numFmt w:val="lowerLetter"/>
      <w:lvlText w:val="%8."/>
      <w:lvlJc w:val="left"/>
      <w:pPr>
        <w:ind w:left="5760" w:hanging="360"/>
      </w:pPr>
    </w:lvl>
    <w:lvl w:ilvl="8" w:tplc="B43E4BD2">
      <w:start w:val="1"/>
      <w:numFmt w:val="lowerRoman"/>
      <w:lvlText w:val="%9."/>
      <w:lvlJc w:val="right"/>
      <w:pPr>
        <w:ind w:left="6480" w:hanging="180"/>
      </w:pPr>
    </w:lvl>
  </w:abstractNum>
  <w:abstractNum w:abstractNumId="110" w15:restartNumberingAfterBreak="0">
    <w:nsid w:val="300144A8"/>
    <w:multiLevelType w:val="hybridMultilevel"/>
    <w:tmpl w:val="71E8562A"/>
    <w:lvl w:ilvl="0" w:tplc="46AA4FFA">
      <w:start w:val="1"/>
      <w:numFmt w:val="decimal"/>
      <w:lvlText w:val="%1."/>
      <w:lvlJc w:val="left"/>
      <w:pPr>
        <w:tabs>
          <w:tab w:val="num" w:pos="360"/>
        </w:tabs>
        <w:ind w:left="360" w:hanging="360"/>
      </w:pPr>
      <w:rPr>
        <w:b w:val="0"/>
      </w:rPr>
    </w:lvl>
    <w:lvl w:ilvl="1" w:tplc="092A011C">
      <w:start w:val="1"/>
      <w:numFmt w:val="decimal"/>
      <w:lvlText w:val="%2)"/>
      <w:lvlJc w:val="left"/>
      <w:pPr>
        <w:tabs>
          <w:tab w:val="num" w:pos="1080"/>
        </w:tabs>
        <w:ind w:left="1080" w:hanging="360"/>
      </w:pPr>
      <w:rPr>
        <w:rFonts w:hint="default"/>
        <w:strike w:val="0"/>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1" w15:restartNumberingAfterBreak="0">
    <w:nsid w:val="30056675"/>
    <w:multiLevelType w:val="multilevel"/>
    <w:tmpl w:val="3CBC5CE8"/>
    <w:lvl w:ilvl="0">
      <w:start w:val="1"/>
      <w:numFmt w:val="ordin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2" w15:restartNumberingAfterBreak="0">
    <w:nsid w:val="314C5AFD"/>
    <w:multiLevelType w:val="hybridMultilevel"/>
    <w:tmpl w:val="BED226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3178024B"/>
    <w:multiLevelType w:val="hybridMultilevel"/>
    <w:tmpl w:val="83909F4E"/>
    <w:lvl w:ilvl="0" w:tplc="194256DA">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119" w15:restartNumberingAfterBreak="0">
    <w:nsid w:val="35506E06"/>
    <w:multiLevelType w:val="hybridMultilevel"/>
    <w:tmpl w:val="EA30F0D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1"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2"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376A241B"/>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5" w15:restartNumberingAfterBreak="0">
    <w:nsid w:val="37AF05FC"/>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38B10D6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39066554"/>
    <w:multiLevelType w:val="hybridMultilevel"/>
    <w:tmpl w:val="28EEB8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397B59F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130" w15:restartNumberingAfterBreak="0">
    <w:nsid w:val="3AB735B2"/>
    <w:multiLevelType w:val="singleLevel"/>
    <w:tmpl w:val="45A40C64"/>
    <w:lvl w:ilvl="0">
      <w:start w:val="1"/>
      <w:numFmt w:val="decimal"/>
      <w:lvlText w:val="%1."/>
      <w:lvlJc w:val="left"/>
      <w:pPr>
        <w:tabs>
          <w:tab w:val="num" w:pos="360"/>
        </w:tabs>
        <w:ind w:left="360" w:hanging="360"/>
      </w:pPr>
      <w:rPr>
        <w:b/>
      </w:rPr>
    </w:lvl>
  </w:abstractNum>
  <w:abstractNum w:abstractNumId="131" w15:restartNumberingAfterBreak="0">
    <w:nsid w:val="3B613803"/>
    <w:multiLevelType w:val="multilevel"/>
    <w:tmpl w:val="0C742AE2"/>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3E132CD1"/>
    <w:multiLevelType w:val="multilevel"/>
    <w:tmpl w:val="F77AC616"/>
    <w:lvl w:ilvl="0">
      <w:start w:val="1"/>
      <w:numFmt w:val="ordin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5"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3EC30F5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7"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8"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9"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0" w15:restartNumberingAfterBreak="0">
    <w:nsid w:val="412B629C"/>
    <w:multiLevelType w:val="multilevel"/>
    <w:tmpl w:val="0415001F"/>
    <w:lvl w:ilvl="0">
      <w:start w:val="1"/>
      <w:numFmt w:val="decimal"/>
      <w:lvlText w:val="%1."/>
      <w:lvlJc w:val="left"/>
      <w:pPr>
        <w:ind w:left="366" w:hanging="360"/>
      </w:pPr>
      <w:rPr>
        <w:rFonts w:hint="default"/>
        <w:b w:val="0"/>
        <w:i w:val="0"/>
        <w:sz w:val="24"/>
        <w:szCs w:val="24"/>
      </w:rPr>
    </w:lvl>
    <w:lvl w:ilvl="1">
      <w:start w:val="1"/>
      <w:numFmt w:val="decimal"/>
      <w:lvlText w:val="%1.%2."/>
      <w:lvlJc w:val="left"/>
      <w:pPr>
        <w:ind w:left="798" w:hanging="432"/>
      </w:pPr>
      <w:rPr>
        <w:rFonts w:hint="default"/>
      </w:rPr>
    </w:lvl>
    <w:lvl w:ilvl="2">
      <w:start w:val="1"/>
      <w:numFmt w:val="decimal"/>
      <w:lvlText w:val="%1.%2.%3."/>
      <w:lvlJc w:val="left"/>
      <w:pPr>
        <w:ind w:left="1361" w:hanging="504"/>
      </w:pPr>
      <w:rPr>
        <w:rFonts w:hint="default"/>
        <w:i w:val="0"/>
      </w:rPr>
    </w:lvl>
    <w:lvl w:ilvl="3">
      <w:start w:val="1"/>
      <w:numFmt w:val="decimal"/>
      <w:lvlText w:val="%1.%2.%3.%4."/>
      <w:lvlJc w:val="left"/>
      <w:pPr>
        <w:ind w:left="1734" w:hanging="648"/>
      </w:pPr>
      <w:rPr>
        <w:rFonts w:hint="default"/>
      </w:rPr>
    </w:lvl>
    <w:lvl w:ilvl="4">
      <w:start w:val="1"/>
      <w:numFmt w:val="decimal"/>
      <w:lvlText w:val="%1.%2.%3.%4.%5."/>
      <w:lvlJc w:val="left"/>
      <w:pPr>
        <w:ind w:left="2238" w:hanging="792"/>
      </w:pPr>
      <w:rPr>
        <w:rFonts w:hint="default"/>
      </w:rPr>
    </w:lvl>
    <w:lvl w:ilvl="5">
      <w:start w:val="1"/>
      <w:numFmt w:val="decimal"/>
      <w:lvlText w:val="%1.%2.%3.%4.%5.%6."/>
      <w:lvlJc w:val="left"/>
      <w:pPr>
        <w:ind w:left="2742" w:hanging="936"/>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750" w:hanging="1224"/>
      </w:pPr>
      <w:rPr>
        <w:rFonts w:hint="default"/>
      </w:rPr>
    </w:lvl>
    <w:lvl w:ilvl="8">
      <w:start w:val="1"/>
      <w:numFmt w:val="decimal"/>
      <w:lvlText w:val="%1.%2.%3.%4.%5.%6.%7.%8.%9."/>
      <w:lvlJc w:val="left"/>
      <w:pPr>
        <w:ind w:left="4326" w:hanging="1440"/>
      </w:pPr>
      <w:rPr>
        <w:rFonts w:hint="default"/>
      </w:rPr>
    </w:lvl>
  </w:abstractNum>
  <w:abstractNum w:abstractNumId="141"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2"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3"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4"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436F2F9B"/>
    <w:multiLevelType w:val="singleLevel"/>
    <w:tmpl w:val="84E0E72C"/>
    <w:lvl w:ilvl="0">
      <w:start w:val="1"/>
      <w:numFmt w:val="decimal"/>
      <w:lvlText w:val="%1."/>
      <w:lvlJc w:val="left"/>
      <w:pPr>
        <w:tabs>
          <w:tab w:val="num" w:pos="360"/>
        </w:tabs>
        <w:ind w:left="360" w:hanging="360"/>
      </w:pPr>
    </w:lvl>
  </w:abstractNum>
  <w:abstractNum w:abstractNumId="146" w15:restartNumberingAfterBreak="0">
    <w:nsid w:val="437642F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8" w15:restartNumberingAfterBreak="0">
    <w:nsid w:val="4467606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9"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1"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2"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3" w15:restartNumberingAfterBreak="0">
    <w:nsid w:val="471E182F"/>
    <w:multiLevelType w:val="hybridMultilevel"/>
    <w:tmpl w:val="FFFFFFFF"/>
    <w:lvl w:ilvl="0" w:tplc="EC82F364">
      <w:start w:val="1"/>
      <w:numFmt w:val="decimal"/>
      <w:lvlText w:val="%1."/>
      <w:lvlJc w:val="left"/>
      <w:pPr>
        <w:ind w:left="720" w:hanging="360"/>
      </w:pPr>
    </w:lvl>
    <w:lvl w:ilvl="1" w:tplc="F6002286">
      <w:start w:val="1"/>
      <w:numFmt w:val="lowerLetter"/>
      <w:lvlText w:val="%2."/>
      <w:lvlJc w:val="left"/>
      <w:pPr>
        <w:ind w:left="1440" w:hanging="360"/>
      </w:pPr>
    </w:lvl>
    <w:lvl w:ilvl="2" w:tplc="C4883EE8">
      <w:start w:val="1"/>
      <w:numFmt w:val="lowerRoman"/>
      <w:lvlText w:val="%3."/>
      <w:lvlJc w:val="right"/>
      <w:pPr>
        <w:ind w:left="2160" w:hanging="180"/>
      </w:pPr>
    </w:lvl>
    <w:lvl w:ilvl="3" w:tplc="AC40C21C">
      <w:start w:val="1"/>
      <w:numFmt w:val="decimal"/>
      <w:lvlText w:val="%4."/>
      <w:lvlJc w:val="left"/>
      <w:pPr>
        <w:ind w:left="2880" w:hanging="360"/>
      </w:pPr>
    </w:lvl>
    <w:lvl w:ilvl="4" w:tplc="3CFE714E">
      <w:start w:val="1"/>
      <w:numFmt w:val="lowerLetter"/>
      <w:lvlText w:val="%5."/>
      <w:lvlJc w:val="left"/>
      <w:pPr>
        <w:ind w:left="3600" w:hanging="360"/>
      </w:pPr>
    </w:lvl>
    <w:lvl w:ilvl="5" w:tplc="2AA69F80">
      <w:start w:val="1"/>
      <w:numFmt w:val="lowerRoman"/>
      <w:lvlText w:val="%6."/>
      <w:lvlJc w:val="right"/>
      <w:pPr>
        <w:ind w:left="4320" w:hanging="180"/>
      </w:pPr>
    </w:lvl>
    <w:lvl w:ilvl="6" w:tplc="59D240D2">
      <w:start w:val="1"/>
      <w:numFmt w:val="decimal"/>
      <w:lvlText w:val="%7."/>
      <w:lvlJc w:val="left"/>
      <w:pPr>
        <w:ind w:left="5040" w:hanging="360"/>
      </w:pPr>
    </w:lvl>
    <w:lvl w:ilvl="7" w:tplc="174899EA">
      <w:start w:val="1"/>
      <w:numFmt w:val="lowerLetter"/>
      <w:lvlText w:val="%8."/>
      <w:lvlJc w:val="left"/>
      <w:pPr>
        <w:ind w:left="5760" w:hanging="360"/>
      </w:pPr>
    </w:lvl>
    <w:lvl w:ilvl="8" w:tplc="3006BBAA">
      <w:start w:val="1"/>
      <w:numFmt w:val="lowerRoman"/>
      <w:lvlText w:val="%9."/>
      <w:lvlJc w:val="right"/>
      <w:pPr>
        <w:ind w:left="6480" w:hanging="180"/>
      </w:pPr>
    </w:lvl>
  </w:abstractNum>
  <w:abstractNum w:abstractNumId="154" w15:restartNumberingAfterBreak="0">
    <w:nsid w:val="4756772E"/>
    <w:multiLevelType w:val="multilevel"/>
    <w:tmpl w:val="BABE9730"/>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5"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6"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7"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9"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0"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161"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49D828F5"/>
    <w:multiLevelType w:val="multilevel"/>
    <w:tmpl w:val="F5847A56"/>
    <w:styleLink w:val="Styl21"/>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3" w15:restartNumberingAfterBreak="0">
    <w:nsid w:val="4A9F00BC"/>
    <w:multiLevelType w:val="hybridMultilevel"/>
    <w:tmpl w:val="C25A7E7C"/>
    <w:styleLink w:val="Styl22"/>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80"/>
        </w:tabs>
        <w:ind w:left="1080" w:hanging="360"/>
      </w:pPr>
      <w:rPr>
        <w:rFonts w:cs="Times New Roman" w:hint="default"/>
        <w:sz w:val="24"/>
      </w:rPr>
    </w:lvl>
    <w:lvl w:ilvl="2" w:tplc="FFFFFFFF">
      <w:start w:val="1"/>
      <w:numFmt w:val="lowerLetter"/>
      <w:lvlText w:val="%3)"/>
      <w:lvlJc w:val="left"/>
      <w:pPr>
        <w:tabs>
          <w:tab w:val="num" w:pos="1980"/>
        </w:tabs>
        <w:ind w:left="1980" w:hanging="360"/>
      </w:pPr>
      <w:rPr>
        <w:rFonts w:cs="Times New Roman"/>
      </w:rPr>
    </w:lvl>
    <w:lvl w:ilvl="3" w:tplc="FFFFFFFF">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64"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65"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6" w15:restartNumberingAfterBreak="0">
    <w:nsid w:val="4B302889"/>
    <w:multiLevelType w:val="multilevel"/>
    <w:tmpl w:val="D0F24CEE"/>
    <w:name w:val="WW8Num53"/>
    <w:styleLink w:val="siwz3"/>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7"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68" w15:restartNumberingAfterBreak="0">
    <w:nsid w:val="4C9B0B20"/>
    <w:multiLevelType w:val="hybridMultilevel"/>
    <w:tmpl w:val="4B8CAF40"/>
    <w:lvl w:ilvl="0" w:tplc="28CA1070">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70" w15:restartNumberingAfterBreak="0">
    <w:nsid w:val="4CDA1B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1" w15:restartNumberingAfterBreak="0">
    <w:nsid w:val="4D8415E2"/>
    <w:multiLevelType w:val="hybridMultilevel"/>
    <w:tmpl w:val="C0DC624C"/>
    <w:lvl w:ilvl="0" w:tplc="B39AB004">
      <w:start w:val="1"/>
      <w:numFmt w:val="decimal"/>
      <w:lvlText w:val="%1)"/>
      <w:lvlJc w:val="left"/>
      <w:pPr>
        <w:tabs>
          <w:tab w:val="num" w:pos="4320"/>
        </w:tabs>
        <w:ind w:left="4320" w:hanging="360"/>
      </w:pPr>
      <w:rPr>
        <w:rFonts w:cs="Times New Roman" w:hint="default"/>
        <w:b/>
      </w:rPr>
    </w:lvl>
    <w:lvl w:ilvl="1" w:tplc="FFFFFFFF">
      <w:start w:val="1"/>
      <w:numFmt w:val="lowerLetter"/>
      <w:lvlText w:val="%2."/>
      <w:lvlJc w:val="left"/>
      <w:pPr>
        <w:tabs>
          <w:tab w:val="num" w:pos="4320"/>
        </w:tabs>
        <w:ind w:left="4320" w:hanging="360"/>
      </w:pPr>
      <w:rPr>
        <w:rFonts w:cs="Times New Roman"/>
      </w:rPr>
    </w:lvl>
    <w:lvl w:ilvl="2" w:tplc="FFFFFFFF" w:tentative="1">
      <w:start w:val="1"/>
      <w:numFmt w:val="lowerRoman"/>
      <w:lvlText w:val="%3."/>
      <w:lvlJc w:val="right"/>
      <w:pPr>
        <w:tabs>
          <w:tab w:val="num" w:pos="5040"/>
        </w:tabs>
        <w:ind w:left="5040" w:hanging="180"/>
      </w:pPr>
      <w:rPr>
        <w:rFonts w:cs="Times New Roman"/>
      </w:rPr>
    </w:lvl>
    <w:lvl w:ilvl="3" w:tplc="FFFFFFFF" w:tentative="1">
      <w:start w:val="1"/>
      <w:numFmt w:val="decimal"/>
      <w:lvlText w:val="%4."/>
      <w:lvlJc w:val="left"/>
      <w:pPr>
        <w:tabs>
          <w:tab w:val="num" w:pos="5760"/>
        </w:tabs>
        <w:ind w:left="5760" w:hanging="360"/>
      </w:pPr>
      <w:rPr>
        <w:rFonts w:cs="Times New Roman"/>
      </w:rPr>
    </w:lvl>
    <w:lvl w:ilvl="4" w:tplc="FFFFFFFF" w:tentative="1">
      <w:start w:val="1"/>
      <w:numFmt w:val="lowerLetter"/>
      <w:lvlText w:val="%5."/>
      <w:lvlJc w:val="left"/>
      <w:pPr>
        <w:tabs>
          <w:tab w:val="num" w:pos="6480"/>
        </w:tabs>
        <w:ind w:left="6480" w:hanging="360"/>
      </w:pPr>
      <w:rPr>
        <w:rFonts w:cs="Times New Roman"/>
      </w:rPr>
    </w:lvl>
    <w:lvl w:ilvl="5" w:tplc="FFFFFFFF" w:tentative="1">
      <w:start w:val="1"/>
      <w:numFmt w:val="lowerRoman"/>
      <w:lvlText w:val="%6."/>
      <w:lvlJc w:val="right"/>
      <w:pPr>
        <w:tabs>
          <w:tab w:val="num" w:pos="7200"/>
        </w:tabs>
        <w:ind w:left="7200" w:hanging="180"/>
      </w:pPr>
      <w:rPr>
        <w:rFonts w:cs="Times New Roman"/>
      </w:rPr>
    </w:lvl>
    <w:lvl w:ilvl="6" w:tplc="FFFFFFFF" w:tentative="1">
      <w:start w:val="1"/>
      <w:numFmt w:val="decimal"/>
      <w:lvlText w:val="%7."/>
      <w:lvlJc w:val="left"/>
      <w:pPr>
        <w:tabs>
          <w:tab w:val="num" w:pos="7920"/>
        </w:tabs>
        <w:ind w:left="7920" w:hanging="360"/>
      </w:pPr>
      <w:rPr>
        <w:rFonts w:cs="Times New Roman"/>
      </w:rPr>
    </w:lvl>
    <w:lvl w:ilvl="7" w:tplc="FFFFFFFF" w:tentative="1">
      <w:start w:val="1"/>
      <w:numFmt w:val="lowerLetter"/>
      <w:lvlText w:val="%8."/>
      <w:lvlJc w:val="left"/>
      <w:pPr>
        <w:tabs>
          <w:tab w:val="num" w:pos="8640"/>
        </w:tabs>
        <w:ind w:left="8640" w:hanging="360"/>
      </w:pPr>
      <w:rPr>
        <w:rFonts w:cs="Times New Roman"/>
      </w:rPr>
    </w:lvl>
    <w:lvl w:ilvl="8" w:tplc="FFFFFFFF" w:tentative="1">
      <w:start w:val="1"/>
      <w:numFmt w:val="lowerRoman"/>
      <w:lvlText w:val="%9."/>
      <w:lvlJc w:val="right"/>
      <w:pPr>
        <w:tabs>
          <w:tab w:val="num" w:pos="9360"/>
        </w:tabs>
        <w:ind w:left="9360" w:hanging="180"/>
      </w:pPr>
      <w:rPr>
        <w:rFonts w:cs="Times New Roman"/>
      </w:rPr>
    </w:lvl>
  </w:abstractNum>
  <w:abstractNum w:abstractNumId="172" w15:restartNumberingAfterBreak="0">
    <w:nsid w:val="4DCE273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3" w15:restartNumberingAfterBreak="0">
    <w:nsid w:val="4F0A024F"/>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174" w15:restartNumberingAfterBreak="0">
    <w:nsid w:val="4F3572AA"/>
    <w:multiLevelType w:val="multilevel"/>
    <w:tmpl w:val="2E445274"/>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5"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6" w15:restartNumberingAfterBreak="0">
    <w:nsid w:val="4FA062C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7"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8"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9"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0" w15:restartNumberingAfterBreak="0">
    <w:nsid w:val="5239227E"/>
    <w:multiLevelType w:val="hybridMultilevel"/>
    <w:tmpl w:val="BB7068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28C1B11"/>
    <w:multiLevelType w:val="hybridMultilevel"/>
    <w:tmpl w:val="29EA530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2"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3"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4" w15:restartNumberingAfterBreak="0">
    <w:nsid w:val="53DE227A"/>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5" w15:restartNumberingAfterBreak="0">
    <w:nsid w:val="554907D2"/>
    <w:multiLevelType w:val="hybridMultilevel"/>
    <w:tmpl w:val="2494BBBA"/>
    <w:lvl w:ilvl="0" w:tplc="A82AE126">
      <w:start w:val="1"/>
      <w:numFmt w:val="decimal"/>
      <w:lvlText w:val="%1."/>
      <w:lvlJc w:val="left"/>
      <w:pPr>
        <w:ind w:left="720" w:hanging="360"/>
      </w:pPr>
      <w:rPr>
        <w:rFonts w:ascii="Arial" w:hAnsi="Arial" w:cs="Arial" w:hint="default"/>
        <w:b/>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55E15F57"/>
    <w:multiLevelType w:val="hybridMultilevel"/>
    <w:tmpl w:val="0ED2DD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88" w15:restartNumberingAfterBreak="0">
    <w:nsid w:val="579C326F"/>
    <w:multiLevelType w:val="hybridMultilevel"/>
    <w:tmpl w:val="352AD51C"/>
    <w:lvl w:ilvl="0" w:tplc="46AA4FFA">
      <w:start w:val="1"/>
      <w:numFmt w:val="decimal"/>
      <w:lvlText w:val="%1."/>
      <w:lvlJc w:val="left"/>
      <w:pPr>
        <w:tabs>
          <w:tab w:val="num" w:pos="360"/>
        </w:tabs>
        <w:ind w:left="360" w:hanging="360"/>
      </w:pPr>
      <w:rPr>
        <w:b w:val="0"/>
      </w:rPr>
    </w:lvl>
    <w:lvl w:ilvl="1" w:tplc="37C29EA2">
      <w:start w:val="1"/>
      <w:numFmt w:val="decimal"/>
      <w:lvlText w:val="%2)"/>
      <w:lvlJc w:val="left"/>
      <w:pPr>
        <w:tabs>
          <w:tab w:val="num" w:pos="1080"/>
        </w:tabs>
        <w:ind w:left="1080" w:hanging="360"/>
      </w:pPr>
      <w:rPr>
        <w:rFonts w:hint="default"/>
      </w:rPr>
    </w:lvl>
    <w:lvl w:ilvl="2" w:tplc="0415001B">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9" w15:restartNumberingAfterBreak="0">
    <w:nsid w:val="580B79AA"/>
    <w:multiLevelType w:val="hybridMultilevel"/>
    <w:tmpl w:val="FFFFFFFF"/>
    <w:lvl w:ilvl="0" w:tplc="7C30AAD8">
      <w:start w:val="1"/>
      <w:numFmt w:val="decimal"/>
      <w:lvlText w:val="%1."/>
      <w:lvlJc w:val="left"/>
      <w:pPr>
        <w:ind w:left="720" w:hanging="360"/>
      </w:pPr>
    </w:lvl>
    <w:lvl w:ilvl="1" w:tplc="9D4618B4">
      <w:start w:val="1"/>
      <w:numFmt w:val="decimal"/>
      <w:lvlText w:val="%2."/>
      <w:lvlJc w:val="left"/>
      <w:pPr>
        <w:ind w:left="1440" w:hanging="360"/>
      </w:pPr>
    </w:lvl>
    <w:lvl w:ilvl="2" w:tplc="06B2535E">
      <w:start w:val="1"/>
      <w:numFmt w:val="lowerRoman"/>
      <w:lvlText w:val="%3."/>
      <w:lvlJc w:val="right"/>
      <w:pPr>
        <w:ind w:left="2160" w:hanging="180"/>
      </w:pPr>
    </w:lvl>
    <w:lvl w:ilvl="3" w:tplc="8F32EA50">
      <w:start w:val="1"/>
      <w:numFmt w:val="decimal"/>
      <w:lvlText w:val="%4."/>
      <w:lvlJc w:val="left"/>
      <w:pPr>
        <w:ind w:left="2880" w:hanging="360"/>
      </w:pPr>
    </w:lvl>
    <w:lvl w:ilvl="4" w:tplc="C2A4C534">
      <w:start w:val="1"/>
      <w:numFmt w:val="lowerLetter"/>
      <w:lvlText w:val="%5."/>
      <w:lvlJc w:val="left"/>
      <w:pPr>
        <w:ind w:left="3600" w:hanging="360"/>
      </w:pPr>
    </w:lvl>
    <w:lvl w:ilvl="5" w:tplc="E09E9568">
      <w:start w:val="1"/>
      <w:numFmt w:val="lowerRoman"/>
      <w:lvlText w:val="%6."/>
      <w:lvlJc w:val="right"/>
      <w:pPr>
        <w:ind w:left="4320" w:hanging="180"/>
      </w:pPr>
    </w:lvl>
    <w:lvl w:ilvl="6" w:tplc="5E4C0AA8">
      <w:start w:val="1"/>
      <w:numFmt w:val="decimal"/>
      <w:lvlText w:val="%7."/>
      <w:lvlJc w:val="left"/>
      <w:pPr>
        <w:ind w:left="5040" w:hanging="360"/>
      </w:pPr>
    </w:lvl>
    <w:lvl w:ilvl="7" w:tplc="240A089A">
      <w:start w:val="1"/>
      <w:numFmt w:val="lowerLetter"/>
      <w:lvlText w:val="%8."/>
      <w:lvlJc w:val="left"/>
      <w:pPr>
        <w:ind w:left="5760" w:hanging="360"/>
      </w:pPr>
    </w:lvl>
    <w:lvl w:ilvl="8" w:tplc="64C410A0">
      <w:start w:val="1"/>
      <w:numFmt w:val="lowerRoman"/>
      <w:lvlText w:val="%9."/>
      <w:lvlJc w:val="right"/>
      <w:pPr>
        <w:ind w:left="6480" w:hanging="180"/>
      </w:pPr>
    </w:lvl>
  </w:abstractNum>
  <w:abstractNum w:abstractNumId="190"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1" w15:restartNumberingAfterBreak="0">
    <w:nsid w:val="58516A4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2" w15:restartNumberingAfterBreak="0">
    <w:nsid w:val="596D04BD"/>
    <w:multiLevelType w:val="hybridMultilevel"/>
    <w:tmpl w:val="D5C0A1E8"/>
    <w:lvl w:ilvl="0" w:tplc="04150017">
      <w:start w:val="1"/>
      <w:numFmt w:val="lowerLetter"/>
      <w:lvlText w:val="%1)"/>
      <w:lvlJc w:val="left"/>
      <w:pPr>
        <w:ind w:left="786" w:hanging="360"/>
      </w:pPr>
      <w:rPr>
        <w:rFonts w:hint="default"/>
      </w:rPr>
    </w:lvl>
    <w:lvl w:ilvl="1" w:tplc="FF90F1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15:restartNumberingAfterBreak="0">
    <w:nsid w:val="59EF6DC4"/>
    <w:multiLevelType w:val="hybridMultilevel"/>
    <w:tmpl w:val="6DD03D7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4"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5"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6" w15:restartNumberingAfterBreak="0">
    <w:nsid w:val="5B4B268A"/>
    <w:multiLevelType w:val="multilevel"/>
    <w:tmpl w:val="003C585A"/>
    <w:name w:val="WW8Num122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7" w15:restartNumberingAfterBreak="0">
    <w:nsid w:val="5B70327A"/>
    <w:multiLevelType w:val="hybridMultilevel"/>
    <w:tmpl w:val="98E04722"/>
    <w:lvl w:ilvl="0" w:tplc="4D148E10">
      <w:start w:val="1"/>
      <w:numFmt w:val="decimal"/>
      <w:lvlText w:val="%1."/>
      <w:lvlJc w:val="left"/>
      <w:pPr>
        <w:ind w:left="360" w:hanging="360"/>
      </w:pPr>
      <w:rPr>
        <w:rFont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8" w15:restartNumberingAfterBreak="0">
    <w:nsid w:val="5BE17F0D"/>
    <w:multiLevelType w:val="multilevel"/>
    <w:tmpl w:val="003C585A"/>
    <w:name w:val="WW8Num12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9"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0" w15:restartNumberingAfterBreak="0">
    <w:nsid w:val="5CF434F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1" w15:restartNumberingAfterBreak="0">
    <w:nsid w:val="5D9E5061"/>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2"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3"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4" w15:restartNumberingAfterBreak="0">
    <w:nsid w:val="60544FA8"/>
    <w:multiLevelType w:val="hybridMultilevel"/>
    <w:tmpl w:val="05E20CBC"/>
    <w:lvl w:ilvl="0" w:tplc="04150017">
      <w:start w:val="1"/>
      <w:numFmt w:val="lowerLetter"/>
      <w:lvlText w:val="%1)"/>
      <w:lvlJc w:val="left"/>
      <w:pPr>
        <w:ind w:left="1494" w:hanging="360"/>
      </w:pPr>
    </w:lvl>
    <w:lvl w:ilvl="1" w:tplc="1A2C8424">
      <w:start w:val="1"/>
      <w:numFmt w:val="bullet"/>
      <w:lvlText w:val=""/>
      <w:lvlJc w:val="left"/>
      <w:pPr>
        <w:ind w:left="2214" w:hanging="360"/>
      </w:pPr>
      <w:rPr>
        <w:rFonts w:ascii="Symbol" w:hAnsi="Symbol" w:hint="default"/>
      </w:r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05" w15:restartNumberingAfterBreak="0">
    <w:nsid w:val="60D17E5A"/>
    <w:multiLevelType w:val="multilevel"/>
    <w:tmpl w:val="9482AD3A"/>
    <w:name w:val="WW8Num72"/>
    <w:lvl w:ilvl="0">
      <w:start w:val="2"/>
      <w:numFmt w:val="decimal"/>
      <w:lvlText w:val="%1."/>
      <w:lvlJc w:val="left"/>
      <w:pPr>
        <w:tabs>
          <w:tab w:val="num" w:pos="360"/>
        </w:tabs>
        <w:ind w:left="360" w:hanging="360"/>
      </w:pPr>
      <w:rPr>
        <w:rFonts w:cs="Times New Roman" w:hint="default"/>
        <w:b/>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360"/>
        </w:tabs>
        <w:ind w:left="360" w:hanging="360"/>
      </w:pPr>
      <w:rPr>
        <w:rFonts w:cs="Times New Roman" w:hint="default"/>
        <w:b/>
      </w:rPr>
    </w:lvl>
    <w:lvl w:ilvl="3">
      <w:start w:val="1"/>
      <w:numFmt w:val="decimal"/>
      <w:lvlText w:val="%4."/>
      <w:lvlJc w:val="left"/>
      <w:pPr>
        <w:tabs>
          <w:tab w:val="num" w:pos="2895"/>
        </w:tabs>
        <w:ind w:left="2895" w:hanging="360"/>
      </w:pPr>
      <w:rPr>
        <w:rFonts w:cs="Times New Roman" w:hint="default"/>
        <w:b w:val="0"/>
      </w:rPr>
    </w:lvl>
    <w:lvl w:ilvl="4">
      <w:start w:val="1"/>
      <w:numFmt w:val="decimal"/>
      <w:lvlText w:val="%5."/>
      <w:lvlJc w:val="left"/>
      <w:pPr>
        <w:tabs>
          <w:tab w:val="num" w:pos="3615"/>
        </w:tabs>
        <w:ind w:left="3615" w:hanging="360"/>
      </w:pPr>
      <w:rPr>
        <w:rFonts w:cs="Times New Roman" w:hint="default"/>
        <w:b/>
      </w:rPr>
    </w:lvl>
    <w:lvl w:ilvl="5">
      <w:start w:val="1"/>
      <w:numFmt w:val="decimal"/>
      <w:lvlText w:val="%6."/>
      <w:lvlJc w:val="left"/>
      <w:pPr>
        <w:tabs>
          <w:tab w:val="num" w:pos="4335"/>
        </w:tabs>
        <w:ind w:left="4335" w:hanging="360"/>
      </w:pPr>
      <w:rPr>
        <w:rFonts w:cs="Times New Roman" w:hint="default"/>
        <w:b/>
      </w:rPr>
    </w:lvl>
    <w:lvl w:ilvl="6">
      <w:start w:val="1"/>
      <w:numFmt w:val="decimal"/>
      <w:lvlText w:val="%7."/>
      <w:lvlJc w:val="left"/>
      <w:pPr>
        <w:tabs>
          <w:tab w:val="num" w:pos="5055"/>
        </w:tabs>
        <w:ind w:left="5055" w:hanging="360"/>
      </w:pPr>
      <w:rPr>
        <w:rFonts w:cs="Times New Roman" w:hint="default"/>
        <w:b/>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06"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7"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8"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9"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0" w15:restartNumberingAfterBreak="0">
    <w:nsid w:val="63C55024"/>
    <w:multiLevelType w:val="hybridMultilevel"/>
    <w:tmpl w:val="FC584B40"/>
    <w:lvl w:ilvl="0" w:tplc="88A23E36">
      <w:start w:val="1"/>
      <w:numFmt w:val="decimal"/>
      <w:lvlText w:val="%1."/>
      <w:lvlJc w:val="left"/>
      <w:pPr>
        <w:tabs>
          <w:tab w:val="num" w:pos="720"/>
        </w:tabs>
        <w:ind w:left="720" w:hanging="360"/>
      </w:pPr>
      <w:rPr>
        <w:rFonts w:hint="default"/>
        <w:color w:val="auto"/>
      </w:rPr>
    </w:lvl>
    <w:lvl w:ilvl="1" w:tplc="78327288">
      <w:start w:val="1"/>
      <w:numFmt w:val="decimal"/>
      <w:lvlText w:val="%2)"/>
      <w:lvlJc w:val="left"/>
      <w:pPr>
        <w:tabs>
          <w:tab w:val="num" w:pos="1800"/>
        </w:tabs>
        <w:ind w:left="1800" w:hanging="360"/>
      </w:pPr>
      <w:rPr>
        <w:rFonts w:hint="default"/>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11" w15:restartNumberingAfterBreak="0">
    <w:nsid w:val="646C501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2"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213" w15:restartNumberingAfterBreak="0">
    <w:nsid w:val="65D03602"/>
    <w:multiLevelType w:val="multilevel"/>
    <w:tmpl w:val="2EE2F02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4" w15:restartNumberingAfterBreak="0">
    <w:nsid w:val="66384A16"/>
    <w:multiLevelType w:val="hybridMultilevel"/>
    <w:tmpl w:val="E4E49174"/>
    <w:lvl w:ilvl="0" w:tplc="BF269268">
      <w:start w:val="1"/>
      <w:numFmt w:val="decimal"/>
      <w:lvlText w:val="%1."/>
      <w:lvlJc w:val="left"/>
      <w:pPr>
        <w:tabs>
          <w:tab w:val="num" w:pos="567"/>
        </w:tabs>
        <w:ind w:left="567" w:hanging="567"/>
      </w:pPr>
      <w:rPr>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5" w15:restartNumberingAfterBreak="0">
    <w:nsid w:val="666E6529"/>
    <w:multiLevelType w:val="hybridMultilevel"/>
    <w:tmpl w:val="70FCE572"/>
    <w:lvl w:ilvl="0" w:tplc="FE90806E">
      <w:start w:val="1"/>
      <w:numFmt w:val="bullet"/>
      <w:lvlText w:val=""/>
      <w:lvlJc w:val="left"/>
      <w:pPr>
        <w:tabs>
          <w:tab w:val="num" w:pos="360"/>
        </w:tabs>
        <w:ind w:left="360" w:hanging="360"/>
      </w:pPr>
      <w:rPr>
        <w:rFonts w:ascii="Symbol" w:hAnsi="Symbol" w:hint="default"/>
      </w:rPr>
    </w:lvl>
    <w:lvl w:ilvl="1" w:tplc="EF22813C">
      <w:numFmt w:val="bullet"/>
      <w:lvlText w:val=""/>
      <w:lvlJc w:val="left"/>
      <w:pPr>
        <w:tabs>
          <w:tab w:val="num" w:pos="1440"/>
        </w:tabs>
        <w:ind w:left="1440" w:hanging="360"/>
      </w:pPr>
      <w:rPr>
        <w:rFonts w:ascii="Monotype Sorts" w:eastAsia="Times New Roman" w:hAnsi="Monotype Sorts" w:cs="Aria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667027FE"/>
    <w:multiLevelType w:val="hybridMultilevel"/>
    <w:tmpl w:val="852C7CEE"/>
    <w:lvl w:ilvl="0" w:tplc="46CC4C90">
      <w:start w:val="4"/>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8" w15:restartNumberingAfterBreak="0">
    <w:nsid w:val="676C57FE"/>
    <w:multiLevelType w:val="multilevel"/>
    <w:tmpl w:val="E2C085AA"/>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19" w15:restartNumberingAfterBreak="0">
    <w:nsid w:val="67E16FB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0" w15:restartNumberingAfterBreak="0">
    <w:nsid w:val="67E1718B"/>
    <w:multiLevelType w:val="multilevel"/>
    <w:tmpl w:val="56D6D5C8"/>
    <w:lvl w:ilvl="0">
      <w:start w:val="18"/>
      <w:numFmt w:val="decimal"/>
      <w:lvlText w:val="%1."/>
      <w:lvlJc w:val="left"/>
      <w:pPr>
        <w:ind w:left="510" w:hanging="51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1" w15:restartNumberingAfterBreak="0">
    <w:nsid w:val="67E4551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2" w15:restartNumberingAfterBreak="0">
    <w:nsid w:val="6995444D"/>
    <w:multiLevelType w:val="hybridMultilevel"/>
    <w:tmpl w:val="0168685C"/>
    <w:lvl w:ilvl="0" w:tplc="FF6EA32C">
      <w:start w:val="1"/>
      <w:numFmt w:val="decimal"/>
      <w:lvlText w:val="%1."/>
      <w:lvlJc w:val="left"/>
      <w:pPr>
        <w:tabs>
          <w:tab w:val="num" w:pos="720"/>
        </w:tabs>
        <w:ind w:left="720" w:hanging="360"/>
      </w:pPr>
      <w:rPr>
        <w:rFonts w:ascii="Arial" w:hAnsi="Arial" w:cs="Arial"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3" w15:restartNumberingAfterBreak="0">
    <w:nsid w:val="699A060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4" w15:restartNumberingAfterBreak="0">
    <w:nsid w:val="69E9700A"/>
    <w:multiLevelType w:val="hybridMultilevel"/>
    <w:tmpl w:val="0B4A8C8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5" w15:restartNumberingAfterBreak="0">
    <w:nsid w:val="6A1A2C73"/>
    <w:multiLevelType w:val="hybridMultilevel"/>
    <w:tmpl w:val="C144F146"/>
    <w:lvl w:ilvl="0" w:tplc="04150011">
      <w:start w:val="1"/>
      <w:numFmt w:val="decimal"/>
      <w:lvlText w:val="%1)"/>
      <w:lvlJc w:val="left"/>
      <w:pPr>
        <w:ind w:left="742" w:hanging="360"/>
      </w:pPr>
    </w:lvl>
    <w:lvl w:ilvl="1" w:tplc="04150019" w:tentative="1">
      <w:start w:val="1"/>
      <w:numFmt w:val="lowerLetter"/>
      <w:lvlText w:val="%2."/>
      <w:lvlJc w:val="left"/>
      <w:pPr>
        <w:ind w:left="1462" w:hanging="360"/>
      </w:pPr>
    </w:lvl>
    <w:lvl w:ilvl="2" w:tplc="0415001B" w:tentative="1">
      <w:start w:val="1"/>
      <w:numFmt w:val="lowerRoman"/>
      <w:lvlText w:val="%3."/>
      <w:lvlJc w:val="right"/>
      <w:pPr>
        <w:ind w:left="2182" w:hanging="180"/>
      </w:pPr>
    </w:lvl>
    <w:lvl w:ilvl="3" w:tplc="0415000F" w:tentative="1">
      <w:start w:val="1"/>
      <w:numFmt w:val="decimal"/>
      <w:lvlText w:val="%4."/>
      <w:lvlJc w:val="left"/>
      <w:pPr>
        <w:ind w:left="2902" w:hanging="360"/>
      </w:pPr>
    </w:lvl>
    <w:lvl w:ilvl="4" w:tplc="04150019" w:tentative="1">
      <w:start w:val="1"/>
      <w:numFmt w:val="lowerLetter"/>
      <w:lvlText w:val="%5."/>
      <w:lvlJc w:val="left"/>
      <w:pPr>
        <w:ind w:left="3622" w:hanging="360"/>
      </w:pPr>
    </w:lvl>
    <w:lvl w:ilvl="5" w:tplc="0415001B" w:tentative="1">
      <w:start w:val="1"/>
      <w:numFmt w:val="lowerRoman"/>
      <w:lvlText w:val="%6."/>
      <w:lvlJc w:val="right"/>
      <w:pPr>
        <w:ind w:left="4342" w:hanging="180"/>
      </w:pPr>
    </w:lvl>
    <w:lvl w:ilvl="6" w:tplc="0415000F" w:tentative="1">
      <w:start w:val="1"/>
      <w:numFmt w:val="decimal"/>
      <w:lvlText w:val="%7."/>
      <w:lvlJc w:val="left"/>
      <w:pPr>
        <w:ind w:left="5062" w:hanging="360"/>
      </w:pPr>
    </w:lvl>
    <w:lvl w:ilvl="7" w:tplc="04150019" w:tentative="1">
      <w:start w:val="1"/>
      <w:numFmt w:val="lowerLetter"/>
      <w:lvlText w:val="%8."/>
      <w:lvlJc w:val="left"/>
      <w:pPr>
        <w:ind w:left="5782" w:hanging="360"/>
      </w:pPr>
    </w:lvl>
    <w:lvl w:ilvl="8" w:tplc="0415001B" w:tentative="1">
      <w:start w:val="1"/>
      <w:numFmt w:val="lowerRoman"/>
      <w:lvlText w:val="%9."/>
      <w:lvlJc w:val="right"/>
      <w:pPr>
        <w:ind w:left="6502" w:hanging="180"/>
      </w:pPr>
    </w:lvl>
  </w:abstractNum>
  <w:abstractNum w:abstractNumId="226" w15:restartNumberingAfterBreak="0">
    <w:nsid w:val="6A2A20F2"/>
    <w:multiLevelType w:val="multilevel"/>
    <w:tmpl w:val="003C585A"/>
    <w:name w:val="WW8Num1222"/>
    <w:lvl w:ilvl="0">
      <w:start w:val="1"/>
      <w:numFmt w:val="decimal"/>
      <w:lvlText w:val="%1."/>
      <w:lvlJc w:val="left"/>
      <w:pPr>
        <w:tabs>
          <w:tab w:val="num" w:pos="0"/>
        </w:tabs>
        <w:ind w:left="360" w:hanging="360"/>
      </w:pPr>
      <w:rPr>
        <w:rFonts w:ascii="Cambria" w:hAnsi="Cambria" w:cs="Arial" w:hint="default"/>
        <w:bCs/>
        <w:sz w:val="20"/>
        <w:szCs w:val="20"/>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27"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8"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29" w15:restartNumberingAfterBreak="0">
    <w:nsid w:val="6C3B6904"/>
    <w:multiLevelType w:val="hybridMultilevel"/>
    <w:tmpl w:val="D1462A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15:restartNumberingAfterBreak="0">
    <w:nsid w:val="6CC049CB"/>
    <w:multiLevelType w:val="hybridMultilevel"/>
    <w:tmpl w:val="6CD0039E"/>
    <w:lvl w:ilvl="0" w:tplc="194256DA">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2" w15:restartNumberingAfterBreak="0">
    <w:nsid w:val="6D133EB6"/>
    <w:multiLevelType w:val="multilevel"/>
    <w:tmpl w:val="373C7D8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3" w15:restartNumberingAfterBreak="0">
    <w:nsid w:val="6D214FD2"/>
    <w:multiLevelType w:val="hybridMultilevel"/>
    <w:tmpl w:val="FFFFFFFF"/>
    <w:lvl w:ilvl="0" w:tplc="F28A50BC">
      <w:start w:val="8"/>
      <w:numFmt w:val="decimal"/>
      <w:lvlText w:val="%1."/>
      <w:lvlJc w:val="left"/>
      <w:pPr>
        <w:ind w:left="360" w:hanging="360"/>
      </w:pPr>
    </w:lvl>
    <w:lvl w:ilvl="1" w:tplc="A446C18E">
      <w:start w:val="1"/>
      <w:numFmt w:val="lowerLetter"/>
      <w:lvlText w:val="%2."/>
      <w:lvlJc w:val="left"/>
      <w:pPr>
        <w:ind w:left="1080" w:hanging="360"/>
      </w:pPr>
    </w:lvl>
    <w:lvl w:ilvl="2" w:tplc="F0207E0E">
      <w:start w:val="1"/>
      <w:numFmt w:val="decimal"/>
      <w:lvlText w:val="%3."/>
      <w:lvlJc w:val="left"/>
      <w:pPr>
        <w:ind w:left="1800" w:hanging="180"/>
      </w:pPr>
    </w:lvl>
    <w:lvl w:ilvl="3" w:tplc="6E4010D6">
      <w:start w:val="1"/>
      <w:numFmt w:val="decimal"/>
      <w:lvlText w:val="%4."/>
      <w:lvlJc w:val="left"/>
      <w:pPr>
        <w:ind w:left="2520" w:hanging="360"/>
      </w:pPr>
    </w:lvl>
    <w:lvl w:ilvl="4" w:tplc="66565194">
      <w:start w:val="1"/>
      <w:numFmt w:val="lowerLetter"/>
      <w:lvlText w:val="%5."/>
      <w:lvlJc w:val="left"/>
      <w:pPr>
        <w:ind w:left="3240" w:hanging="360"/>
      </w:pPr>
    </w:lvl>
    <w:lvl w:ilvl="5" w:tplc="1124E00E">
      <w:start w:val="1"/>
      <w:numFmt w:val="lowerRoman"/>
      <w:lvlText w:val="%6."/>
      <w:lvlJc w:val="right"/>
      <w:pPr>
        <w:ind w:left="3960" w:hanging="180"/>
      </w:pPr>
    </w:lvl>
    <w:lvl w:ilvl="6" w:tplc="13DC2E74">
      <w:start w:val="1"/>
      <w:numFmt w:val="decimal"/>
      <w:lvlText w:val="%7."/>
      <w:lvlJc w:val="left"/>
      <w:pPr>
        <w:ind w:left="4680" w:hanging="360"/>
      </w:pPr>
    </w:lvl>
    <w:lvl w:ilvl="7" w:tplc="7D7435DE">
      <w:start w:val="1"/>
      <w:numFmt w:val="lowerLetter"/>
      <w:lvlText w:val="%8."/>
      <w:lvlJc w:val="left"/>
      <w:pPr>
        <w:ind w:left="5400" w:hanging="360"/>
      </w:pPr>
    </w:lvl>
    <w:lvl w:ilvl="8" w:tplc="113C7E76">
      <w:start w:val="1"/>
      <w:numFmt w:val="lowerRoman"/>
      <w:lvlText w:val="%9."/>
      <w:lvlJc w:val="right"/>
      <w:pPr>
        <w:ind w:left="6120" w:hanging="180"/>
      </w:pPr>
    </w:lvl>
  </w:abstractNum>
  <w:abstractNum w:abstractNumId="234"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6"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38"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15:restartNumberingAfterBreak="0">
    <w:nsid w:val="6D8D0F94"/>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0" w15:restartNumberingAfterBreak="0">
    <w:nsid w:val="6D9C5BDA"/>
    <w:multiLevelType w:val="hybridMultilevel"/>
    <w:tmpl w:val="11C4F37E"/>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241"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2"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243" w15:restartNumberingAfterBreak="0">
    <w:nsid w:val="6F6C3F96"/>
    <w:multiLevelType w:val="multilevel"/>
    <w:tmpl w:val="906E6216"/>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Letter"/>
      <w:lvlText w:val="%3)"/>
      <w:lvlJc w:val="left"/>
      <w:pPr>
        <w:ind w:left="1210"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4" w15:restartNumberingAfterBreak="0">
    <w:nsid w:val="6FD33D15"/>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5" w15:restartNumberingAfterBreak="0">
    <w:nsid w:val="705D6918"/>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6"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7"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8"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9" w15:restartNumberingAfterBreak="0">
    <w:nsid w:val="718A073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0" w15:restartNumberingAfterBreak="0">
    <w:nsid w:val="71906029"/>
    <w:multiLevelType w:val="hybridMultilevel"/>
    <w:tmpl w:val="FFFFFFFF"/>
    <w:lvl w:ilvl="0" w:tplc="86B0B710">
      <w:start w:val="1"/>
      <w:numFmt w:val="decimal"/>
      <w:lvlText w:val="%1."/>
      <w:lvlJc w:val="left"/>
      <w:pPr>
        <w:ind w:left="720" w:hanging="360"/>
      </w:pPr>
    </w:lvl>
    <w:lvl w:ilvl="1" w:tplc="67E89266">
      <w:start w:val="1"/>
      <w:numFmt w:val="lowerLetter"/>
      <w:lvlText w:val="%2."/>
      <w:lvlJc w:val="left"/>
      <w:pPr>
        <w:ind w:left="1440" w:hanging="360"/>
      </w:pPr>
    </w:lvl>
    <w:lvl w:ilvl="2" w:tplc="D28CD352">
      <w:start w:val="1"/>
      <w:numFmt w:val="lowerRoman"/>
      <w:lvlText w:val="%3."/>
      <w:lvlJc w:val="right"/>
      <w:pPr>
        <w:ind w:left="2160" w:hanging="180"/>
      </w:pPr>
    </w:lvl>
    <w:lvl w:ilvl="3" w:tplc="7D34A688">
      <w:start w:val="1"/>
      <w:numFmt w:val="decimal"/>
      <w:lvlText w:val="%4."/>
      <w:lvlJc w:val="left"/>
      <w:pPr>
        <w:ind w:left="2880" w:hanging="360"/>
      </w:pPr>
    </w:lvl>
    <w:lvl w:ilvl="4" w:tplc="1B920F1A">
      <w:start w:val="1"/>
      <w:numFmt w:val="lowerLetter"/>
      <w:lvlText w:val="%5."/>
      <w:lvlJc w:val="left"/>
      <w:pPr>
        <w:ind w:left="3600" w:hanging="360"/>
      </w:pPr>
    </w:lvl>
    <w:lvl w:ilvl="5" w:tplc="CC348CCA">
      <w:start w:val="1"/>
      <w:numFmt w:val="lowerRoman"/>
      <w:lvlText w:val="%6."/>
      <w:lvlJc w:val="right"/>
      <w:pPr>
        <w:ind w:left="4320" w:hanging="180"/>
      </w:pPr>
    </w:lvl>
    <w:lvl w:ilvl="6" w:tplc="BAAA7C72">
      <w:start w:val="1"/>
      <w:numFmt w:val="decimal"/>
      <w:lvlText w:val="%7."/>
      <w:lvlJc w:val="left"/>
      <w:pPr>
        <w:ind w:left="5040" w:hanging="360"/>
      </w:pPr>
    </w:lvl>
    <w:lvl w:ilvl="7" w:tplc="BA0AAA20">
      <w:start w:val="1"/>
      <w:numFmt w:val="lowerLetter"/>
      <w:lvlText w:val="%8."/>
      <w:lvlJc w:val="left"/>
      <w:pPr>
        <w:ind w:left="5760" w:hanging="360"/>
      </w:pPr>
    </w:lvl>
    <w:lvl w:ilvl="8" w:tplc="19D8C59C">
      <w:start w:val="1"/>
      <w:numFmt w:val="lowerRoman"/>
      <w:lvlText w:val="%9."/>
      <w:lvlJc w:val="right"/>
      <w:pPr>
        <w:ind w:left="6480" w:hanging="180"/>
      </w:pPr>
    </w:lvl>
  </w:abstractNum>
  <w:abstractNum w:abstractNumId="251" w15:restartNumberingAfterBreak="0">
    <w:nsid w:val="72946CAD"/>
    <w:multiLevelType w:val="hybridMultilevel"/>
    <w:tmpl w:val="CB2E42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3"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4"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5" w15:restartNumberingAfterBreak="0">
    <w:nsid w:val="74F23FD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6"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7" w15:restartNumberingAfterBreak="0">
    <w:nsid w:val="76B71D0C"/>
    <w:multiLevelType w:val="hybridMultilevel"/>
    <w:tmpl w:val="3E407342"/>
    <w:lvl w:ilvl="0" w:tplc="33A6C890">
      <w:start w:val="1"/>
      <w:numFmt w:val="decimal"/>
      <w:lvlText w:val="%1."/>
      <w:lvlJc w:val="left"/>
      <w:pPr>
        <w:tabs>
          <w:tab w:val="num" w:pos="502"/>
        </w:tabs>
        <w:ind w:left="502"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59"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0"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1"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2" w15:restartNumberingAfterBreak="0">
    <w:nsid w:val="79A757EC"/>
    <w:multiLevelType w:val="multilevel"/>
    <w:tmpl w:val="7106647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3"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4" w15:restartNumberingAfterBreak="0">
    <w:nsid w:val="7A502DF6"/>
    <w:multiLevelType w:val="hybridMultilevel"/>
    <w:tmpl w:val="880EE762"/>
    <w:lvl w:ilvl="0" w:tplc="8DE02F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5" w15:restartNumberingAfterBreak="0">
    <w:nsid w:val="7AC771E0"/>
    <w:multiLevelType w:val="hybridMultilevel"/>
    <w:tmpl w:val="016003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6" w15:restartNumberingAfterBreak="0">
    <w:nsid w:val="7AD17D46"/>
    <w:multiLevelType w:val="hybridMultilevel"/>
    <w:tmpl w:val="762E6894"/>
    <w:lvl w:ilvl="0" w:tplc="70AAA0D0">
      <w:start w:val="1"/>
      <w:numFmt w:val="decimal"/>
      <w:lvlText w:val="%1."/>
      <w:lvlJc w:val="left"/>
      <w:pPr>
        <w:ind w:left="720" w:hanging="360"/>
      </w:pPr>
    </w:lvl>
    <w:lvl w:ilvl="1" w:tplc="B956961A">
      <w:start w:val="1"/>
      <w:numFmt w:val="lowerLetter"/>
      <w:lvlText w:val="%2."/>
      <w:lvlJc w:val="left"/>
      <w:pPr>
        <w:ind w:left="1440" w:hanging="360"/>
      </w:pPr>
    </w:lvl>
    <w:lvl w:ilvl="2" w:tplc="CDC814C0">
      <w:start w:val="1"/>
      <w:numFmt w:val="lowerRoman"/>
      <w:lvlText w:val="%3."/>
      <w:lvlJc w:val="right"/>
      <w:pPr>
        <w:ind w:left="2160" w:hanging="180"/>
      </w:pPr>
    </w:lvl>
    <w:lvl w:ilvl="3" w:tplc="8EF61A70">
      <w:start w:val="1"/>
      <w:numFmt w:val="decimal"/>
      <w:lvlText w:val="%4."/>
      <w:lvlJc w:val="left"/>
      <w:pPr>
        <w:ind w:left="360" w:hanging="360"/>
      </w:pPr>
    </w:lvl>
    <w:lvl w:ilvl="4" w:tplc="04150011">
      <w:start w:val="1"/>
      <w:numFmt w:val="decimal"/>
      <w:lvlText w:val="%5)"/>
      <w:lvlJc w:val="left"/>
      <w:pPr>
        <w:ind w:left="3600" w:hanging="360"/>
      </w:pPr>
    </w:lvl>
    <w:lvl w:ilvl="5" w:tplc="9870A954">
      <w:start w:val="1"/>
      <w:numFmt w:val="lowerRoman"/>
      <w:lvlText w:val="%6."/>
      <w:lvlJc w:val="right"/>
      <w:pPr>
        <w:ind w:left="4320" w:hanging="180"/>
      </w:pPr>
    </w:lvl>
    <w:lvl w:ilvl="6" w:tplc="7EA894B6">
      <w:start w:val="1"/>
      <w:numFmt w:val="decimal"/>
      <w:lvlText w:val="%7."/>
      <w:lvlJc w:val="left"/>
      <w:pPr>
        <w:ind w:left="5040" w:hanging="360"/>
      </w:pPr>
    </w:lvl>
    <w:lvl w:ilvl="7" w:tplc="7250CF70">
      <w:start w:val="1"/>
      <w:numFmt w:val="lowerLetter"/>
      <w:lvlText w:val="%8."/>
      <w:lvlJc w:val="left"/>
      <w:pPr>
        <w:ind w:left="5760" w:hanging="360"/>
      </w:pPr>
    </w:lvl>
    <w:lvl w:ilvl="8" w:tplc="B05C318E">
      <w:start w:val="1"/>
      <w:numFmt w:val="lowerRoman"/>
      <w:lvlText w:val="%9."/>
      <w:lvlJc w:val="right"/>
      <w:pPr>
        <w:ind w:left="6480" w:hanging="180"/>
      </w:pPr>
    </w:lvl>
  </w:abstractNum>
  <w:abstractNum w:abstractNumId="267"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8" w15:restartNumberingAfterBreak="0">
    <w:nsid w:val="7B9565BD"/>
    <w:multiLevelType w:val="hybridMultilevel"/>
    <w:tmpl w:val="694C0B4A"/>
    <w:lvl w:ilvl="0" w:tplc="04150005">
      <w:start w:val="1"/>
      <w:numFmt w:val="bullet"/>
      <w:lvlText w:val=""/>
      <w:lvlJc w:val="left"/>
      <w:pPr>
        <w:ind w:left="1571" w:hanging="360"/>
      </w:pPr>
      <w:rPr>
        <w:rFonts w:ascii="Wingdings" w:hAnsi="Wingdings" w:hint="default"/>
      </w:rPr>
    </w:lvl>
    <w:lvl w:ilvl="1" w:tplc="04150003">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9"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70" w15:restartNumberingAfterBreak="0">
    <w:nsid w:val="7EE2002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1" w15:restartNumberingAfterBreak="0">
    <w:nsid w:val="7F5E0C33"/>
    <w:multiLevelType w:val="hybridMultilevel"/>
    <w:tmpl w:val="FFFFFFFF"/>
    <w:lvl w:ilvl="0" w:tplc="67CA51E6">
      <w:start w:val="1"/>
      <w:numFmt w:val="decimal"/>
      <w:lvlText w:val="%1."/>
      <w:lvlJc w:val="left"/>
      <w:pPr>
        <w:ind w:left="720" w:hanging="360"/>
      </w:pPr>
    </w:lvl>
    <w:lvl w:ilvl="1" w:tplc="7102CFEE">
      <w:start w:val="1"/>
      <w:numFmt w:val="decimal"/>
      <w:lvlText w:val="%2."/>
      <w:lvlJc w:val="left"/>
      <w:pPr>
        <w:ind w:left="1440" w:hanging="360"/>
      </w:pPr>
    </w:lvl>
    <w:lvl w:ilvl="2" w:tplc="99643592">
      <w:start w:val="1"/>
      <w:numFmt w:val="lowerRoman"/>
      <w:lvlText w:val="%3."/>
      <w:lvlJc w:val="right"/>
      <w:pPr>
        <w:ind w:left="2160" w:hanging="180"/>
      </w:pPr>
    </w:lvl>
    <w:lvl w:ilvl="3" w:tplc="850C982A">
      <w:start w:val="1"/>
      <w:numFmt w:val="decimal"/>
      <w:lvlText w:val="%4."/>
      <w:lvlJc w:val="left"/>
      <w:pPr>
        <w:ind w:left="2880" w:hanging="360"/>
      </w:pPr>
    </w:lvl>
    <w:lvl w:ilvl="4" w:tplc="2FFAF30E">
      <w:start w:val="1"/>
      <w:numFmt w:val="lowerLetter"/>
      <w:lvlText w:val="%5."/>
      <w:lvlJc w:val="left"/>
      <w:pPr>
        <w:ind w:left="3600" w:hanging="360"/>
      </w:pPr>
    </w:lvl>
    <w:lvl w:ilvl="5" w:tplc="29EA5468">
      <w:start w:val="1"/>
      <w:numFmt w:val="lowerRoman"/>
      <w:lvlText w:val="%6."/>
      <w:lvlJc w:val="right"/>
      <w:pPr>
        <w:ind w:left="4320" w:hanging="180"/>
      </w:pPr>
    </w:lvl>
    <w:lvl w:ilvl="6" w:tplc="91F26F58">
      <w:start w:val="1"/>
      <w:numFmt w:val="decimal"/>
      <w:lvlText w:val="%7."/>
      <w:lvlJc w:val="left"/>
      <w:pPr>
        <w:ind w:left="5040" w:hanging="360"/>
      </w:pPr>
    </w:lvl>
    <w:lvl w:ilvl="7" w:tplc="0D060BB8">
      <w:start w:val="1"/>
      <w:numFmt w:val="lowerLetter"/>
      <w:lvlText w:val="%8."/>
      <w:lvlJc w:val="left"/>
      <w:pPr>
        <w:ind w:left="5760" w:hanging="360"/>
      </w:pPr>
    </w:lvl>
    <w:lvl w:ilvl="8" w:tplc="FEFCBD68">
      <w:start w:val="1"/>
      <w:numFmt w:val="lowerRoman"/>
      <w:lvlText w:val="%9."/>
      <w:lvlJc w:val="right"/>
      <w:pPr>
        <w:ind w:left="6480" w:hanging="180"/>
      </w:pPr>
    </w:lvl>
  </w:abstractNum>
  <w:num w:numId="1">
    <w:abstractNumId w:val="64"/>
  </w:num>
  <w:num w:numId="2">
    <w:abstractNumId w:val="2"/>
  </w:num>
  <w:num w:numId="3">
    <w:abstractNumId w:val="225"/>
  </w:num>
  <w:num w:numId="4">
    <w:abstractNumId w:val="204"/>
  </w:num>
  <w:num w:numId="5">
    <w:abstractNumId w:val="86"/>
  </w:num>
  <w:num w:numId="6">
    <w:abstractNumId w:val="61"/>
  </w:num>
  <w:num w:numId="7">
    <w:abstractNumId w:val="171"/>
  </w:num>
  <w:num w:numId="8">
    <w:abstractNumId w:val="166"/>
  </w:num>
  <w:num w:numId="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7"/>
  </w:num>
  <w:num w:numId="11">
    <w:abstractNumId w:val="261"/>
  </w:num>
  <w:num w:numId="12">
    <w:abstractNumId w:val="147"/>
  </w:num>
  <w:num w:numId="13">
    <w:abstractNumId w:val="27"/>
  </w:num>
  <w:num w:numId="14">
    <w:abstractNumId w:val="227"/>
  </w:num>
  <w:num w:numId="15">
    <w:abstractNumId w:val="263"/>
  </w:num>
  <w:num w:numId="16">
    <w:abstractNumId w:val="47"/>
  </w:num>
  <w:num w:numId="17">
    <w:abstractNumId w:val="1"/>
  </w:num>
  <w:num w:numId="18">
    <w:abstractNumId w:val="0"/>
  </w:num>
  <w:num w:numId="19">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2"/>
  </w:num>
  <w:num w:numId="22">
    <w:abstractNumId w:val="55"/>
  </w:num>
  <w:num w:numId="23">
    <w:abstractNumId w:val="269"/>
  </w:num>
  <w:num w:numId="24">
    <w:abstractNumId w:val="7"/>
  </w:num>
  <w:num w:numId="25">
    <w:abstractNumId w:val="253"/>
  </w:num>
  <w:num w:numId="26">
    <w:abstractNumId w:val="169"/>
  </w:num>
  <w:num w:numId="27">
    <w:abstractNumId w:val="247"/>
  </w:num>
  <w:num w:numId="28">
    <w:abstractNumId w:val="248"/>
  </w:num>
  <w:num w:numId="29">
    <w:abstractNumId w:val="29"/>
  </w:num>
  <w:num w:numId="30">
    <w:abstractNumId w:val="158"/>
  </w:num>
  <w:num w:numId="31">
    <w:abstractNumId w:val="160"/>
  </w:num>
  <w:num w:numId="32">
    <w:abstractNumId w:val="242"/>
  </w:num>
  <w:num w:numId="33">
    <w:abstractNumId w:val="162"/>
  </w:num>
  <w:num w:numId="34">
    <w:abstractNumId w:val="234"/>
  </w:num>
  <w:num w:numId="35">
    <w:abstractNumId w:val="190"/>
  </w:num>
  <w:num w:numId="36">
    <w:abstractNumId w:val="90"/>
  </w:num>
  <w:num w:numId="37">
    <w:abstractNumId w:val="48"/>
  </w:num>
  <w:num w:numId="38">
    <w:abstractNumId w:val="203"/>
  </w:num>
  <w:num w:numId="39">
    <w:abstractNumId w:val="142"/>
  </w:num>
  <w:num w:numId="40">
    <w:abstractNumId w:val="252"/>
  </w:num>
  <w:num w:numId="41">
    <w:abstractNumId w:val="173"/>
  </w:num>
  <w:num w:numId="42">
    <w:abstractNumId w:val="40"/>
  </w:num>
  <w:num w:numId="43">
    <w:abstractNumId w:val="50"/>
  </w:num>
  <w:num w:numId="44">
    <w:abstractNumId w:val="268"/>
  </w:num>
  <w:num w:numId="45">
    <w:abstractNumId w:val="108"/>
  </w:num>
  <w:num w:numId="46">
    <w:abstractNumId w:val="174"/>
  </w:num>
  <w:num w:numId="47">
    <w:abstractNumId w:val="99"/>
  </w:num>
  <w:num w:numId="48">
    <w:abstractNumId w:val="145"/>
  </w:num>
  <w:num w:numId="49">
    <w:abstractNumId w:val="214"/>
  </w:num>
  <w:num w:numId="50">
    <w:abstractNumId w:val="43"/>
  </w:num>
  <w:num w:numId="51">
    <w:abstractNumId w:val="188"/>
  </w:num>
  <w:num w:numId="52">
    <w:abstractNumId w:val="42"/>
  </w:num>
  <w:num w:numId="53">
    <w:abstractNumId w:val="197"/>
  </w:num>
  <w:num w:numId="54">
    <w:abstractNumId w:val="210"/>
  </w:num>
  <w:num w:numId="55">
    <w:abstractNumId w:val="104"/>
  </w:num>
  <w:num w:numId="56">
    <w:abstractNumId w:val="184"/>
  </w:num>
  <w:num w:numId="57">
    <w:abstractNumId w:val="163"/>
  </w:num>
  <w:num w:numId="58">
    <w:abstractNumId w:val="45"/>
  </w:num>
  <w:num w:numId="59">
    <w:abstractNumId w:val="63"/>
  </w:num>
  <w:num w:numId="60">
    <w:abstractNumId w:val="126"/>
  </w:num>
  <w:num w:numId="61">
    <w:abstractNumId w:val="219"/>
  </w:num>
  <w:num w:numId="62">
    <w:abstractNumId w:val="223"/>
  </w:num>
  <w:num w:numId="63">
    <w:abstractNumId w:val="170"/>
  </w:num>
  <w:num w:numId="64">
    <w:abstractNumId w:val="80"/>
  </w:num>
  <w:num w:numId="65">
    <w:abstractNumId w:val="37"/>
  </w:num>
  <w:num w:numId="66">
    <w:abstractNumId w:val="34"/>
  </w:num>
  <w:num w:numId="67">
    <w:abstractNumId w:val="111"/>
  </w:num>
  <w:num w:numId="68">
    <w:abstractNumId w:val="66"/>
  </w:num>
  <w:num w:numId="69">
    <w:abstractNumId w:val="28"/>
  </w:num>
  <w:num w:numId="70">
    <w:abstractNumId w:val="128"/>
  </w:num>
  <w:num w:numId="71">
    <w:abstractNumId w:val="243"/>
  </w:num>
  <w:num w:numId="72">
    <w:abstractNumId w:val="211"/>
  </w:num>
  <w:num w:numId="73">
    <w:abstractNumId w:val="84"/>
  </w:num>
  <w:num w:numId="74">
    <w:abstractNumId w:val="200"/>
  </w:num>
  <w:num w:numId="75">
    <w:abstractNumId w:val="146"/>
  </w:num>
  <w:num w:numId="76">
    <w:abstractNumId w:val="114"/>
  </w:num>
  <w:num w:numId="77">
    <w:abstractNumId w:val="131"/>
  </w:num>
  <w:num w:numId="78">
    <w:abstractNumId w:val="98"/>
  </w:num>
  <w:num w:numId="79">
    <w:abstractNumId w:val="35"/>
  </w:num>
  <w:num w:numId="80">
    <w:abstractNumId w:val="213"/>
  </w:num>
  <w:num w:numId="81">
    <w:abstractNumId w:val="218"/>
  </w:num>
  <w:num w:numId="82">
    <w:abstractNumId w:val="69"/>
  </w:num>
  <w:num w:numId="83">
    <w:abstractNumId w:val="264"/>
  </w:num>
  <w:num w:numId="84">
    <w:abstractNumId w:val="79"/>
  </w:num>
  <w:num w:numId="85">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20"/>
  </w:num>
  <w:num w:numId="87">
    <w:abstractNumId w:val="180"/>
  </w:num>
  <w:num w:numId="88">
    <w:abstractNumId w:val="216"/>
  </w:num>
  <w:num w:numId="89">
    <w:abstractNumId w:val="85"/>
  </w:num>
  <w:num w:numId="90">
    <w:abstractNumId w:val="201"/>
  </w:num>
  <w:num w:numId="91">
    <w:abstractNumId w:val="238"/>
  </w:num>
  <w:num w:numId="92">
    <w:abstractNumId w:val="91"/>
  </w:num>
  <w:num w:numId="93">
    <w:abstractNumId w:val="20"/>
  </w:num>
  <w:num w:numId="94">
    <w:abstractNumId w:val="6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2"/>
    <w:lvlOverride w:ilvl="0">
      <w:startOverride w:val="1"/>
    </w:lvlOverride>
  </w:num>
  <w:num w:numId="96">
    <w:abstractNumId w:val="78"/>
    <w:lvlOverride w:ilvl="0">
      <w:startOverride w:val="1"/>
    </w:lvlOverride>
  </w:num>
  <w:num w:numId="97">
    <w:abstractNumId w:val="257"/>
  </w:num>
  <w:num w:numId="98">
    <w:abstractNumId w:val="130"/>
  </w:num>
  <w:num w:numId="99">
    <w:abstractNumId w:val="75"/>
  </w:num>
  <w:num w:numId="100">
    <w:abstractNumId w:val="167"/>
  </w:num>
  <w:num w:numId="101">
    <w:abstractNumId w:val="94"/>
  </w:num>
  <w:num w:numId="102">
    <w:abstractNumId w:val="58"/>
  </w:num>
  <w:num w:numId="103">
    <w:abstractNumId w:val="46"/>
  </w:num>
  <w:num w:numId="104">
    <w:abstractNumId w:val="182"/>
  </w:num>
  <w:num w:numId="105">
    <w:abstractNumId w:val="156"/>
  </w:num>
  <w:num w:numId="106">
    <w:abstractNumId w:val="36"/>
  </w:num>
  <w:num w:numId="107">
    <w:abstractNumId w:val="217"/>
  </w:num>
  <w:num w:numId="108">
    <w:abstractNumId w:val="118"/>
  </w:num>
  <w:num w:numId="109">
    <w:abstractNumId w:val="267"/>
  </w:num>
  <w:num w:numId="110">
    <w:abstractNumId w:val="152"/>
  </w:num>
  <w:num w:numId="111">
    <w:abstractNumId w:val="151"/>
  </w:num>
  <w:num w:numId="112">
    <w:abstractNumId w:val="56"/>
  </w:num>
  <w:num w:numId="113">
    <w:abstractNumId w:val="113"/>
  </w:num>
  <w:num w:numId="114">
    <w:abstractNumId w:val="206"/>
  </w:num>
  <w:num w:numId="115">
    <w:abstractNumId w:val="161"/>
  </w:num>
  <w:num w:numId="116">
    <w:abstractNumId w:val="133"/>
  </w:num>
  <w:num w:numId="117">
    <w:abstractNumId w:val="67"/>
  </w:num>
  <w:num w:numId="118">
    <w:abstractNumId w:val="77"/>
  </w:num>
  <w:num w:numId="119">
    <w:abstractNumId w:val="215"/>
  </w:num>
  <w:num w:numId="120">
    <w:abstractNumId w:val="185"/>
  </w:num>
  <w:num w:numId="121">
    <w:abstractNumId w:val="107"/>
  </w:num>
  <w:num w:numId="122">
    <w:abstractNumId w:val="101"/>
  </w:num>
  <w:num w:numId="123">
    <w:abstractNumId w:val="245"/>
  </w:num>
  <w:num w:numId="124">
    <w:abstractNumId w:val="125"/>
  </w:num>
  <w:num w:numId="125">
    <w:abstractNumId w:val="237"/>
  </w:num>
  <w:num w:numId="126">
    <w:abstractNumId w:val="255"/>
  </w:num>
  <w:num w:numId="127">
    <w:abstractNumId w:val="68"/>
  </w:num>
  <w:num w:numId="128">
    <w:abstractNumId w:val="172"/>
  </w:num>
  <w:num w:numId="129">
    <w:abstractNumId w:val="24"/>
  </w:num>
  <w:num w:numId="130">
    <w:abstractNumId w:val="135"/>
  </w:num>
  <w:num w:numId="131">
    <w:abstractNumId w:val="62"/>
  </w:num>
  <w:num w:numId="132">
    <w:abstractNumId w:val="44"/>
  </w:num>
  <w:num w:numId="133">
    <w:abstractNumId w:val="25"/>
  </w:num>
  <w:num w:numId="134">
    <w:abstractNumId w:val="199"/>
  </w:num>
  <w:num w:numId="135">
    <w:abstractNumId w:val="159"/>
  </w:num>
  <w:num w:numId="136">
    <w:abstractNumId w:val="116"/>
  </w:num>
  <w:num w:numId="137">
    <w:abstractNumId w:val="132"/>
  </w:num>
  <w:num w:numId="138">
    <w:abstractNumId w:val="179"/>
  </w:num>
  <w:num w:numId="139">
    <w:abstractNumId w:val="122"/>
  </w:num>
  <w:num w:numId="140">
    <w:abstractNumId w:val="157"/>
  </w:num>
  <w:num w:numId="141">
    <w:abstractNumId w:val="144"/>
  </w:num>
  <w:num w:numId="142">
    <w:abstractNumId w:val="178"/>
  </w:num>
  <w:num w:numId="143">
    <w:abstractNumId w:val="241"/>
  </w:num>
  <w:num w:numId="144">
    <w:abstractNumId w:val="92"/>
  </w:num>
  <w:num w:numId="145">
    <w:abstractNumId w:val="258"/>
  </w:num>
  <w:num w:numId="146">
    <w:abstractNumId w:val="65"/>
  </w:num>
  <w:num w:numId="147">
    <w:abstractNumId w:val="183"/>
  </w:num>
  <w:num w:numId="148">
    <w:abstractNumId w:val="195"/>
  </w:num>
  <w:num w:numId="149">
    <w:abstractNumId w:val="137"/>
  </w:num>
  <w:num w:numId="150">
    <w:abstractNumId w:val="155"/>
  </w:num>
  <w:num w:numId="151">
    <w:abstractNumId w:val="141"/>
  </w:num>
  <w:num w:numId="152">
    <w:abstractNumId w:val="120"/>
  </w:num>
  <w:num w:numId="153">
    <w:abstractNumId w:val="117"/>
  </w:num>
  <w:num w:numId="154">
    <w:abstractNumId w:val="259"/>
  </w:num>
  <w:num w:numId="155">
    <w:abstractNumId w:val="106"/>
  </w:num>
  <w:num w:numId="156">
    <w:abstractNumId w:val="235"/>
  </w:num>
  <w:num w:numId="157">
    <w:abstractNumId w:val="246"/>
  </w:num>
  <w:num w:numId="158">
    <w:abstractNumId w:val="95"/>
  </w:num>
  <w:num w:numId="159">
    <w:abstractNumId w:val="256"/>
  </w:num>
  <w:num w:numId="160">
    <w:abstractNumId w:val="194"/>
  </w:num>
  <w:num w:numId="161">
    <w:abstractNumId w:val="254"/>
  </w:num>
  <w:num w:numId="162">
    <w:abstractNumId w:val="30"/>
  </w:num>
  <w:num w:numId="163">
    <w:abstractNumId w:val="39"/>
  </w:num>
  <w:num w:numId="164">
    <w:abstractNumId w:val="143"/>
  </w:num>
  <w:num w:numId="165">
    <w:abstractNumId w:val="138"/>
  </w:num>
  <w:num w:numId="166">
    <w:abstractNumId w:val="124"/>
  </w:num>
  <w:num w:numId="167">
    <w:abstractNumId w:val="89"/>
  </w:num>
  <w:num w:numId="168">
    <w:abstractNumId w:val="72"/>
  </w:num>
  <w:num w:numId="169">
    <w:abstractNumId w:val="121"/>
  </w:num>
  <w:num w:numId="170">
    <w:abstractNumId w:val="165"/>
  </w:num>
  <w:num w:numId="171">
    <w:abstractNumId w:val="202"/>
  </w:num>
  <w:num w:numId="172">
    <w:abstractNumId w:val="231"/>
  </w:num>
  <w:num w:numId="173">
    <w:abstractNumId w:val="73"/>
  </w:num>
  <w:num w:numId="174">
    <w:abstractNumId w:val="49"/>
  </w:num>
  <w:num w:numId="175">
    <w:abstractNumId w:val="249"/>
  </w:num>
  <w:num w:numId="176">
    <w:abstractNumId w:val="270"/>
  </w:num>
  <w:num w:numId="177">
    <w:abstractNumId w:val="221"/>
  </w:num>
  <w:num w:numId="178">
    <w:abstractNumId w:val="176"/>
  </w:num>
  <w:num w:numId="179">
    <w:abstractNumId w:val="51"/>
  </w:num>
  <w:num w:numId="180">
    <w:abstractNumId w:val="83"/>
  </w:num>
  <w:num w:numId="181">
    <w:abstractNumId w:val="96"/>
  </w:num>
  <w:num w:numId="182">
    <w:abstractNumId w:val="103"/>
  </w:num>
  <w:num w:numId="183">
    <w:abstractNumId w:val="82"/>
  </w:num>
  <w:num w:numId="184">
    <w:abstractNumId w:val="177"/>
  </w:num>
  <w:num w:numId="185">
    <w:abstractNumId w:val="129"/>
  </w:num>
  <w:num w:numId="186">
    <w:abstractNumId w:val="88"/>
  </w:num>
  <w:num w:numId="187">
    <w:abstractNumId w:val="33"/>
  </w:num>
  <w:num w:numId="188">
    <w:abstractNumId w:val="228"/>
  </w:num>
  <w:num w:numId="189">
    <w:abstractNumId w:val="97"/>
  </w:num>
  <w:num w:numId="190">
    <w:abstractNumId w:val="100"/>
  </w:num>
  <w:num w:numId="191">
    <w:abstractNumId w:val="53"/>
  </w:num>
  <w:num w:numId="192">
    <w:abstractNumId w:val="105"/>
  </w:num>
  <w:num w:numId="193">
    <w:abstractNumId w:val="148"/>
  </w:num>
  <w:num w:numId="194">
    <w:abstractNumId w:val="260"/>
  </w:num>
  <w:num w:numId="195">
    <w:abstractNumId w:val="59"/>
  </w:num>
  <w:num w:numId="196">
    <w:abstractNumId w:val="115"/>
  </w:num>
  <w:num w:numId="197">
    <w:abstractNumId w:val="187"/>
  </w:num>
  <w:num w:numId="198">
    <w:abstractNumId w:val="18"/>
  </w:num>
  <w:num w:numId="199">
    <w:abstractNumId w:val="208"/>
  </w:num>
  <w:num w:numId="200">
    <w:abstractNumId w:val="191"/>
  </w:num>
  <w:num w:numId="201">
    <w:abstractNumId w:val="244"/>
  </w:num>
  <w:num w:numId="202">
    <w:abstractNumId w:val="136"/>
  </w:num>
  <w:num w:numId="203">
    <w:abstractNumId w:val="175"/>
  </w:num>
  <w:num w:numId="204">
    <w:abstractNumId w:val="60"/>
  </w:num>
  <w:num w:numId="205">
    <w:abstractNumId w:val="139"/>
  </w:num>
  <w:num w:numId="206">
    <w:abstractNumId w:val="251"/>
  </w:num>
  <w:num w:numId="207">
    <w:abstractNumId w:val="230"/>
  </w:num>
  <w:num w:numId="208">
    <w:abstractNumId w:val="57"/>
  </w:num>
  <w:num w:numId="209">
    <w:abstractNumId w:val="23"/>
  </w:num>
  <w:num w:numId="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32"/>
  </w:num>
  <w:num w:numId="243">
    <w:abstractNumId w:val="209"/>
  </w:num>
  <w:num w:numId="244">
    <w:abstractNumId w:val="76"/>
  </w:num>
  <w:num w:numId="245">
    <w:abstractNumId w:val="31"/>
  </w:num>
  <w:num w:numId="246">
    <w:abstractNumId w:val="21"/>
  </w:num>
  <w:num w:numId="247">
    <w:abstractNumId w:val="168"/>
  </w:num>
  <w:num w:numId="248">
    <w:abstractNumId w:val="186"/>
  </w:num>
  <w:num w:numId="249">
    <w:abstractNumId w:val="229"/>
  </w:num>
  <w:num w:numId="250">
    <w:abstractNumId w:val="87"/>
  </w:num>
  <w:num w:numId="251">
    <w:abstractNumId w:val="17"/>
  </w:num>
  <w:num w:numId="252">
    <w:abstractNumId w:val="262"/>
  </w:num>
  <w:num w:numId="253">
    <w:abstractNumId w:val="123"/>
  </w:num>
  <w:num w:numId="254">
    <w:abstractNumId w:val="232"/>
  </w:num>
  <w:num w:numId="255">
    <w:abstractNumId w:val="224"/>
  </w:num>
  <w:num w:numId="256">
    <w:abstractNumId w:val="193"/>
  </w:num>
  <w:num w:numId="257">
    <w:abstractNumId w:val="19"/>
  </w:num>
  <w:num w:numId="258">
    <w:abstractNumId w:val="112"/>
  </w:num>
  <w:num w:numId="259">
    <w:abstractNumId w:val="54"/>
  </w:num>
  <w:num w:numId="260">
    <w:abstractNumId w:val="110"/>
  </w:num>
  <w:num w:numId="261">
    <w:abstractNumId w:val="127"/>
  </w:num>
  <w:num w:numId="262">
    <w:abstractNumId w:val="140"/>
  </w:num>
  <w:num w:numId="263">
    <w:abstractNumId w:val="149"/>
  </w:num>
  <w:num w:numId="264">
    <w:abstractNumId w:val="108"/>
    <w:lvlOverride w:ilvl="0">
      <w:startOverride w:val="1"/>
    </w:lvlOverride>
  </w:num>
  <w:num w:numId="265">
    <w:abstractNumId w:val="134"/>
  </w:num>
  <w:num w:numId="266">
    <w:abstractNumId w:val="181"/>
  </w:num>
  <w:num w:numId="26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265"/>
  </w:num>
  <w:num w:numId="269">
    <w:abstractNumId w:val="70"/>
  </w:num>
  <w:num w:numId="270">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92"/>
  </w:num>
  <w:num w:numId="272">
    <w:abstractNumId w:val="71"/>
  </w:num>
  <w:num w:numId="273">
    <w:abstractNumId w:val="271"/>
  </w:num>
  <w:num w:numId="274">
    <w:abstractNumId w:val="189"/>
  </w:num>
  <w:num w:numId="275">
    <w:abstractNumId w:val="74"/>
  </w:num>
  <w:num w:numId="276">
    <w:abstractNumId w:val="233"/>
  </w:num>
  <w:num w:numId="277">
    <w:abstractNumId w:val="250"/>
  </w:num>
  <w:num w:numId="278">
    <w:abstractNumId w:val="153"/>
  </w:num>
  <w:num w:numId="279">
    <w:abstractNumId w:val="266"/>
  </w:num>
  <w:num w:numId="280">
    <w:abstractNumId w:val="109"/>
  </w:num>
  <w:num w:numId="281">
    <w:abstractNumId w:val="22"/>
  </w:num>
  <w:num w:numId="282">
    <w:abstractNumId w:val="38"/>
  </w:num>
  <w:num w:numId="283">
    <w:abstractNumId w:val="93"/>
  </w:num>
  <w:num w:numId="284">
    <w:abstractNumId w:val="154"/>
  </w:num>
  <w:num w:numId="285">
    <w:abstractNumId w:val="52"/>
  </w:num>
  <w:num w:numId="286">
    <w:abstractNumId w:val="239"/>
  </w:num>
  <w:num w:numId="287">
    <w:abstractNumId w:val="119"/>
  </w:num>
  <w:num w:numId="288">
    <w:abstractNumId w:val="222"/>
  </w:num>
  <w:numIdMacAtCleanup w:val="2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45A"/>
    <w:rsid w:val="00000635"/>
    <w:rsid w:val="0000077A"/>
    <w:rsid w:val="00000B0C"/>
    <w:rsid w:val="00001F7F"/>
    <w:rsid w:val="00002330"/>
    <w:rsid w:val="00002703"/>
    <w:rsid w:val="00002D7A"/>
    <w:rsid w:val="00002E79"/>
    <w:rsid w:val="00002ECF"/>
    <w:rsid w:val="000038B3"/>
    <w:rsid w:val="000039F5"/>
    <w:rsid w:val="0000416B"/>
    <w:rsid w:val="00004666"/>
    <w:rsid w:val="000046D4"/>
    <w:rsid w:val="00004B40"/>
    <w:rsid w:val="00004DAE"/>
    <w:rsid w:val="00004DE9"/>
    <w:rsid w:val="00005E02"/>
    <w:rsid w:val="00005F36"/>
    <w:rsid w:val="00005F6A"/>
    <w:rsid w:val="0000623F"/>
    <w:rsid w:val="0000628C"/>
    <w:rsid w:val="00006B45"/>
    <w:rsid w:val="00006EFC"/>
    <w:rsid w:val="000106A8"/>
    <w:rsid w:val="000117ED"/>
    <w:rsid w:val="000119AD"/>
    <w:rsid w:val="000123CC"/>
    <w:rsid w:val="00013AF2"/>
    <w:rsid w:val="00013B2B"/>
    <w:rsid w:val="00014553"/>
    <w:rsid w:val="00014A2C"/>
    <w:rsid w:val="00014F4E"/>
    <w:rsid w:val="00015073"/>
    <w:rsid w:val="0001514E"/>
    <w:rsid w:val="00015413"/>
    <w:rsid w:val="0001599F"/>
    <w:rsid w:val="000169C1"/>
    <w:rsid w:val="00016B51"/>
    <w:rsid w:val="00017239"/>
    <w:rsid w:val="000173EE"/>
    <w:rsid w:val="00017401"/>
    <w:rsid w:val="00017977"/>
    <w:rsid w:val="000179C1"/>
    <w:rsid w:val="00017DCA"/>
    <w:rsid w:val="00020063"/>
    <w:rsid w:val="00020B88"/>
    <w:rsid w:val="00020C61"/>
    <w:rsid w:val="00021D63"/>
    <w:rsid w:val="00021E80"/>
    <w:rsid w:val="00022302"/>
    <w:rsid w:val="000229CC"/>
    <w:rsid w:val="000232AB"/>
    <w:rsid w:val="00023333"/>
    <w:rsid w:val="000236DE"/>
    <w:rsid w:val="0002394A"/>
    <w:rsid w:val="00023FB1"/>
    <w:rsid w:val="0002529D"/>
    <w:rsid w:val="00025408"/>
    <w:rsid w:val="000262BB"/>
    <w:rsid w:val="0002658C"/>
    <w:rsid w:val="0002694A"/>
    <w:rsid w:val="00026A52"/>
    <w:rsid w:val="00026BCB"/>
    <w:rsid w:val="00026E5E"/>
    <w:rsid w:val="000275A3"/>
    <w:rsid w:val="000279A7"/>
    <w:rsid w:val="00027B8B"/>
    <w:rsid w:val="00027D20"/>
    <w:rsid w:val="00030A04"/>
    <w:rsid w:val="00030A09"/>
    <w:rsid w:val="00030C29"/>
    <w:rsid w:val="00030E10"/>
    <w:rsid w:val="00031EB6"/>
    <w:rsid w:val="000324FD"/>
    <w:rsid w:val="00033049"/>
    <w:rsid w:val="000330F4"/>
    <w:rsid w:val="00033708"/>
    <w:rsid w:val="000337CD"/>
    <w:rsid w:val="00033896"/>
    <w:rsid w:val="00033CC3"/>
    <w:rsid w:val="00033F38"/>
    <w:rsid w:val="00034C21"/>
    <w:rsid w:val="000352CB"/>
    <w:rsid w:val="000357BB"/>
    <w:rsid w:val="000357C0"/>
    <w:rsid w:val="000358F4"/>
    <w:rsid w:val="00035AD1"/>
    <w:rsid w:val="000360E8"/>
    <w:rsid w:val="00036266"/>
    <w:rsid w:val="000362B3"/>
    <w:rsid w:val="00036A44"/>
    <w:rsid w:val="000400F4"/>
    <w:rsid w:val="00040100"/>
    <w:rsid w:val="000403B4"/>
    <w:rsid w:val="00040A70"/>
    <w:rsid w:val="00040B87"/>
    <w:rsid w:val="0004192B"/>
    <w:rsid w:val="00041C69"/>
    <w:rsid w:val="00042D0B"/>
    <w:rsid w:val="00043039"/>
    <w:rsid w:val="00043154"/>
    <w:rsid w:val="000431F2"/>
    <w:rsid w:val="0004349E"/>
    <w:rsid w:val="00043D02"/>
    <w:rsid w:val="00044001"/>
    <w:rsid w:val="00044123"/>
    <w:rsid w:val="00044C28"/>
    <w:rsid w:val="0004522C"/>
    <w:rsid w:val="00045749"/>
    <w:rsid w:val="00045ADF"/>
    <w:rsid w:val="00045B55"/>
    <w:rsid w:val="00046FAB"/>
    <w:rsid w:val="00047159"/>
    <w:rsid w:val="00047406"/>
    <w:rsid w:val="00047A27"/>
    <w:rsid w:val="00047DAA"/>
    <w:rsid w:val="000509D7"/>
    <w:rsid w:val="00050F36"/>
    <w:rsid w:val="00051551"/>
    <w:rsid w:val="000519AD"/>
    <w:rsid w:val="000524C5"/>
    <w:rsid w:val="00053075"/>
    <w:rsid w:val="00053B15"/>
    <w:rsid w:val="00053F2F"/>
    <w:rsid w:val="000540AD"/>
    <w:rsid w:val="000544B0"/>
    <w:rsid w:val="0005458B"/>
    <w:rsid w:val="00054DA4"/>
    <w:rsid w:val="000555D4"/>
    <w:rsid w:val="000558DF"/>
    <w:rsid w:val="00055EDE"/>
    <w:rsid w:val="00055FCE"/>
    <w:rsid w:val="00056284"/>
    <w:rsid w:val="00056760"/>
    <w:rsid w:val="00057328"/>
    <w:rsid w:val="0005772F"/>
    <w:rsid w:val="000577C1"/>
    <w:rsid w:val="000601AA"/>
    <w:rsid w:val="00060A61"/>
    <w:rsid w:val="00060E1B"/>
    <w:rsid w:val="00060E6D"/>
    <w:rsid w:val="00060EBD"/>
    <w:rsid w:val="00060ECF"/>
    <w:rsid w:val="00060F9B"/>
    <w:rsid w:val="000617A6"/>
    <w:rsid w:val="00061C60"/>
    <w:rsid w:val="00061FB0"/>
    <w:rsid w:val="00062782"/>
    <w:rsid w:val="0006289A"/>
    <w:rsid w:val="00062CD4"/>
    <w:rsid w:val="00064816"/>
    <w:rsid w:val="00064B21"/>
    <w:rsid w:val="00064C39"/>
    <w:rsid w:val="00065351"/>
    <w:rsid w:val="0006594F"/>
    <w:rsid w:val="00065B35"/>
    <w:rsid w:val="00066677"/>
    <w:rsid w:val="00066B90"/>
    <w:rsid w:val="00066FF6"/>
    <w:rsid w:val="000677BC"/>
    <w:rsid w:val="00067DCF"/>
    <w:rsid w:val="00070878"/>
    <w:rsid w:val="00070C5A"/>
    <w:rsid w:val="000710F9"/>
    <w:rsid w:val="00071480"/>
    <w:rsid w:val="00071747"/>
    <w:rsid w:val="00071AD5"/>
    <w:rsid w:val="00071C33"/>
    <w:rsid w:val="00071C43"/>
    <w:rsid w:val="00072A16"/>
    <w:rsid w:val="00072E9C"/>
    <w:rsid w:val="00072F86"/>
    <w:rsid w:val="00073F3C"/>
    <w:rsid w:val="000740C5"/>
    <w:rsid w:val="0007487D"/>
    <w:rsid w:val="00075393"/>
    <w:rsid w:val="00075C64"/>
    <w:rsid w:val="00075EDD"/>
    <w:rsid w:val="00075EF8"/>
    <w:rsid w:val="0007714E"/>
    <w:rsid w:val="00077896"/>
    <w:rsid w:val="00077BDA"/>
    <w:rsid w:val="00080814"/>
    <w:rsid w:val="00080D1D"/>
    <w:rsid w:val="000810CA"/>
    <w:rsid w:val="00081F96"/>
    <w:rsid w:val="00082C6F"/>
    <w:rsid w:val="00082C77"/>
    <w:rsid w:val="00082E0A"/>
    <w:rsid w:val="0008320D"/>
    <w:rsid w:val="0008386F"/>
    <w:rsid w:val="0008393B"/>
    <w:rsid w:val="00083ABE"/>
    <w:rsid w:val="00083CB8"/>
    <w:rsid w:val="0008413B"/>
    <w:rsid w:val="000843DD"/>
    <w:rsid w:val="00084996"/>
    <w:rsid w:val="000857DC"/>
    <w:rsid w:val="000864A3"/>
    <w:rsid w:val="00086517"/>
    <w:rsid w:val="00086E70"/>
    <w:rsid w:val="00087437"/>
    <w:rsid w:val="00087951"/>
    <w:rsid w:val="00087D12"/>
    <w:rsid w:val="000901AB"/>
    <w:rsid w:val="000908D6"/>
    <w:rsid w:val="00090990"/>
    <w:rsid w:val="0009205F"/>
    <w:rsid w:val="0009236A"/>
    <w:rsid w:val="00092406"/>
    <w:rsid w:val="00092D40"/>
    <w:rsid w:val="00093473"/>
    <w:rsid w:val="0009360A"/>
    <w:rsid w:val="000942C7"/>
    <w:rsid w:val="00094633"/>
    <w:rsid w:val="00094748"/>
    <w:rsid w:val="000951CD"/>
    <w:rsid w:val="000951F3"/>
    <w:rsid w:val="000953DC"/>
    <w:rsid w:val="000958BD"/>
    <w:rsid w:val="00095960"/>
    <w:rsid w:val="00095D24"/>
    <w:rsid w:val="00095F39"/>
    <w:rsid w:val="00096768"/>
    <w:rsid w:val="000A01D2"/>
    <w:rsid w:val="000A103A"/>
    <w:rsid w:val="000A2285"/>
    <w:rsid w:val="000A22DA"/>
    <w:rsid w:val="000A22FC"/>
    <w:rsid w:val="000A2B8A"/>
    <w:rsid w:val="000A2EAE"/>
    <w:rsid w:val="000A3465"/>
    <w:rsid w:val="000A37A2"/>
    <w:rsid w:val="000A3D20"/>
    <w:rsid w:val="000A4326"/>
    <w:rsid w:val="000A434A"/>
    <w:rsid w:val="000A4831"/>
    <w:rsid w:val="000A485B"/>
    <w:rsid w:val="000A5006"/>
    <w:rsid w:val="000A5090"/>
    <w:rsid w:val="000A5357"/>
    <w:rsid w:val="000A675A"/>
    <w:rsid w:val="000A701A"/>
    <w:rsid w:val="000A732A"/>
    <w:rsid w:val="000A7980"/>
    <w:rsid w:val="000A7BA9"/>
    <w:rsid w:val="000B0010"/>
    <w:rsid w:val="000B0C00"/>
    <w:rsid w:val="000B0EC9"/>
    <w:rsid w:val="000B0F2B"/>
    <w:rsid w:val="000B1330"/>
    <w:rsid w:val="000B1B22"/>
    <w:rsid w:val="000B1B54"/>
    <w:rsid w:val="000B1D2E"/>
    <w:rsid w:val="000B21CB"/>
    <w:rsid w:val="000B2306"/>
    <w:rsid w:val="000B2714"/>
    <w:rsid w:val="000B2926"/>
    <w:rsid w:val="000B3890"/>
    <w:rsid w:val="000B3E7F"/>
    <w:rsid w:val="000B3FA4"/>
    <w:rsid w:val="000B441B"/>
    <w:rsid w:val="000B4458"/>
    <w:rsid w:val="000B462E"/>
    <w:rsid w:val="000B4C68"/>
    <w:rsid w:val="000B4E2C"/>
    <w:rsid w:val="000B4EF8"/>
    <w:rsid w:val="000B51A2"/>
    <w:rsid w:val="000B51F7"/>
    <w:rsid w:val="000B5630"/>
    <w:rsid w:val="000B66CB"/>
    <w:rsid w:val="000B6725"/>
    <w:rsid w:val="000B6FA3"/>
    <w:rsid w:val="000B6FBE"/>
    <w:rsid w:val="000B7197"/>
    <w:rsid w:val="000C0AE8"/>
    <w:rsid w:val="000C0C24"/>
    <w:rsid w:val="000C11AD"/>
    <w:rsid w:val="000C1409"/>
    <w:rsid w:val="000C1877"/>
    <w:rsid w:val="000C2880"/>
    <w:rsid w:val="000C2B3B"/>
    <w:rsid w:val="000C2EB0"/>
    <w:rsid w:val="000C3040"/>
    <w:rsid w:val="000C3B38"/>
    <w:rsid w:val="000C3F9B"/>
    <w:rsid w:val="000C45A6"/>
    <w:rsid w:val="000C462A"/>
    <w:rsid w:val="000C4EF1"/>
    <w:rsid w:val="000C67BD"/>
    <w:rsid w:val="000C70B4"/>
    <w:rsid w:val="000C7F3A"/>
    <w:rsid w:val="000D00A3"/>
    <w:rsid w:val="000D0106"/>
    <w:rsid w:val="000D06AA"/>
    <w:rsid w:val="000D17C3"/>
    <w:rsid w:val="000D1AD6"/>
    <w:rsid w:val="000D1D55"/>
    <w:rsid w:val="000D21DC"/>
    <w:rsid w:val="000D2B97"/>
    <w:rsid w:val="000D31EF"/>
    <w:rsid w:val="000D32A1"/>
    <w:rsid w:val="000D3DC1"/>
    <w:rsid w:val="000D4157"/>
    <w:rsid w:val="000D44E2"/>
    <w:rsid w:val="000D4677"/>
    <w:rsid w:val="000D56B5"/>
    <w:rsid w:val="000D56C8"/>
    <w:rsid w:val="000D5EAB"/>
    <w:rsid w:val="000D7A68"/>
    <w:rsid w:val="000D7E11"/>
    <w:rsid w:val="000E0533"/>
    <w:rsid w:val="000E0E4A"/>
    <w:rsid w:val="000E1227"/>
    <w:rsid w:val="000E2231"/>
    <w:rsid w:val="000E27F1"/>
    <w:rsid w:val="000E3410"/>
    <w:rsid w:val="000E3512"/>
    <w:rsid w:val="000E42FF"/>
    <w:rsid w:val="000E47EE"/>
    <w:rsid w:val="000E4CE7"/>
    <w:rsid w:val="000E5B2A"/>
    <w:rsid w:val="000E6E6F"/>
    <w:rsid w:val="000E7AFC"/>
    <w:rsid w:val="000F0057"/>
    <w:rsid w:val="000F03DA"/>
    <w:rsid w:val="000F08C4"/>
    <w:rsid w:val="000F097F"/>
    <w:rsid w:val="000F101C"/>
    <w:rsid w:val="000F15FB"/>
    <w:rsid w:val="000F160B"/>
    <w:rsid w:val="000F1664"/>
    <w:rsid w:val="000F1C04"/>
    <w:rsid w:val="000F21CD"/>
    <w:rsid w:val="000F2D6E"/>
    <w:rsid w:val="000F446F"/>
    <w:rsid w:val="000F5064"/>
    <w:rsid w:val="000F5514"/>
    <w:rsid w:val="000F585A"/>
    <w:rsid w:val="000F587B"/>
    <w:rsid w:val="000F5C24"/>
    <w:rsid w:val="000F6055"/>
    <w:rsid w:val="000F6A14"/>
    <w:rsid w:val="000F6A62"/>
    <w:rsid w:val="000F6B45"/>
    <w:rsid w:val="000F6CE4"/>
    <w:rsid w:val="000F7726"/>
    <w:rsid w:val="000F7808"/>
    <w:rsid w:val="000F79CA"/>
    <w:rsid w:val="000F7ECD"/>
    <w:rsid w:val="001000B3"/>
    <w:rsid w:val="001002C0"/>
    <w:rsid w:val="0010086D"/>
    <w:rsid w:val="001014DC"/>
    <w:rsid w:val="00101A93"/>
    <w:rsid w:val="00101D08"/>
    <w:rsid w:val="00102628"/>
    <w:rsid w:val="00102AD1"/>
    <w:rsid w:val="00102FCE"/>
    <w:rsid w:val="00103516"/>
    <w:rsid w:val="00103832"/>
    <w:rsid w:val="00103CCF"/>
    <w:rsid w:val="00104B8C"/>
    <w:rsid w:val="0010551E"/>
    <w:rsid w:val="001058CC"/>
    <w:rsid w:val="00105AE6"/>
    <w:rsid w:val="00105BD2"/>
    <w:rsid w:val="001061D3"/>
    <w:rsid w:val="001061F9"/>
    <w:rsid w:val="001066DE"/>
    <w:rsid w:val="0010780A"/>
    <w:rsid w:val="00107AAE"/>
    <w:rsid w:val="00107E38"/>
    <w:rsid w:val="00107E6F"/>
    <w:rsid w:val="0011053D"/>
    <w:rsid w:val="00110F3A"/>
    <w:rsid w:val="001112B9"/>
    <w:rsid w:val="001114D0"/>
    <w:rsid w:val="001119EB"/>
    <w:rsid w:val="00111B0D"/>
    <w:rsid w:val="00111B44"/>
    <w:rsid w:val="00112133"/>
    <w:rsid w:val="0011308C"/>
    <w:rsid w:val="0011309A"/>
    <w:rsid w:val="00113C5A"/>
    <w:rsid w:val="00113CF3"/>
    <w:rsid w:val="00113D44"/>
    <w:rsid w:val="00114549"/>
    <w:rsid w:val="00114C54"/>
    <w:rsid w:val="00115166"/>
    <w:rsid w:val="001160D6"/>
    <w:rsid w:val="001167EC"/>
    <w:rsid w:val="00116DC1"/>
    <w:rsid w:val="0011705F"/>
    <w:rsid w:val="00120174"/>
    <w:rsid w:val="00120211"/>
    <w:rsid w:val="00120234"/>
    <w:rsid w:val="0012051D"/>
    <w:rsid w:val="001205C6"/>
    <w:rsid w:val="001207CD"/>
    <w:rsid w:val="00120A5F"/>
    <w:rsid w:val="00120C99"/>
    <w:rsid w:val="0012185E"/>
    <w:rsid w:val="0012190A"/>
    <w:rsid w:val="00123898"/>
    <w:rsid w:val="00123DC0"/>
    <w:rsid w:val="0012419A"/>
    <w:rsid w:val="001249FC"/>
    <w:rsid w:val="00124A7F"/>
    <w:rsid w:val="00124B22"/>
    <w:rsid w:val="00124EC6"/>
    <w:rsid w:val="00125520"/>
    <w:rsid w:val="001260E2"/>
    <w:rsid w:val="001265C7"/>
    <w:rsid w:val="00126870"/>
    <w:rsid w:val="00127A52"/>
    <w:rsid w:val="00127C4A"/>
    <w:rsid w:val="00130493"/>
    <w:rsid w:val="001319FF"/>
    <w:rsid w:val="0013216D"/>
    <w:rsid w:val="001325A5"/>
    <w:rsid w:val="001325AE"/>
    <w:rsid w:val="00132C22"/>
    <w:rsid w:val="00132E33"/>
    <w:rsid w:val="00133515"/>
    <w:rsid w:val="00133A24"/>
    <w:rsid w:val="001342D2"/>
    <w:rsid w:val="001342DE"/>
    <w:rsid w:val="00134C41"/>
    <w:rsid w:val="00134D22"/>
    <w:rsid w:val="0013667B"/>
    <w:rsid w:val="001373FF"/>
    <w:rsid w:val="001378C2"/>
    <w:rsid w:val="0014042E"/>
    <w:rsid w:val="0014058A"/>
    <w:rsid w:val="00140703"/>
    <w:rsid w:val="00140EA3"/>
    <w:rsid w:val="00141260"/>
    <w:rsid w:val="001417B6"/>
    <w:rsid w:val="00141BA8"/>
    <w:rsid w:val="001422A8"/>
    <w:rsid w:val="001427FA"/>
    <w:rsid w:val="00142D9A"/>
    <w:rsid w:val="00143011"/>
    <w:rsid w:val="001434AA"/>
    <w:rsid w:val="0014412E"/>
    <w:rsid w:val="00144F55"/>
    <w:rsid w:val="001456BA"/>
    <w:rsid w:val="00145811"/>
    <w:rsid w:val="001458BD"/>
    <w:rsid w:val="001461B1"/>
    <w:rsid w:val="00146889"/>
    <w:rsid w:val="001473E3"/>
    <w:rsid w:val="00147400"/>
    <w:rsid w:val="001477E1"/>
    <w:rsid w:val="00147A91"/>
    <w:rsid w:val="001503F1"/>
    <w:rsid w:val="00151C46"/>
    <w:rsid w:val="00151DCD"/>
    <w:rsid w:val="00151F9E"/>
    <w:rsid w:val="001521BA"/>
    <w:rsid w:val="001523E5"/>
    <w:rsid w:val="001525D9"/>
    <w:rsid w:val="00152B0C"/>
    <w:rsid w:val="00152E7A"/>
    <w:rsid w:val="00153BAB"/>
    <w:rsid w:val="00153F24"/>
    <w:rsid w:val="001540A2"/>
    <w:rsid w:val="001546FE"/>
    <w:rsid w:val="00154B0F"/>
    <w:rsid w:val="001551E3"/>
    <w:rsid w:val="0015529C"/>
    <w:rsid w:val="0015570D"/>
    <w:rsid w:val="0015690F"/>
    <w:rsid w:val="00157392"/>
    <w:rsid w:val="00157EBD"/>
    <w:rsid w:val="00160602"/>
    <w:rsid w:val="00160D12"/>
    <w:rsid w:val="001610DE"/>
    <w:rsid w:val="001619E0"/>
    <w:rsid w:val="00162A53"/>
    <w:rsid w:val="001636EA"/>
    <w:rsid w:val="00163846"/>
    <w:rsid w:val="00163957"/>
    <w:rsid w:val="001639E0"/>
    <w:rsid w:val="00163FCA"/>
    <w:rsid w:val="00164604"/>
    <w:rsid w:val="00164CB7"/>
    <w:rsid w:val="001650FA"/>
    <w:rsid w:val="00165622"/>
    <w:rsid w:val="001656A4"/>
    <w:rsid w:val="0016579A"/>
    <w:rsid w:val="00165F19"/>
    <w:rsid w:val="0016668E"/>
    <w:rsid w:val="001666CA"/>
    <w:rsid w:val="001667AA"/>
    <w:rsid w:val="00166E85"/>
    <w:rsid w:val="00167F40"/>
    <w:rsid w:val="001701C8"/>
    <w:rsid w:val="0017026D"/>
    <w:rsid w:val="00170B2A"/>
    <w:rsid w:val="00171297"/>
    <w:rsid w:val="00171566"/>
    <w:rsid w:val="00171AA9"/>
    <w:rsid w:val="00171C9E"/>
    <w:rsid w:val="001721C7"/>
    <w:rsid w:val="00173183"/>
    <w:rsid w:val="001735C9"/>
    <w:rsid w:val="00173862"/>
    <w:rsid w:val="00173A39"/>
    <w:rsid w:val="00173F44"/>
    <w:rsid w:val="00173FCD"/>
    <w:rsid w:val="00174135"/>
    <w:rsid w:val="001747A1"/>
    <w:rsid w:val="00174ACA"/>
    <w:rsid w:val="00174E51"/>
    <w:rsid w:val="00174E9B"/>
    <w:rsid w:val="00174EA4"/>
    <w:rsid w:val="00174EF6"/>
    <w:rsid w:val="00174FC4"/>
    <w:rsid w:val="001755D1"/>
    <w:rsid w:val="0017604A"/>
    <w:rsid w:val="001760A8"/>
    <w:rsid w:val="0017637C"/>
    <w:rsid w:val="001769C5"/>
    <w:rsid w:val="00177408"/>
    <w:rsid w:val="00177B0C"/>
    <w:rsid w:val="00177F2E"/>
    <w:rsid w:val="00180264"/>
    <w:rsid w:val="001803E0"/>
    <w:rsid w:val="001806BA"/>
    <w:rsid w:val="001807AB"/>
    <w:rsid w:val="001815BE"/>
    <w:rsid w:val="00181696"/>
    <w:rsid w:val="00181C64"/>
    <w:rsid w:val="00181F8E"/>
    <w:rsid w:val="0018262C"/>
    <w:rsid w:val="00182BC3"/>
    <w:rsid w:val="00182E50"/>
    <w:rsid w:val="00182F79"/>
    <w:rsid w:val="00182FE8"/>
    <w:rsid w:val="00183FD3"/>
    <w:rsid w:val="00184F1E"/>
    <w:rsid w:val="00185784"/>
    <w:rsid w:val="00185B98"/>
    <w:rsid w:val="00185EF3"/>
    <w:rsid w:val="00186CF7"/>
    <w:rsid w:val="00186D58"/>
    <w:rsid w:val="00186F7E"/>
    <w:rsid w:val="001874E4"/>
    <w:rsid w:val="00190AF7"/>
    <w:rsid w:val="00191757"/>
    <w:rsid w:val="00191904"/>
    <w:rsid w:val="00191BF2"/>
    <w:rsid w:val="0019214A"/>
    <w:rsid w:val="001929E8"/>
    <w:rsid w:val="001930FE"/>
    <w:rsid w:val="00193294"/>
    <w:rsid w:val="00193467"/>
    <w:rsid w:val="00193965"/>
    <w:rsid w:val="00193AC5"/>
    <w:rsid w:val="00195358"/>
    <w:rsid w:val="0019577F"/>
    <w:rsid w:val="001958BB"/>
    <w:rsid w:val="00195C8C"/>
    <w:rsid w:val="001961C4"/>
    <w:rsid w:val="0019638A"/>
    <w:rsid w:val="00196CA2"/>
    <w:rsid w:val="00196FA9"/>
    <w:rsid w:val="00197731"/>
    <w:rsid w:val="00197AFE"/>
    <w:rsid w:val="00197BEC"/>
    <w:rsid w:val="00197D29"/>
    <w:rsid w:val="001A0460"/>
    <w:rsid w:val="001A05EA"/>
    <w:rsid w:val="001A0633"/>
    <w:rsid w:val="001A0A8D"/>
    <w:rsid w:val="001A0F67"/>
    <w:rsid w:val="001A115B"/>
    <w:rsid w:val="001A12FB"/>
    <w:rsid w:val="001A1562"/>
    <w:rsid w:val="001A1AC4"/>
    <w:rsid w:val="001A1DBA"/>
    <w:rsid w:val="001A2B99"/>
    <w:rsid w:val="001A314C"/>
    <w:rsid w:val="001A36C9"/>
    <w:rsid w:val="001A38F7"/>
    <w:rsid w:val="001A40F4"/>
    <w:rsid w:val="001A422D"/>
    <w:rsid w:val="001A448F"/>
    <w:rsid w:val="001A44D6"/>
    <w:rsid w:val="001A4506"/>
    <w:rsid w:val="001A4832"/>
    <w:rsid w:val="001A4AC0"/>
    <w:rsid w:val="001A5AE3"/>
    <w:rsid w:val="001A5D74"/>
    <w:rsid w:val="001A5E3C"/>
    <w:rsid w:val="001A5F83"/>
    <w:rsid w:val="001A6656"/>
    <w:rsid w:val="001A6E34"/>
    <w:rsid w:val="001A6E93"/>
    <w:rsid w:val="001A7207"/>
    <w:rsid w:val="001A79DB"/>
    <w:rsid w:val="001B0639"/>
    <w:rsid w:val="001B0AF5"/>
    <w:rsid w:val="001B0DC9"/>
    <w:rsid w:val="001B0E07"/>
    <w:rsid w:val="001B109C"/>
    <w:rsid w:val="001B14C9"/>
    <w:rsid w:val="001B28C0"/>
    <w:rsid w:val="001B47F1"/>
    <w:rsid w:val="001B499A"/>
    <w:rsid w:val="001B4E1C"/>
    <w:rsid w:val="001B6271"/>
    <w:rsid w:val="001B6EA8"/>
    <w:rsid w:val="001B6F3A"/>
    <w:rsid w:val="001B780F"/>
    <w:rsid w:val="001B78C8"/>
    <w:rsid w:val="001B7AF6"/>
    <w:rsid w:val="001C0261"/>
    <w:rsid w:val="001C06F4"/>
    <w:rsid w:val="001C1083"/>
    <w:rsid w:val="001C253A"/>
    <w:rsid w:val="001C2BEE"/>
    <w:rsid w:val="001C2DCC"/>
    <w:rsid w:val="001C3101"/>
    <w:rsid w:val="001C4215"/>
    <w:rsid w:val="001C43BC"/>
    <w:rsid w:val="001C527A"/>
    <w:rsid w:val="001C5F76"/>
    <w:rsid w:val="001C7512"/>
    <w:rsid w:val="001C7610"/>
    <w:rsid w:val="001C7759"/>
    <w:rsid w:val="001C77AF"/>
    <w:rsid w:val="001D00DE"/>
    <w:rsid w:val="001D0493"/>
    <w:rsid w:val="001D0B93"/>
    <w:rsid w:val="001D23DC"/>
    <w:rsid w:val="001D3705"/>
    <w:rsid w:val="001D3B06"/>
    <w:rsid w:val="001D3B0F"/>
    <w:rsid w:val="001D3DEA"/>
    <w:rsid w:val="001D455F"/>
    <w:rsid w:val="001D5966"/>
    <w:rsid w:val="001D59B6"/>
    <w:rsid w:val="001D6FD0"/>
    <w:rsid w:val="001D737A"/>
    <w:rsid w:val="001D750E"/>
    <w:rsid w:val="001D7D34"/>
    <w:rsid w:val="001E004D"/>
    <w:rsid w:val="001E0166"/>
    <w:rsid w:val="001E0563"/>
    <w:rsid w:val="001E077A"/>
    <w:rsid w:val="001E08FA"/>
    <w:rsid w:val="001E13CF"/>
    <w:rsid w:val="001E16B4"/>
    <w:rsid w:val="001E178E"/>
    <w:rsid w:val="001E17C0"/>
    <w:rsid w:val="001E1C6B"/>
    <w:rsid w:val="001E1CCF"/>
    <w:rsid w:val="001E2023"/>
    <w:rsid w:val="001E2484"/>
    <w:rsid w:val="001E265D"/>
    <w:rsid w:val="001E2F5E"/>
    <w:rsid w:val="001E2FD7"/>
    <w:rsid w:val="001E409D"/>
    <w:rsid w:val="001E55B5"/>
    <w:rsid w:val="001E58B1"/>
    <w:rsid w:val="001E5CBF"/>
    <w:rsid w:val="001E5DB5"/>
    <w:rsid w:val="001E65C7"/>
    <w:rsid w:val="001E697C"/>
    <w:rsid w:val="001E6F4F"/>
    <w:rsid w:val="001E7421"/>
    <w:rsid w:val="001F115B"/>
    <w:rsid w:val="001F186A"/>
    <w:rsid w:val="001F239B"/>
    <w:rsid w:val="001F2964"/>
    <w:rsid w:val="001F2B48"/>
    <w:rsid w:val="001F2E17"/>
    <w:rsid w:val="001F3202"/>
    <w:rsid w:val="001F3A53"/>
    <w:rsid w:val="001F3B47"/>
    <w:rsid w:val="001F49B2"/>
    <w:rsid w:val="001F4CEE"/>
    <w:rsid w:val="001F4F7A"/>
    <w:rsid w:val="001F5939"/>
    <w:rsid w:val="001F5F4E"/>
    <w:rsid w:val="001F606F"/>
    <w:rsid w:val="001F6AF8"/>
    <w:rsid w:val="001F6B62"/>
    <w:rsid w:val="001F6F6A"/>
    <w:rsid w:val="001F7490"/>
    <w:rsid w:val="00200C9E"/>
    <w:rsid w:val="002011F2"/>
    <w:rsid w:val="002015F9"/>
    <w:rsid w:val="0020363D"/>
    <w:rsid w:val="00203642"/>
    <w:rsid w:val="00203794"/>
    <w:rsid w:val="00203C26"/>
    <w:rsid w:val="00203F16"/>
    <w:rsid w:val="00204894"/>
    <w:rsid w:val="00204F5E"/>
    <w:rsid w:val="002056DE"/>
    <w:rsid w:val="0020723A"/>
    <w:rsid w:val="00207447"/>
    <w:rsid w:val="00207A77"/>
    <w:rsid w:val="0021021E"/>
    <w:rsid w:val="00210296"/>
    <w:rsid w:val="002105A6"/>
    <w:rsid w:val="00210604"/>
    <w:rsid w:val="00210904"/>
    <w:rsid w:val="00210B52"/>
    <w:rsid w:val="00210C83"/>
    <w:rsid w:val="0021116F"/>
    <w:rsid w:val="002112AB"/>
    <w:rsid w:val="0021198C"/>
    <w:rsid w:val="0021214C"/>
    <w:rsid w:val="00212207"/>
    <w:rsid w:val="002127CA"/>
    <w:rsid w:val="00212800"/>
    <w:rsid w:val="00212CF6"/>
    <w:rsid w:val="00212E96"/>
    <w:rsid w:val="00212EEF"/>
    <w:rsid w:val="00213039"/>
    <w:rsid w:val="002130A0"/>
    <w:rsid w:val="00213FB2"/>
    <w:rsid w:val="00214099"/>
    <w:rsid w:val="00214618"/>
    <w:rsid w:val="002146BF"/>
    <w:rsid w:val="00214C64"/>
    <w:rsid w:val="00214FE4"/>
    <w:rsid w:val="00215AF1"/>
    <w:rsid w:val="00216B6F"/>
    <w:rsid w:val="0021770C"/>
    <w:rsid w:val="00217D8A"/>
    <w:rsid w:val="00217F99"/>
    <w:rsid w:val="00220B1D"/>
    <w:rsid w:val="00220B36"/>
    <w:rsid w:val="00220DDE"/>
    <w:rsid w:val="0022142A"/>
    <w:rsid w:val="0022172B"/>
    <w:rsid w:val="00221C99"/>
    <w:rsid w:val="00221F07"/>
    <w:rsid w:val="002224FB"/>
    <w:rsid w:val="00222546"/>
    <w:rsid w:val="00223545"/>
    <w:rsid w:val="00223FEB"/>
    <w:rsid w:val="00224923"/>
    <w:rsid w:val="00225565"/>
    <w:rsid w:val="00225A32"/>
    <w:rsid w:val="002261A5"/>
    <w:rsid w:val="00226532"/>
    <w:rsid w:val="002268AA"/>
    <w:rsid w:val="002268F9"/>
    <w:rsid w:val="00226A09"/>
    <w:rsid w:val="00227270"/>
    <w:rsid w:val="00227DC2"/>
    <w:rsid w:val="00227F73"/>
    <w:rsid w:val="00230B4C"/>
    <w:rsid w:val="00230D6C"/>
    <w:rsid w:val="002310DF"/>
    <w:rsid w:val="00231184"/>
    <w:rsid w:val="002313B3"/>
    <w:rsid w:val="00231682"/>
    <w:rsid w:val="00231B0F"/>
    <w:rsid w:val="00231D44"/>
    <w:rsid w:val="00232384"/>
    <w:rsid w:val="00232A14"/>
    <w:rsid w:val="0023345F"/>
    <w:rsid w:val="00233539"/>
    <w:rsid w:val="002335C6"/>
    <w:rsid w:val="00233BD8"/>
    <w:rsid w:val="00233C86"/>
    <w:rsid w:val="00234655"/>
    <w:rsid w:val="002348B6"/>
    <w:rsid w:val="002352CC"/>
    <w:rsid w:val="00235439"/>
    <w:rsid w:val="00235646"/>
    <w:rsid w:val="00235929"/>
    <w:rsid w:val="00235FCC"/>
    <w:rsid w:val="00236E33"/>
    <w:rsid w:val="00240392"/>
    <w:rsid w:val="00240D43"/>
    <w:rsid w:val="00240DD7"/>
    <w:rsid w:val="0024177D"/>
    <w:rsid w:val="00241992"/>
    <w:rsid w:val="00241B7C"/>
    <w:rsid w:val="00242C73"/>
    <w:rsid w:val="002434BD"/>
    <w:rsid w:val="002434DE"/>
    <w:rsid w:val="002445B9"/>
    <w:rsid w:val="00244D91"/>
    <w:rsid w:val="00244E2E"/>
    <w:rsid w:val="00245469"/>
    <w:rsid w:val="00245D12"/>
    <w:rsid w:val="002464B9"/>
    <w:rsid w:val="00246560"/>
    <w:rsid w:val="002465D4"/>
    <w:rsid w:val="00246B81"/>
    <w:rsid w:val="002471CF"/>
    <w:rsid w:val="00247447"/>
    <w:rsid w:val="002474D2"/>
    <w:rsid w:val="00247B43"/>
    <w:rsid w:val="00250925"/>
    <w:rsid w:val="002519CE"/>
    <w:rsid w:val="002521D9"/>
    <w:rsid w:val="002521DF"/>
    <w:rsid w:val="0025290A"/>
    <w:rsid w:val="002536D8"/>
    <w:rsid w:val="00253ACE"/>
    <w:rsid w:val="00253BDB"/>
    <w:rsid w:val="00254375"/>
    <w:rsid w:val="002544FA"/>
    <w:rsid w:val="002545E6"/>
    <w:rsid w:val="0025483E"/>
    <w:rsid w:val="0025517E"/>
    <w:rsid w:val="00255B08"/>
    <w:rsid w:val="00255F95"/>
    <w:rsid w:val="002561A7"/>
    <w:rsid w:val="002568DB"/>
    <w:rsid w:val="0025736B"/>
    <w:rsid w:val="0025756F"/>
    <w:rsid w:val="00257A68"/>
    <w:rsid w:val="00257DB9"/>
    <w:rsid w:val="00260D4B"/>
    <w:rsid w:val="00260EFA"/>
    <w:rsid w:val="002620F0"/>
    <w:rsid w:val="0026227F"/>
    <w:rsid w:val="00262B32"/>
    <w:rsid w:val="00262FE4"/>
    <w:rsid w:val="00263464"/>
    <w:rsid w:val="002636AD"/>
    <w:rsid w:val="002639A4"/>
    <w:rsid w:val="002639BA"/>
    <w:rsid w:val="0026402A"/>
    <w:rsid w:val="00264EE5"/>
    <w:rsid w:val="00265872"/>
    <w:rsid w:val="0026614A"/>
    <w:rsid w:val="00266688"/>
    <w:rsid w:val="002667A5"/>
    <w:rsid w:val="0026685D"/>
    <w:rsid w:val="002669C9"/>
    <w:rsid w:val="0026766B"/>
    <w:rsid w:val="002676B1"/>
    <w:rsid w:val="00270736"/>
    <w:rsid w:val="002709CA"/>
    <w:rsid w:val="00271019"/>
    <w:rsid w:val="002710FE"/>
    <w:rsid w:val="002718F6"/>
    <w:rsid w:val="0027248A"/>
    <w:rsid w:val="0027296C"/>
    <w:rsid w:val="00272F7B"/>
    <w:rsid w:val="00273631"/>
    <w:rsid w:val="002736AB"/>
    <w:rsid w:val="00273F13"/>
    <w:rsid w:val="00274067"/>
    <w:rsid w:val="00274183"/>
    <w:rsid w:val="00274384"/>
    <w:rsid w:val="002749A4"/>
    <w:rsid w:val="00274C67"/>
    <w:rsid w:val="002751DF"/>
    <w:rsid w:val="00275498"/>
    <w:rsid w:val="00275576"/>
    <w:rsid w:val="002758D3"/>
    <w:rsid w:val="00275ACD"/>
    <w:rsid w:val="00276C3B"/>
    <w:rsid w:val="00277453"/>
    <w:rsid w:val="00277471"/>
    <w:rsid w:val="002776A4"/>
    <w:rsid w:val="002778B0"/>
    <w:rsid w:val="00277982"/>
    <w:rsid w:val="00277B58"/>
    <w:rsid w:val="00277E42"/>
    <w:rsid w:val="00280B91"/>
    <w:rsid w:val="00281183"/>
    <w:rsid w:val="002811C4"/>
    <w:rsid w:val="00282CAB"/>
    <w:rsid w:val="00282D7B"/>
    <w:rsid w:val="00283B06"/>
    <w:rsid w:val="00283BAC"/>
    <w:rsid w:val="00283BBE"/>
    <w:rsid w:val="00283ED2"/>
    <w:rsid w:val="0028406D"/>
    <w:rsid w:val="00284199"/>
    <w:rsid w:val="002841D5"/>
    <w:rsid w:val="00284292"/>
    <w:rsid w:val="00284A18"/>
    <w:rsid w:val="00284DB7"/>
    <w:rsid w:val="0028529D"/>
    <w:rsid w:val="002855BF"/>
    <w:rsid w:val="0028571D"/>
    <w:rsid w:val="0028593E"/>
    <w:rsid w:val="00285F45"/>
    <w:rsid w:val="002861EB"/>
    <w:rsid w:val="0028710C"/>
    <w:rsid w:val="00287232"/>
    <w:rsid w:val="0028786D"/>
    <w:rsid w:val="00287E43"/>
    <w:rsid w:val="00290A2B"/>
    <w:rsid w:val="00290B1A"/>
    <w:rsid w:val="00291EE7"/>
    <w:rsid w:val="00292750"/>
    <w:rsid w:val="00293111"/>
    <w:rsid w:val="00293437"/>
    <w:rsid w:val="00293A97"/>
    <w:rsid w:val="00293BF4"/>
    <w:rsid w:val="002954B6"/>
    <w:rsid w:val="002958F9"/>
    <w:rsid w:val="00296168"/>
    <w:rsid w:val="002964B5"/>
    <w:rsid w:val="0029670E"/>
    <w:rsid w:val="0029677B"/>
    <w:rsid w:val="002970DF"/>
    <w:rsid w:val="00297477"/>
    <w:rsid w:val="00297A4A"/>
    <w:rsid w:val="00297D8A"/>
    <w:rsid w:val="002A0137"/>
    <w:rsid w:val="002A0BB5"/>
    <w:rsid w:val="002A1747"/>
    <w:rsid w:val="002A1871"/>
    <w:rsid w:val="002A2951"/>
    <w:rsid w:val="002A2C23"/>
    <w:rsid w:val="002A2C60"/>
    <w:rsid w:val="002A3ABB"/>
    <w:rsid w:val="002A4115"/>
    <w:rsid w:val="002A458D"/>
    <w:rsid w:val="002A4B81"/>
    <w:rsid w:val="002A4D02"/>
    <w:rsid w:val="002A4D31"/>
    <w:rsid w:val="002A5D79"/>
    <w:rsid w:val="002A5D99"/>
    <w:rsid w:val="002A5EEF"/>
    <w:rsid w:val="002A60E7"/>
    <w:rsid w:val="002A7885"/>
    <w:rsid w:val="002A7D70"/>
    <w:rsid w:val="002A7E7F"/>
    <w:rsid w:val="002B0DEF"/>
    <w:rsid w:val="002B0DF0"/>
    <w:rsid w:val="002B1B1F"/>
    <w:rsid w:val="002B1C09"/>
    <w:rsid w:val="002B1EEE"/>
    <w:rsid w:val="002B2679"/>
    <w:rsid w:val="002B27A5"/>
    <w:rsid w:val="002B3632"/>
    <w:rsid w:val="002B37AD"/>
    <w:rsid w:val="002B3CEE"/>
    <w:rsid w:val="002B3E1C"/>
    <w:rsid w:val="002B4068"/>
    <w:rsid w:val="002B491B"/>
    <w:rsid w:val="002B5299"/>
    <w:rsid w:val="002B5708"/>
    <w:rsid w:val="002B6008"/>
    <w:rsid w:val="002B6700"/>
    <w:rsid w:val="002B6B1E"/>
    <w:rsid w:val="002B6FD3"/>
    <w:rsid w:val="002B7933"/>
    <w:rsid w:val="002B7DEA"/>
    <w:rsid w:val="002C0A19"/>
    <w:rsid w:val="002C0E9F"/>
    <w:rsid w:val="002C0FA8"/>
    <w:rsid w:val="002C143B"/>
    <w:rsid w:val="002C1FBE"/>
    <w:rsid w:val="002C2057"/>
    <w:rsid w:val="002C2187"/>
    <w:rsid w:val="002C2345"/>
    <w:rsid w:val="002C2D9A"/>
    <w:rsid w:val="002C3016"/>
    <w:rsid w:val="002C36E1"/>
    <w:rsid w:val="002C38C6"/>
    <w:rsid w:val="002C3CED"/>
    <w:rsid w:val="002C4215"/>
    <w:rsid w:val="002C4979"/>
    <w:rsid w:val="002C5028"/>
    <w:rsid w:val="002C5040"/>
    <w:rsid w:val="002C5A43"/>
    <w:rsid w:val="002C6ED4"/>
    <w:rsid w:val="002C7168"/>
    <w:rsid w:val="002C7A81"/>
    <w:rsid w:val="002D06B5"/>
    <w:rsid w:val="002D0888"/>
    <w:rsid w:val="002D09B3"/>
    <w:rsid w:val="002D105F"/>
    <w:rsid w:val="002D1A93"/>
    <w:rsid w:val="002D1C81"/>
    <w:rsid w:val="002D202E"/>
    <w:rsid w:val="002D27E2"/>
    <w:rsid w:val="002D2952"/>
    <w:rsid w:val="002D2AC1"/>
    <w:rsid w:val="002D338C"/>
    <w:rsid w:val="002D39EB"/>
    <w:rsid w:val="002D3A97"/>
    <w:rsid w:val="002D40BA"/>
    <w:rsid w:val="002D4132"/>
    <w:rsid w:val="002D4768"/>
    <w:rsid w:val="002D4AA1"/>
    <w:rsid w:val="002D4B8F"/>
    <w:rsid w:val="002D4D21"/>
    <w:rsid w:val="002D5538"/>
    <w:rsid w:val="002D5850"/>
    <w:rsid w:val="002D5B47"/>
    <w:rsid w:val="002D66A9"/>
    <w:rsid w:val="002D6BFA"/>
    <w:rsid w:val="002D6DCF"/>
    <w:rsid w:val="002D7119"/>
    <w:rsid w:val="002D79F7"/>
    <w:rsid w:val="002D7EE8"/>
    <w:rsid w:val="002E0015"/>
    <w:rsid w:val="002E0ED1"/>
    <w:rsid w:val="002E1754"/>
    <w:rsid w:val="002E17B8"/>
    <w:rsid w:val="002E1BB6"/>
    <w:rsid w:val="002E1C5D"/>
    <w:rsid w:val="002E1C92"/>
    <w:rsid w:val="002E27AD"/>
    <w:rsid w:val="002E3D61"/>
    <w:rsid w:val="002E50D2"/>
    <w:rsid w:val="002E52AC"/>
    <w:rsid w:val="002E53B4"/>
    <w:rsid w:val="002E54BA"/>
    <w:rsid w:val="002E58BB"/>
    <w:rsid w:val="002E5F50"/>
    <w:rsid w:val="002E5FD7"/>
    <w:rsid w:val="002E6481"/>
    <w:rsid w:val="002E6A36"/>
    <w:rsid w:val="002E6EAC"/>
    <w:rsid w:val="002E77AF"/>
    <w:rsid w:val="002E7CE8"/>
    <w:rsid w:val="002F16E2"/>
    <w:rsid w:val="002F1806"/>
    <w:rsid w:val="002F1D15"/>
    <w:rsid w:val="002F20D4"/>
    <w:rsid w:val="002F2B77"/>
    <w:rsid w:val="002F2D67"/>
    <w:rsid w:val="002F3075"/>
    <w:rsid w:val="002F3F23"/>
    <w:rsid w:val="002F4357"/>
    <w:rsid w:val="002F4A68"/>
    <w:rsid w:val="002F4D2B"/>
    <w:rsid w:val="002F5ED0"/>
    <w:rsid w:val="002F6238"/>
    <w:rsid w:val="002F6C80"/>
    <w:rsid w:val="002F6C92"/>
    <w:rsid w:val="002F6D3D"/>
    <w:rsid w:val="002F6F0B"/>
    <w:rsid w:val="002F6FDC"/>
    <w:rsid w:val="002F781B"/>
    <w:rsid w:val="003005AA"/>
    <w:rsid w:val="0030256C"/>
    <w:rsid w:val="00303554"/>
    <w:rsid w:val="003036CA"/>
    <w:rsid w:val="00303B22"/>
    <w:rsid w:val="00303FAD"/>
    <w:rsid w:val="00304407"/>
    <w:rsid w:val="00304590"/>
    <w:rsid w:val="0030475C"/>
    <w:rsid w:val="00304DA7"/>
    <w:rsid w:val="00305E44"/>
    <w:rsid w:val="00305EDF"/>
    <w:rsid w:val="00306034"/>
    <w:rsid w:val="003064FF"/>
    <w:rsid w:val="0030665F"/>
    <w:rsid w:val="00306EBF"/>
    <w:rsid w:val="00307090"/>
    <w:rsid w:val="00307117"/>
    <w:rsid w:val="00307149"/>
    <w:rsid w:val="00307535"/>
    <w:rsid w:val="003079A8"/>
    <w:rsid w:val="003104D1"/>
    <w:rsid w:val="0031060E"/>
    <w:rsid w:val="00310DD5"/>
    <w:rsid w:val="0031108B"/>
    <w:rsid w:val="0031134F"/>
    <w:rsid w:val="003116CA"/>
    <w:rsid w:val="0031260B"/>
    <w:rsid w:val="00312844"/>
    <w:rsid w:val="00312E50"/>
    <w:rsid w:val="00313D32"/>
    <w:rsid w:val="00313F11"/>
    <w:rsid w:val="003154BD"/>
    <w:rsid w:val="00315692"/>
    <w:rsid w:val="003156A6"/>
    <w:rsid w:val="00315A9F"/>
    <w:rsid w:val="00315F7F"/>
    <w:rsid w:val="00317030"/>
    <w:rsid w:val="00317526"/>
    <w:rsid w:val="003175B7"/>
    <w:rsid w:val="00317648"/>
    <w:rsid w:val="00320004"/>
    <w:rsid w:val="00320044"/>
    <w:rsid w:val="00320C44"/>
    <w:rsid w:val="00320CAC"/>
    <w:rsid w:val="00320FB1"/>
    <w:rsid w:val="00321D2B"/>
    <w:rsid w:val="0032261B"/>
    <w:rsid w:val="00322783"/>
    <w:rsid w:val="00322850"/>
    <w:rsid w:val="0032369B"/>
    <w:rsid w:val="00323AD6"/>
    <w:rsid w:val="003240E1"/>
    <w:rsid w:val="003243EE"/>
    <w:rsid w:val="00324CA5"/>
    <w:rsid w:val="00324F17"/>
    <w:rsid w:val="00325C06"/>
    <w:rsid w:val="00325DF1"/>
    <w:rsid w:val="003265B8"/>
    <w:rsid w:val="003267C8"/>
    <w:rsid w:val="00326E75"/>
    <w:rsid w:val="003276AE"/>
    <w:rsid w:val="003301C7"/>
    <w:rsid w:val="00330360"/>
    <w:rsid w:val="003304E6"/>
    <w:rsid w:val="00330B80"/>
    <w:rsid w:val="00330F6E"/>
    <w:rsid w:val="00331383"/>
    <w:rsid w:val="0033150E"/>
    <w:rsid w:val="003318F7"/>
    <w:rsid w:val="00331C04"/>
    <w:rsid w:val="00332443"/>
    <w:rsid w:val="00332935"/>
    <w:rsid w:val="00332EEE"/>
    <w:rsid w:val="00333521"/>
    <w:rsid w:val="00333639"/>
    <w:rsid w:val="00333725"/>
    <w:rsid w:val="00334453"/>
    <w:rsid w:val="00334930"/>
    <w:rsid w:val="00334BB8"/>
    <w:rsid w:val="00334FA7"/>
    <w:rsid w:val="00335738"/>
    <w:rsid w:val="003358DD"/>
    <w:rsid w:val="003368D1"/>
    <w:rsid w:val="00336B6D"/>
    <w:rsid w:val="0033784F"/>
    <w:rsid w:val="003400A7"/>
    <w:rsid w:val="00340128"/>
    <w:rsid w:val="00340D14"/>
    <w:rsid w:val="00341906"/>
    <w:rsid w:val="003421B6"/>
    <w:rsid w:val="00342506"/>
    <w:rsid w:val="003425BF"/>
    <w:rsid w:val="00342855"/>
    <w:rsid w:val="00342E23"/>
    <w:rsid w:val="003433FB"/>
    <w:rsid w:val="0034341D"/>
    <w:rsid w:val="00343AFF"/>
    <w:rsid w:val="00344A7E"/>
    <w:rsid w:val="003450F4"/>
    <w:rsid w:val="00345724"/>
    <w:rsid w:val="00345D8B"/>
    <w:rsid w:val="00345DD0"/>
    <w:rsid w:val="00345F2D"/>
    <w:rsid w:val="00346345"/>
    <w:rsid w:val="00346B2D"/>
    <w:rsid w:val="00347198"/>
    <w:rsid w:val="00347200"/>
    <w:rsid w:val="00350068"/>
    <w:rsid w:val="0035032A"/>
    <w:rsid w:val="003513B1"/>
    <w:rsid w:val="003513FB"/>
    <w:rsid w:val="003519F5"/>
    <w:rsid w:val="00352438"/>
    <w:rsid w:val="00352723"/>
    <w:rsid w:val="00352789"/>
    <w:rsid w:val="00352823"/>
    <w:rsid w:val="00353047"/>
    <w:rsid w:val="00353FC4"/>
    <w:rsid w:val="0035401E"/>
    <w:rsid w:val="00355171"/>
    <w:rsid w:val="00355236"/>
    <w:rsid w:val="00356011"/>
    <w:rsid w:val="003560F1"/>
    <w:rsid w:val="00356356"/>
    <w:rsid w:val="0035684E"/>
    <w:rsid w:val="00356E31"/>
    <w:rsid w:val="00356F21"/>
    <w:rsid w:val="003572D5"/>
    <w:rsid w:val="00357496"/>
    <w:rsid w:val="003578B7"/>
    <w:rsid w:val="00357DB6"/>
    <w:rsid w:val="003609DD"/>
    <w:rsid w:val="00360BB3"/>
    <w:rsid w:val="00361A1A"/>
    <w:rsid w:val="00361B81"/>
    <w:rsid w:val="003629F7"/>
    <w:rsid w:val="0036322C"/>
    <w:rsid w:val="00363696"/>
    <w:rsid w:val="00363AA0"/>
    <w:rsid w:val="0036468A"/>
    <w:rsid w:val="00364DCE"/>
    <w:rsid w:val="00365684"/>
    <w:rsid w:val="0036651E"/>
    <w:rsid w:val="003668BD"/>
    <w:rsid w:val="00366BD0"/>
    <w:rsid w:val="0036705B"/>
    <w:rsid w:val="003670F6"/>
    <w:rsid w:val="00370694"/>
    <w:rsid w:val="00370B7B"/>
    <w:rsid w:val="00370CC0"/>
    <w:rsid w:val="00371153"/>
    <w:rsid w:val="00371D79"/>
    <w:rsid w:val="00371DCD"/>
    <w:rsid w:val="003721D6"/>
    <w:rsid w:val="00372386"/>
    <w:rsid w:val="0037251D"/>
    <w:rsid w:val="003729BB"/>
    <w:rsid w:val="003729FF"/>
    <w:rsid w:val="00372D66"/>
    <w:rsid w:val="00373426"/>
    <w:rsid w:val="003736C7"/>
    <w:rsid w:val="00373902"/>
    <w:rsid w:val="00373A7B"/>
    <w:rsid w:val="00373C7E"/>
    <w:rsid w:val="00373EE0"/>
    <w:rsid w:val="0037436F"/>
    <w:rsid w:val="0037445B"/>
    <w:rsid w:val="003744A9"/>
    <w:rsid w:val="00374DFA"/>
    <w:rsid w:val="00375015"/>
    <w:rsid w:val="00375795"/>
    <w:rsid w:val="00376170"/>
    <w:rsid w:val="003761A4"/>
    <w:rsid w:val="003765E1"/>
    <w:rsid w:val="00377AED"/>
    <w:rsid w:val="00380135"/>
    <w:rsid w:val="003803CD"/>
    <w:rsid w:val="00380E2C"/>
    <w:rsid w:val="00380E90"/>
    <w:rsid w:val="003815B7"/>
    <w:rsid w:val="003816F2"/>
    <w:rsid w:val="00383181"/>
    <w:rsid w:val="00383318"/>
    <w:rsid w:val="003833FE"/>
    <w:rsid w:val="003835F9"/>
    <w:rsid w:val="00383B6B"/>
    <w:rsid w:val="00384068"/>
    <w:rsid w:val="003847B7"/>
    <w:rsid w:val="00384BA4"/>
    <w:rsid w:val="003850ED"/>
    <w:rsid w:val="00385200"/>
    <w:rsid w:val="00385254"/>
    <w:rsid w:val="00385EE4"/>
    <w:rsid w:val="00385F28"/>
    <w:rsid w:val="003861E0"/>
    <w:rsid w:val="00386EE1"/>
    <w:rsid w:val="00386EE3"/>
    <w:rsid w:val="00386F82"/>
    <w:rsid w:val="00387A31"/>
    <w:rsid w:val="00387A37"/>
    <w:rsid w:val="00387BD2"/>
    <w:rsid w:val="00387CCE"/>
    <w:rsid w:val="00387E54"/>
    <w:rsid w:val="003902B9"/>
    <w:rsid w:val="003905AB"/>
    <w:rsid w:val="00390786"/>
    <w:rsid w:val="003914C1"/>
    <w:rsid w:val="00391CDB"/>
    <w:rsid w:val="00391F51"/>
    <w:rsid w:val="00392086"/>
    <w:rsid w:val="0039251C"/>
    <w:rsid w:val="003925CA"/>
    <w:rsid w:val="003929B0"/>
    <w:rsid w:val="00392C18"/>
    <w:rsid w:val="00393023"/>
    <w:rsid w:val="00393190"/>
    <w:rsid w:val="0039354E"/>
    <w:rsid w:val="00393F4B"/>
    <w:rsid w:val="00394324"/>
    <w:rsid w:val="00394467"/>
    <w:rsid w:val="00394511"/>
    <w:rsid w:val="00394D07"/>
    <w:rsid w:val="00394ECA"/>
    <w:rsid w:val="00394F91"/>
    <w:rsid w:val="003954C2"/>
    <w:rsid w:val="0039569E"/>
    <w:rsid w:val="00396142"/>
    <w:rsid w:val="0039675A"/>
    <w:rsid w:val="00396D5E"/>
    <w:rsid w:val="00396D96"/>
    <w:rsid w:val="00396F6A"/>
    <w:rsid w:val="00396F7E"/>
    <w:rsid w:val="00397488"/>
    <w:rsid w:val="00397851"/>
    <w:rsid w:val="003A022E"/>
    <w:rsid w:val="003A032D"/>
    <w:rsid w:val="003A0AFC"/>
    <w:rsid w:val="003A1131"/>
    <w:rsid w:val="003A185A"/>
    <w:rsid w:val="003A1898"/>
    <w:rsid w:val="003A1B6F"/>
    <w:rsid w:val="003A218D"/>
    <w:rsid w:val="003A23C3"/>
    <w:rsid w:val="003A2A5F"/>
    <w:rsid w:val="003A2C5E"/>
    <w:rsid w:val="003A2DA9"/>
    <w:rsid w:val="003A3A31"/>
    <w:rsid w:val="003A4038"/>
    <w:rsid w:val="003A45C9"/>
    <w:rsid w:val="003A660A"/>
    <w:rsid w:val="003A67CF"/>
    <w:rsid w:val="003A6841"/>
    <w:rsid w:val="003A6A18"/>
    <w:rsid w:val="003A6B1E"/>
    <w:rsid w:val="003A6FE6"/>
    <w:rsid w:val="003A73F8"/>
    <w:rsid w:val="003A7427"/>
    <w:rsid w:val="003A745B"/>
    <w:rsid w:val="003A78AC"/>
    <w:rsid w:val="003B0394"/>
    <w:rsid w:val="003B046D"/>
    <w:rsid w:val="003B04FF"/>
    <w:rsid w:val="003B06D8"/>
    <w:rsid w:val="003B0A51"/>
    <w:rsid w:val="003B0CA2"/>
    <w:rsid w:val="003B14E4"/>
    <w:rsid w:val="003B156B"/>
    <w:rsid w:val="003B187A"/>
    <w:rsid w:val="003B190C"/>
    <w:rsid w:val="003B1AD2"/>
    <w:rsid w:val="003B261C"/>
    <w:rsid w:val="003B2922"/>
    <w:rsid w:val="003B2C91"/>
    <w:rsid w:val="003B2F2A"/>
    <w:rsid w:val="003B350E"/>
    <w:rsid w:val="003B3DC5"/>
    <w:rsid w:val="003B4604"/>
    <w:rsid w:val="003B5166"/>
    <w:rsid w:val="003B5843"/>
    <w:rsid w:val="003B5C97"/>
    <w:rsid w:val="003B60DA"/>
    <w:rsid w:val="003B6299"/>
    <w:rsid w:val="003B6390"/>
    <w:rsid w:val="003B6D65"/>
    <w:rsid w:val="003B6DE0"/>
    <w:rsid w:val="003B6FE9"/>
    <w:rsid w:val="003B7762"/>
    <w:rsid w:val="003B78D7"/>
    <w:rsid w:val="003C049C"/>
    <w:rsid w:val="003C0EA1"/>
    <w:rsid w:val="003C1BD3"/>
    <w:rsid w:val="003C2817"/>
    <w:rsid w:val="003C2BFB"/>
    <w:rsid w:val="003C2DD9"/>
    <w:rsid w:val="003C2F76"/>
    <w:rsid w:val="003C42F3"/>
    <w:rsid w:val="003C4D3F"/>
    <w:rsid w:val="003C5011"/>
    <w:rsid w:val="003C5245"/>
    <w:rsid w:val="003C6150"/>
    <w:rsid w:val="003C6384"/>
    <w:rsid w:val="003C6E8E"/>
    <w:rsid w:val="003C7289"/>
    <w:rsid w:val="003C75C8"/>
    <w:rsid w:val="003C76A6"/>
    <w:rsid w:val="003D0570"/>
    <w:rsid w:val="003D0620"/>
    <w:rsid w:val="003D081A"/>
    <w:rsid w:val="003D0A37"/>
    <w:rsid w:val="003D0DC5"/>
    <w:rsid w:val="003D12DA"/>
    <w:rsid w:val="003D13D9"/>
    <w:rsid w:val="003D19C7"/>
    <w:rsid w:val="003D1F53"/>
    <w:rsid w:val="003D1F57"/>
    <w:rsid w:val="003D22C3"/>
    <w:rsid w:val="003D2CEF"/>
    <w:rsid w:val="003D39AB"/>
    <w:rsid w:val="003D3BCD"/>
    <w:rsid w:val="003D3BDA"/>
    <w:rsid w:val="003D3C3F"/>
    <w:rsid w:val="003D40DE"/>
    <w:rsid w:val="003D4139"/>
    <w:rsid w:val="003D54ED"/>
    <w:rsid w:val="003D5D58"/>
    <w:rsid w:val="003D5D5B"/>
    <w:rsid w:val="003D6ADD"/>
    <w:rsid w:val="003D6F86"/>
    <w:rsid w:val="003D7879"/>
    <w:rsid w:val="003D7A33"/>
    <w:rsid w:val="003E08F8"/>
    <w:rsid w:val="003E09E7"/>
    <w:rsid w:val="003E0A01"/>
    <w:rsid w:val="003E0D9F"/>
    <w:rsid w:val="003E13A3"/>
    <w:rsid w:val="003E169F"/>
    <w:rsid w:val="003E1944"/>
    <w:rsid w:val="003E1DC0"/>
    <w:rsid w:val="003E2682"/>
    <w:rsid w:val="003E2B3C"/>
    <w:rsid w:val="003E2BF3"/>
    <w:rsid w:val="003E32F6"/>
    <w:rsid w:val="003E3857"/>
    <w:rsid w:val="003E3ACE"/>
    <w:rsid w:val="003E3BF9"/>
    <w:rsid w:val="003E4213"/>
    <w:rsid w:val="003E4289"/>
    <w:rsid w:val="003E487E"/>
    <w:rsid w:val="003E4ECB"/>
    <w:rsid w:val="003E4EE8"/>
    <w:rsid w:val="003E6C91"/>
    <w:rsid w:val="003F0361"/>
    <w:rsid w:val="003F0D7F"/>
    <w:rsid w:val="003F18F6"/>
    <w:rsid w:val="003F198F"/>
    <w:rsid w:val="003F19A5"/>
    <w:rsid w:val="003F1C27"/>
    <w:rsid w:val="003F1CBF"/>
    <w:rsid w:val="003F2507"/>
    <w:rsid w:val="003F273A"/>
    <w:rsid w:val="003F2E97"/>
    <w:rsid w:val="003F3585"/>
    <w:rsid w:val="003F3E09"/>
    <w:rsid w:val="003F5082"/>
    <w:rsid w:val="003F52A6"/>
    <w:rsid w:val="003F531E"/>
    <w:rsid w:val="003F57B5"/>
    <w:rsid w:val="003F5A97"/>
    <w:rsid w:val="003F5F86"/>
    <w:rsid w:val="003F642A"/>
    <w:rsid w:val="003F6CDD"/>
    <w:rsid w:val="003F6F87"/>
    <w:rsid w:val="003F7036"/>
    <w:rsid w:val="003F7281"/>
    <w:rsid w:val="003F7764"/>
    <w:rsid w:val="003F7C3C"/>
    <w:rsid w:val="00400280"/>
    <w:rsid w:val="004014FD"/>
    <w:rsid w:val="0040188B"/>
    <w:rsid w:val="004021B5"/>
    <w:rsid w:val="00402228"/>
    <w:rsid w:val="004022B2"/>
    <w:rsid w:val="0040336E"/>
    <w:rsid w:val="00403E16"/>
    <w:rsid w:val="00404A51"/>
    <w:rsid w:val="00404D62"/>
    <w:rsid w:val="00404DC3"/>
    <w:rsid w:val="00404DE4"/>
    <w:rsid w:val="004053DB"/>
    <w:rsid w:val="00405A6F"/>
    <w:rsid w:val="00405D63"/>
    <w:rsid w:val="00405E20"/>
    <w:rsid w:val="004061C8"/>
    <w:rsid w:val="0040631E"/>
    <w:rsid w:val="0040676E"/>
    <w:rsid w:val="00406CB1"/>
    <w:rsid w:val="004071D6"/>
    <w:rsid w:val="00407446"/>
    <w:rsid w:val="00410541"/>
    <w:rsid w:val="00410ECB"/>
    <w:rsid w:val="0041176C"/>
    <w:rsid w:val="00411C0A"/>
    <w:rsid w:val="00411D3F"/>
    <w:rsid w:val="00411FEE"/>
    <w:rsid w:val="004124BC"/>
    <w:rsid w:val="0041289A"/>
    <w:rsid w:val="00412935"/>
    <w:rsid w:val="00413273"/>
    <w:rsid w:val="00413B55"/>
    <w:rsid w:val="0041467F"/>
    <w:rsid w:val="00414FA0"/>
    <w:rsid w:val="0041539A"/>
    <w:rsid w:val="00415460"/>
    <w:rsid w:val="00415BAD"/>
    <w:rsid w:val="004165A5"/>
    <w:rsid w:val="004166F7"/>
    <w:rsid w:val="00416FAB"/>
    <w:rsid w:val="00416FAC"/>
    <w:rsid w:val="004171AC"/>
    <w:rsid w:val="00417D9E"/>
    <w:rsid w:val="004205A2"/>
    <w:rsid w:val="00421538"/>
    <w:rsid w:val="00421A31"/>
    <w:rsid w:val="00421E1A"/>
    <w:rsid w:val="00421EAB"/>
    <w:rsid w:val="00422A94"/>
    <w:rsid w:val="00422B64"/>
    <w:rsid w:val="00422C83"/>
    <w:rsid w:val="0042332D"/>
    <w:rsid w:val="00423711"/>
    <w:rsid w:val="00424942"/>
    <w:rsid w:val="00424C44"/>
    <w:rsid w:val="00425647"/>
    <w:rsid w:val="00425917"/>
    <w:rsid w:val="00425C22"/>
    <w:rsid w:val="00426451"/>
    <w:rsid w:val="00426A18"/>
    <w:rsid w:val="00426E5D"/>
    <w:rsid w:val="00427228"/>
    <w:rsid w:val="00430634"/>
    <w:rsid w:val="00430B48"/>
    <w:rsid w:val="00431213"/>
    <w:rsid w:val="004314EA"/>
    <w:rsid w:val="00431647"/>
    <w:rsid w:val="00431C83"/>
    <w:rsid w:val="00432A82"/>
    <w:rsid w:val="00432DE0"/>
    <w:rsid w:val="00432F00"/>
    <w:rsid w:val="00433161"/>
    <w:rsid w:val="0043407D"/>
    <w:rsid w:val="00434086"/>
    <w:rsid w:val="00434589"/>
    <w:rsid w:val="0043477E"/>
    <w:rsid w:val="00434ABA"/>
    <w:rsid w:val="00434E31"/>
    <w:rsid w:val="004350C5"/>
    <w:rsid w:val="004352C5"/>
    <w:rsid w:val="004352E5"/>
    <w:rsid w:val="00435C4D"/>
    <w:rsid w:val="00436E56"/>
    <w:rsid w:val="0043709E"/>
    <w:rsid w:val="004371A1"/>
    <w:rsid w:val="00437750"/>
    <w:rsid w:val="0043782F"/>
    <w:rsid w:val="0043788F"/>
    <w:rsid w:val="004379A1"/>
    <w:rsid w:val="004379DE"/>
    <w:rsid w:val="00437B74"/>
    <w:rsid w:val="004401E1"/>
    <w:rsid w:val="00440ABE"/>
    <w:rsid w:val="00440D65"/>
    <w:rsid w:val="004410BC"/>
    <w:rsid w:val="00441BDD"/>
    <w:rsid w:val="00441F73"/>
    <w:rsid w:val="00442431"/>
    <w:rsid w:val="00442A8C"/>
    <w:rsid w:val="00442BB8"/>
    <w:rsid w:val="00443211"/>
    <w:rsid w:val="00444006"/>
    <w:rsid w:val="004440DD"/>
    <w:rsid w:val="00444113"/>
    <w:rsid w:val="004445A8"/>
    <w:rsid w:val="00444999"/>
    <w:rsid w:val="00444A89"/>
    <w:rsid w:val="004452B3"/>
    <w:rsid w:val="004453F0"/>
    <w:rsid w:val="004454EF"/>
    <w:rsid w:val="00445CB3"/>
    <w:rsid w:val="004466B9"/>
    <w:rsid w:val="00446A55"/>
    <w:rsid w:val="00447DA1"/>
    <w:rsid w:val="00450D25"/>
    <w:rsid w:val="004521BA"/>
    <w:rsid w:val="00452599"/>
    <w:rsid w:val="00452731"/>
    <w:rsid w:val="004531A3"/>
    <w:rsid w:val="004537B9"/>
    <w:rsid w:val="00454497"/>
    <w:rsid w:val="00455AF4"/>
    <w:rsid w:val="00455BE0"/>
    <w:rsid w:val="004562CA"/>
    <w:rsid w:val="00456896"/>
    <w:rsid w:val="00457258"/>
    <w:rsid w:val="004574C9"/>
    <w:rsid w:val="00460593"/>
    <w:rsid w:val="00460E74"/>
    <w:rsid w:val="0046126B"/>
    <w:rsid w:val="00461BC1"/>
    <w:rsid w:val="00461D12"/>
    <w:rsid w:val="0046230E"/>
    <w:rsid w:val="0046232F"/>
    <w:rsid w:val="0046264E"/>
    <w:rsid w:val="00462787"/>
    <w:rsid w:val="004627B1"/>
    <w:rsid w:val="00462905"/>
    <w:rsid w:val="004635DA"/>
    <w:rsid w:val="00464D32"/>
    <w:rsid w:val="00464D9E"/>
    <w:rsid w:val="00465076"/>
    <w:rsid w:val="0046527D"/>
    <w:rsid w:val="00465B63"/>
    <w:rsid w:val="004661FC"/>
    <w:rsid w:val="00466B02"/>
    <w:rsid w:val="00466DFD"/>
    <w:rsid w:val="00467290"/>
    <w:rsid w:val="00467650"/>
    <w:rsid w:val="00467AE9"/>
    <w:rsid w:val="00467D27"/>
    <w:rsid w:val="004709DB"/>
    <w:rsid w:val="00470D1E"/>
    <w:rsid w:val="004716A7"/>
    <w:rsid w:val="004731D6"/>
    <w:rsid w:val="00473446"/>
    <w:rsid w:val="00473F29"/>
    <w:rsid w:val="00474248"/>
    <w:rsid w:val="004747D7"/>
    <w:rsid w:val="00474E88"/>
    <w:rsid w:val="0047573A"/>
    <w:rsid w:val="0047599B"/>
    <w:rsid w:val="00475DE3"/>
    <w:rsid w:val="004762E0"/>
    <w:rsid w:val="00476C05"/>
    <w:rsid w:val="004775E2"/>
    <w:rsid w:val="00480223"/>
    <w:rsid w:val="00480917"/>
    <w:rsid w:val="00480F03"/>
    <w:rsid w:val="004814D8"/>
    <w:rsid w:val="004815A8"/>
    <w:rsid w:val="00481618"/>
    <w:rsid w:val="00481C05"/>
    <w:rsid w:val="00482E08"/>
    <w:rsid w:val="00483174"/>
    <w:rsid w:val="00484537"/>
    <w:rsid w:val="00484850"/>
    <w:rsid w:val="00484E77"/>
    <w:rsid w:val="004850EE"/>
    <w:rsid w:val="004854BA"/>
    <w:rsid w:val="00485808"/>
    <w:rsid w:val="00485D63"/>
    <w:rsid w:val="00485EB2"/>
    <w:rsid w:val="004864E7"/>
    <w:rsid w:val="00486AD7"/>
    <w:rsid w:val="00486F96"/>
    <w:rsid w:val="004877C8"/>
    <w:rsid w:val="00487983"/>
    <w:rsid w:val="00487E00"/>
    <w:rsid w:val="00490D55"/>
    <w:rsid w:val="00490DEA"/>
    <w:rsid w:val="00491A6A"/>
    <w:rsid w:val="00491BBD"/>
    <w:rsid w:val="00491EDC"/>
    <w:rsid w:val="004922B5"/>
    <w:rsid w:val="00492FE1"/>
    <w:rsid w:val="004939C3"/>
    <w:rsid w:val="00494156"/>
    <w:rsid w:val="00494301"/>
    <w:rsid w:val="00494685"/>
    <w:rsid w:val="0049492E"/>
    <w:rsid w:val="004949B0"/>
    <w:rsid w:val="00495011"/>
    <w:rsid w:val="004957E9"/>
    <w:rsid w:val="00495BDD"/>
    <w:rsid w:val="00497011"/>
    <w:rsid w:val="00497178"/>
    <w:rsid w:val="004972B4"/>
    <w:rsid w:val="004A0000"/>
    <w:rsid w:val="004A0173"/>
    <w:rsid w:val="004A029C"/>
    <w:rsid w:val="004A0A14"/>
    <w:rsid w:val="004A0A5E"/>
    <w:rsid w:val="004A0BC8"/>
    <w:rsid w:val="004A203F"/>
    <w:rsid w:val="004A2082"/>
    <w:rsid w:val="004A2857"/>
    <w:rsid w:val="004A2C77"/>
    <w:rsid w:val="004A4B10"/>
    <w:rsid w:val="004A4C8F"/>
    <w:rsid w:val="004A5A19"/>
    <w:rsid w:val="004A6C02"/>
    <w:rsid w:val="004A735D"/>
    <w:rsid w:val="004A7854"/>
    <w:rsid w:val="004A7A62"/>
    <w:rsid w:val="004B012B"/>
    <w:rsid w:val="004B08E3"/>
    <w:rsid w:val="004B0DAC"/>
    <w:rsid w:val="004B11B0"/>
    <w:rsid w:val="004B1778"/>
    <w:rsid w:val="004B1CD2"/>
    <w:rsid w:val="004B210E"/>
    <w:rsid w:val="004B267B"/>
    <w:rsid w:val="004B2F2A"/>
    <w:rsid w:val="004B30E5"/>
    <w:rsid w:val="004B4C85"/>
    <w:rsid w:val="004B4D40"/>
    <w:rsid w:val="004B5BA5"/>
    <w:rsid w:val="004B5FC3"/>
    <w:rsid w:val="004B6D7C"/>
    <w:rsid w:val="004B796C"/>
    <w:rsid w:val="004B7DA5"/>
    <w:rsid w:val="004C10CE"/>
    <w:rsid w:val="004C1365"/>
    <w:rsid w:val="004C13AE"/>
    <w:rsid w:val="004C1947"/>
    <w:rsid w:val="004C1A7E"/>
    <w:rsid w:val="004C2513"/>
    <w:rsid w:val="004C251C"/>
    <w:rsid w:val="004C2F84"/>
    <w:rsid w:val="004C2F92"/>
    <w:rsid w:val="004C3330"/>
    <w:rsid w:val="004C34DE"/>
    <w:rsid w:val="004C370D"/>
    <w:rsid w:val="004C44F2"/>
    <w:rsid w:val="004C4A7D"/>
    <w:rsid w:val="004C54EE"/>
    <w:rsid w:val="004C6333"/>
    <w:rsid w:val="004C6862"/>
    <w:rsid w:val="004C68E3"/>
    <w:rsid w:val="004C6A12"/>
    <w:rsid w:val="004C6E6C"/>
    <w:rsid w:val="004C7139"/>
    <w:rsid w:val="004C74C2"/>
    <w:rsid w:val="004C75C5"/>
    <w:rsid w:val="004C7B97"/>
    <w:rsid w:val="004C7CDA"/>
    <w:rsid w:val="004D05D4"/>
    <w:rsid w:val="004D11AA"/>
    <w:rsid w:val="004D149F"/>
    <w:rsid w:val="004D15E6"/>
    <w:rsid w:val="004D1607"/>
    <w:rsid w:val="004D209B"/>
    <w:rsid w:val="004D248F"/>
    <w:rsid w:val="004D279A"/>
    <w:rsid w:val="004D303A"/>
    <w:rsid w:val="004D3420"/>
    <w:rsid w:val="004D378F"/>
    <w:rsid w:val="004D4331"/>
    <w:rsid w:val="004D4657"/>
    <w:rsid w:val="004D4861"/>
    <w:rsid w:val="004D49D3"/>
    <w:rsid w:val="004D53CE"/>
    <w:rsid w:val="004D54F2"/>
    <w:rsid w:val="004D5A89"/>
    <w:rsid w:val="004D6B75"/>
    <w:rsid w:val="004E0112"/>
    <w:rsid w:val="004E0669"/>
    <w:rsid w:val="004E088A"/>
    <w:rsid w:val="004E0F66"/>
    <w:rsid w:val="004E14D9"/>
    <w:rsid w:val="004E1703"/>
    <w:rsid w:val="004E1F3A"/>
    <w:rsid w:val="004E2198"/>
    <w:rsid w:val="004E2405"/>
    <w:rsid w:val="004E27AF"/>
    <w:rsid w:val="004E2AAA"/>
    <w:rsid w:val="004E34B0"/>
    <w:rsid w:val="004E35E1"/>
    <w:rsid w:val="004E3F97"/>
    <w:rsid w:val="004E404C"/>
    <w:rsid w:val="004E497E"/>
    <w:rsid w:val="004E4B2E"/>
    <w:rsid w:val="004E4B78"/>
    <w:rsid w:val="004E6CE3"/>
    <w:rsid w:val="004E6DB8"/>
    <w:rsid w:val="004E6DDB"/>
    <w:rsid w:val="004E722F"/>
    <w:rsid w:val="004E7C1A"/>
    <w:rsid w:val="004F0132"/>
    <w:rsid w:val="004F0393"/>
    <w:rsid w:val="004F0668"/>
    <w:rsid w:val="004F0859"/>
    <w:rsid w:val="004F08BC"/>
    <w:rsid w:val="004F0902"/>
    <w:rsid w:val="004F0CAF"/>
    <w:rsid w:val="004F13C4"/>
    <w:rsid w:val="004F1621"/>
    <w:rsid w:val="004F171A"/>
    <w:rsid w:val="004F178B"/>
    <w:rsid w:val="004F1946"/>
    <w:rsid w:val="004F1AAF"/>
    <w:rsid w:val="004F1F1F"/>
    <w:rsid w:val="004F2797"/>
    <w:rsid w:val="004F29CB"/>
    <w:rsid w:val="004F2A21"/>
    <w:rsid w:val="004F2CBC"/>
    <w:rsid w:val="004F3094"/>
    <w:rsid w:val="004F338A"/>
    <w:rsid w:val="004F3761"/>
    <w:rsid w:val="004F3F91"/>
    <w:rsid w:val="004F4A84"/>
    <w:rsid w:val="004F4AF2"/>
    <w:rsid w:val="004F4B36"/>
    <w:rsid w:val="004F5351"/>
    <w:rsid w:val="004F563A"/>
    <w:rsid w:val="004F5E08"/>
    <w:rsid w:val="004F6164"/>
    <w:rsid w:val="00500040"/>
    <w:rsid w:val="005009D7"/>
    <w:rsid w:val="005012DB"/>
    <w:rsid w:val="00501BFB"/>
    <w:rsid w:val="00501FA8"/>
    <w:rsid w:val="0050212C"/>
    <w:rsid w:val="005023DB"/>
    <w:rsid w:val="00502907"/>
    <w:rsid w:val="00502EB4"/>
    <w:rsid w:val="00503210"/>
    <w:rsid w:val="00503538"/>
    <w:rsid w:val="00503671"/>
    <w:rsid w:val="005038AB"/>
    <w:rsid w:val="005041CE"/>
    <w:rsid w:val="005049D9"/>
    <w:rsid w:val="00504A51"/>
    <w:rsid w:val="00504EAB"/>
    <w:rsid w:val="00504EF3"/>
    <w:rsid w:val="005053F9"/>
    <w:rsid w:val="00505D3E"/>
    <w:rsid w:val="00505F57"/>
    <w:rsid w:val="0050665E"/>
    <w:rsid w:val="00507BE8"/>
    <w:rsid w:val="005102F7"/>
    <w:rsid w:val="00510B2C"/>
    <w:rsid w:val="00510FE8"/>
    <w:rsid w:val="005115D1"/>
    <w:rsid w:val="005115F4"/>
    <w:rsid w:val="00511C07"/>
    <w:rsid w:val="00511CAA"/>
    <w:rsid w:val="00511EDC"/>
    <w:rsid w:val="0051203E"/>
    <w:rsid w:val="0051242D"/>
    <w:rsid w:val="005129CC"/>
    <w:rsid w:val="005132E9"/>
    <w:rsid w:val="005139AA"/>
    <w:rsid w:val="005147B0"/>
    <w:rsid w:val="005149A7"/>
    <w:rsid w:val="0051543F"/>
    <w:rsid w:val="0051597C"/>
    <w:rsid w:val="00515C29"/>
    <w:rsid w:val="00515F53"/>
    <w:rsid w:val="00516215"/>
    <w:rsid w:val="00516E56"/>
    <w:rsid w:val="005174BC"/>
    <w:rsid w:val="00517D3F"/>
    <w:rsid w:val="00520321"/>
    <w:rsid w:val="0052038C"/>
    <w:rsid w:val="0052179C"/>
    <w:rsid w:val="00521CE1"/>
    <w:rsid w:val="00522972"/>
    <w:rsid w:val="00522E82"/>
    <w:rsid w:val="00523047"/>
    <w:rsid w:val="0052324A"/>
    <w:rsid w:val="00523E9E"/>
    <w:rsid w:val="00524221"/>
    <w:rsid w:val="005244D3"/>
    <w:rsid w:val="005247A3"/>
    <w:rsid w:val="005257EC"/>
    <w:rsid w:val="00525825"/>
    <w:rsid w:val="00525ACE"/>
    <w:rsid w:val="00525B9A"/>
    <w:rsid w:val="005263ED"/>
    <w:rsid w:val="0052732A"/>
    <w:rsid w:val="005276D1"/>
    <w:rsid w:val="005278A0"/>
    <w:rsid w:val="0052795B"/>
    <w:rsid w:val="005279A0"/>
    <w:rsid w:val="00527EBA"/>
    <w:rsid w:val="00527F4D"/>
    <w:rsid w:val="00530539"/>
    <w:rsid w:val="00530D9A"/>
    <w:rsid w:val="00530F59"/>
    <w:rsid w:val="00531B83"/>
    <w:rsid w:val="00532407"/>
    <w:rsid w:val="005327AE"/>
    <w:rsid w:val="00532E18"/>
    <w:rsid w:val="00533864"/>
    <w:rsid w:val="005339E8"/>
    <w:rsid w:val="005346A2"/>
    <w:rsid w:val="005349DE"/>
    <w:rsid w:val="00535652"/>
    <w:rsid w:val="00536261"/>
    <w:rsid w:val="005363C5"/>
    <w:rsid w:val="0053665A"/>
    <w:rsid w:val="00536683"/>
    <w:rsid w:val="005367AC"/>
    <w:rsid w:val="00537266"/>
    <w:rsid w:val="00537529"/>
    <w:rsid w:val="00540C1E"/>
    <w:rsid w:val="00541341"/>
    <w:rsid w:val="0054276C"/>
    <w:rsid w:val="00542874"/>
    <w:rsid w:val="00542B44"/>
    <w:rsid w:val="00542CF2"/>
    <w:rsid w:val="00542EEB"/>
    <w:rsid w:val="0054302F"/>
    <w:rsid w:val="00543151"/>
    <w:rsid w:val="0054332A"/>
    <w:rsid w:val="0054353D"/>
    <w:rsid w:val="00543613"/>
    <w:rsid w:val="00543C07"/>
    <w:rsid w:val="00543E34"/>
    <w:rsid w:val="005442BC"/>
    <w:rsid w:val="0054448B"/>
    <w:rsid w:val="0054484F"/>
    <w:rsid w:val="005452D8"/>
    <w:rsid w:val="00545DA7"/>
    <w:rsid w:val="0054660A"/>
    <w:rsid w:val="00547A96"/>
    <w:rsid w:val="00547DB8"/>
    <w:rsid w:val="0055029D"/>
    <w:rsid w:val="005506CD"/>
    <w:rsid w:val="005507ED"/>
    <w:rsid w:val="00550E9A"/>
    <w:rsid w:val="00551A47"/>
    <w:rsid w:val="00551B16"/>
    <w:rsid w:val="00551B86"/>
    <w:rsid w:val="00552120"/>
    <w:rsid w:val="005522F7"/>
    <w:rsid w:val="00553344"/>
    <w:rsid w:val="005537F2"/>
    <w:rsid w:val="0055405C"/>
    <w:rsid w:val="00554329"/>
    <w:rsid w:val="0055492F"/>
    <w:rsid w:val="00555116"/>
    <w:rsid w:val="00555430"/>
    <w:rsid w:val="0055575D"/>
    <w:rsid w:val="00555A01"/>
    <w:rsid w:val="00555A4F"/>
    <w:rsid w:val="005563D2"/>
    <w:rsid w:val="00556566"/>
    <w:rsid w:val="0055666D"/>
    <w:rsid w:val="005567B0"/>
    <w:rsid w:val="00556D1C"/>
    <w:rsid w:val="00556D1D"/>
    <w:rsid w:val="00556FDA"/>
    <w:rsid w:val="00557068"/>
    <w:rsid w:val="00557CC5"/>
    <w:rsid w:val="0056012B"/>
    <w:rsid w:val="00562605"/>
    <w:rsid w:val="005626ED"/>
    <w:rsid w:val="00562C45"/>
    <w:rsid w:val="00562F57"/>
    <w:rsid w:val="00563FE6"/>
    <w:rsid w:val="005640A8"/>
    <w:rsid w:val="00565106"/>
    <w:rsid w:val="005653F3"/>
    <w:rsid w:val="00565A00"/>
    <w:rsid w:val="00565F88"/>
    <w:rsid w:val="0056655E"/>
    <w:rsid w:val="005669AA"/>
    <w:rsid w:val="00567662"/>
    <w:rsid w:val="00567FAB"/>
    <w:rsid w:val="0056BE48"/>
    <w:rsid w:val="00570D00"/>
    <w:rsid w:val="00571392"/>
    <w:rsid w:val="0057141B"/>
    <w:rsid w:val="00571DC4"/>
    <w:rsid w:val="005724A3"/>
    <w:rsid w:val="00573544"/>
    <w:rsid w:val="005738C1"/>
    <w:rsid w:val="00574599"/>
    <w:rsid w:val="00574A36"/>
    <w:rsid w:val="005758EC"/>
    <w:rsid w:val="00576724"/>
    <w:rsid w:val="0057673F"/>
    <w:rsid w:val="00576744"/>
    <w:rsid w:val="00576E17"/>
    <w:rsid w:val="00576E70"/>
    <w:rsid w:val="0057743A"/>
    <w:rsid w:val="005775C6"/>
    <w:rsid w:val="00577C1F"/>
    <w:rsid w:val="00580596"/>
    <w:rsid w:val="00580AE0"/>
    <w:rsid w:val="00581142"/>
    <w:rsid w:val="005817C5"/>
    <w:rsid w:val="00581BB9"/>
    <w:rsid w:val="00581E3B"/>
    <w:rsid w:val="0058211A"/>
    <w:rsid w:val="00582835"/>
    <w:rsid w:val="00582FA9"/>
    <w:rsid w:val="00583802"/>
    <w:rsid w:val="00583BF5"/>
    <w:rsid w:val="0058429B"/>
    <w:rsid w:val="005845AE"/>
    <w:rsid w:val="00584861"/>
    <w:rsid w:val="00584A44"/>
    <w:rsid w:val="005852AA"/>
    <w:rsid w:val="00585320"/>
    <w:rsid w:val="00585878"/>
    <w:rsid w:val="005861B1"/>
    <w:rsid w:val="005863FD"/>
    <w:rsid w:val="0058662D"/>
    <w:rsid w:val="005901BC"/>
    <w:rsid w:val="00590263"/>
    <w:rsid w:val="00590293"/>
    <w:rsid w:val="005906A3"/>
    <w:rsid w:val="00590879"/>
    <w:rsid w:val="0059187C"/>
    <w:rsid w:val="005925F9"/>
    <w:rsid w:val="00592D63"/>
    <w:rsid w:val="00592F7B"/>
    <w:rsid w:val="00593570"/>
    <w:rsid w:val="00593DD3"/>
    <w:rsid w:val="00593DE0"/>
    <w:rsid w:val="005943AB"/>
    <w:rsid w:val="00595883"/>
    <w:rsid w:val="00596294"/>
    <w:rsid w:val="005964D6"/>
    <w:rsid w:val="005965F1"/>
    <w:rsid w:val="00596E87"/>
    <w:rsid w:val="0059718F"/>
    <w:rsid w:val="00597D55"/>
    <w:rsid w:val="005A0962"/>
    <w:rsid w:val="005A124D"/>
    <w:rsid w:val="005A1376"/>
    <w:rsid w:val="005A13F4"/>
    <w:rsid w:val="005A1DF3"/>
    <w:rsid w:val="005A2051"/>
    <w:rsid w:val="005A21CF"/>
    <w:rsid w:val="005A2D05"/>
    <w:rsid w:val="005A2E3E"/>
    <w:rsid w:val="005A2FE0"/>
    <w:rsid w:val="005A31D4"/>
    <w:rsid w:val="005A3D37"/>
    <w:rsid w:val="005A4BDC"/>
    <w:rsid w:val="005A53AA"/>
    <w:rsid w:val="005A54AB"/>
    <w:rsid w:val="005A5B25"/>
    <w:rsid w:val="005A65F3"/>
    <w:rsid w:val="005A6A34"/>
    <w:rsid w:val="005A6A38"/>
    <w:rsid w:val="005A6E5B"/>
    <w:rsid w:val="005B0255"/>
    <w:rsid w:val="005B032A"/>
    <w:rsid w:val="005B03C8"/>
    <w:rsid w:val="005B0682"/>
    <w:rsid w:val="005B0760"/>
    <w:rsid w:val="005B0BCA"/>
    <w:rsid w:val="005B0C1C"/>
    <w:rsid w:val="005B0F67"/>
    <w:rsid w:val="005B14C5"/>
    <w:rsid w:val="005B158A"/>
    <w:rsid w:val="005B1C09"/>
    <w:rsid w:val="005B30C9"/>
    <w:rsid w:val="005B328C"/>
    <w:rsid w:val="005B38A2"/>
    <w:rsid w:val="005B3E01"/>
    <w:rsid w:val="005B41C8"/>
    <w:rsid w:val="005B429A"/>
    <w:rsid w:val="005B43A9"/>
    <w:rsid w:val="005B4B99"/>
    <w:rsid w:val="005B4F73"/>
    <w:rsid w:val="005B5631"/>
    <w:rsid w:val="005B5B9E"/>
    <w:rsid w:val="005B61B5"/>
    <w:rsid w:val="005B76B7"/>
    <w:rsid w:val="005B7786"/>
    <w:rsid w:val="005B7B8A"/>
    <w:rsid w:val="005B7CB7"/>
    <w:rsid w:val="005C04D2"/>
    <w:rsid w:val="005C19FC"/>
    <w:rsid w:val="005C22BC"/>
    <w:rsid w:val="005C23B1"/>
    <w:rsid w:val="005C2551"/>
    <w:rsid w:val="005C366A"/>
    <w:rsid w:val="005C47F5"/>
    <w:rsid w:val="005C4B2C"/>
    <w:rsid w:val="005C4C45"/>
    <w:rsid w:val="005C4D83"/>
    <w:rsid w:val="005C5C54"/>
    <w:rsid w:val="005C5DC4"/>
    <w:rsid w:val="005C7806"/>
    <w:rsid w:val="005C78A9"/>
    <w:rsid w:val="005C7A9D"/>
    <w:rsid w:val="005C7AE3"/>
    <w:rsid w:val="005D020A"/>
    <w:rsid w:val="005D03C2"/>
    <w:rsid w:val="005D0CE1"/>
    <w:rsid w:val="005D0D4B"/>
    <w:rsid w:val="005D169F"/>
    <w:rsid w:val="005D2C90"/>
    <w:rsid w:val="005D3418"/>
    <w:rsid w:val="005D363D"/>
    <w:rsid w:val="005D3962"/>
    <w:rsid w:val="005D4455"/>
    <w:rsid w:val="005D4504"/>
    <w:rsid w:val="005D4820"/>
    <w:rsid w:val="005D49E3"/>
    <w:rsid w:val="005D4CAB"/>
    <w:rsid w:val="005D5396"/>
    <w:rsid w:val="005D6957"/>
    <w:rsid w:val="005D6BDB"/>
    <w:rsid w:val="005D7342"/>
    <w:rsid w:val="005D770A"/>
    <w:rsid w:val="005D7A0F"/>
    <w:rsid w:val="005D7ADF"/>
    <w:rsid w:val="005D7C15"/>
    <w:rsid w:val="005D7C97"/>
    <w:rsid w:val="005D7CAE"/>
    <w:rsid w:val="005D7DA6"/>
    <w:rsid w:val="005E0295"/>
    <w:rsid w:val="005E0A81"/>
    <w:rsid w:val="005E13BC"/>
    <w:rsid w:val="005E1406"/>
    <w:rsid w:val="005E173E"/>
    <w:rsid w:val="005E1B5F"/>
    <w:rsid w:val="005E21EB"/>
    <w:rsid w:val="005E229A"/>
    <w:rsid w:val="005E2BD3"/>
    <w:rsid w:val="005E3916"/>
    <w:rsid w:val="005E3CA4"/>
    <w:rsid w:val="005E46B1"/>
    <w:rsid w:val="005E46BB"/>
    <w:rsid w:val="005E47B8"/>
    <w:rsid w:val="005E485C"/>
    <w:rsid w:val="005E5415"/>
    <w:rsid w:val="005E61B0"/>
    <w:rsid w:val="005E65AD"/>
    <w:rsid w:val="005E7629"/>
    <w:rsid w:val="005E7EFE"/>
    <w:rsid w:val="005F072F"/>
    <w:rsid w:val="005F09A6"/>
    <w:rsid w:val="005F2340"/>
    <w:rsid w:val="005F24B8"/>
    <w:rsid w:val="005F348F"/>
    <w:rsid w:val="005F3CB4"/>
    <w:rsid w:val="005F4209"/>
    <w:rsid w:val="005F4971"/>
    <w:rsid w:val="005F5475"/>
    <w:rsid w:val="005F564A"/>
    <w:rsid w:val="005F5AD4"/>
    <w:rsid w:val="005F5BF1"/>
    <w:rsid w:val="005F5C6F"/>
    <w:rsid w:val="005F5E24"/>
    <w:rsid w:val="005F5FFC"/>
    <w:rsid w:val="005F6091"/>
    <w:rsid w:val="005F6167"/>
    <w:rsid w:val="005F625D"/>
    <w:rsid w:val="005F655C"/>
    <w:rsid w:val="005F6778"/>
    <w:rsid w:val="005F7342"/>
    <w:rsid w:val="005F73CD"/>
    <w:rsid w:val="00600036"/>
    <w:rsid w:val="006000F8"/>
    <w:rsid w:val="006006AB"/>
    <w:rsid w:val="006011A7"/>
    <w:rsid w:val="00602EA8"/>
    <w:rsid w:val="0060341E"/>
    <w:rsid w:val="00603807"/>
    <w:rsid w:val="00603E85"/>
    <w:rsid w:val="00603EC3"/>
    <w:rsid w:val="0060413F"/>
    <w:rsid w:val="006047F6"/>
    <w:rsid w:val="00604A85"/>
    <w:rsid w:val="00604BBB"/>
    <w:rsid w:val="006050F0"/>
    <w:rsid w:val="006051C7"/>
    <w:rsid w:val="00605693"/>
    <w:rsid w:val="00605908"/>
    <w:rsid w:val="00605A16"/>
    <w:rsid w:val="00605AFC"/>
    <w:rsid w:val="00606A13"/>
    <w:rsid w:val="0060739A"/>
    <w:rsid w:val="0060792B"/>
    <w:rsid w:val="00607999"/>
    <w:rsid w:val="00607B32"/>
    <w:rsid w:val="00610735"/>
    <w:rsid w:val="00610E6E"/>
    <w:rsid w:val="00610F18"/>
    <w:rsid w:val="0061132C"/>
    <w:rsid w:val="006114CF"/>
    <w:rsid w:val="0061178D"/>
    <w:rsid w:val="00611BB8"/>
    <w:rsid w:val="00612596"/>
    <w:rsid w:val="00613364"/>
    <w:rsid w:val="0061576C"/>
    <w:rsid w:val="00615D50"/>
    <w:rsid w:val="0061669E"/>
    <w:rsid w:val="00616CCE"/>
    <w:rsid w:val="00617505"/>
    <w:rsid w:val="00617AE8"/>
    <w:rsid w:val="00617B8D"/>
    <w:rsid w:val="00617F57"/>
    <w:rsid w:val="0062081C"/>
    <w:rsid w:val="00620B43"/>
    <w:rsid w:val="006211DE"/>
    <w:rsid w:val="0062162D"/>
    <w:rsid w:val="00621B79"/>
    <w:rsid w:val="00622914"/>
    <w:rsid w:val="00622B3D"/>
    <w:rsid w:val="00622D94"/>
    <w:rsid w:val="006234D0"/>
    <w:rsid w:val="00623BBA"/>
    <w:rsid w:val="0062474F"/>
    <w:rsid w:val="00624B3C"/>
    <w:rsid w:val="00624B42"/>
    <w:rsid w:val="00624D26"/>
    <w:rsid w:val="00624E69"/>
    <w:rsid w:val="00625459"/>
    <w:rsid w:val="00625B24"/>
    <w:rsid w:val="00626083"/>
    <w:rsid w:val="006264EF"/>
    <w:rsid w:val="006269D7"/>
    <w:rsid w:val="00626CA4"/>
    <w:rsid w:val="00626D27"/>
    <w:rsid w:val="00626E1C"/>
    <w:rsid w:val="0062764B"/>
    <w:rsid w:val="006304B7"/>
    <w:rsid w:val="00630591"/>
    <w:rsid w:val="0063080A"/>
    <w:rsid w:val="00630925"/>
    <w:rsid w:val="00630BE8"/>
    <w:rsid w:val="006311DF"/>
    <w:rsid w:val="00631549"/>
    <w:rsid w:val="0063268E"/>
    <w:rsid w:val="006329EA"/>
    <w:rsid w:val="00632A57"/>
    <w:rsid w:val="00632E4F"/>
    <w:rsid w:val="0063318D"/>
    <w:rsid w:val="0063354E"/>
    <w:rsid w:val="00633DCF"/>
    <w:rsid w:val="00634DFB"/>
    <w:rsid w:val="00635E11"/>
    <w:rsid w:val="006364B3"/>
    <w:rsid w:val="00636758"/>
    <w:rsid w:val="00636969"/>
    <w:rsid w:val="00637E61"/>
    <w:rsid w:val="00640C0F"/>
    <w:rsid w:val="0064113B"/>
    <w:rsid w:val="0064188D"/>
    <w:rsid w:val="006419F9"/>
    <w:rsid w:val="00642886"/>
    <w:rsid w:val="006428EC"/>
    <w:rsid w:val="00642A73"/>
    <w:rsid w:val="00643309"/>
    <w:rsid w:val="00643341"/>
    <w:rsid w:val="00643897"/>
    <w:rsid w:val="00643A7F"/>
    <w:rsid w:val="00643D8F"/>
    <w:rsid w:val="0064455B"/>
    <w:rsid w:val="00644F46"/>
    <w:rsid w:val="00645676"/>
    <w:rsid w:val="00645CB9"/>
    <w:rsid w:val="00646818"/>
    <w:rsid w:val="00647081"/>
    <w:rsid w:val="006476A7"/>
    <w:rsid w:val="00650048"/>
    <w:rsid w:val="0065022F"/>
    <w:rsid w:val="00650255"/>
    <w:rsid w:val="00650EC1"/>
    <w:rsid w:val="006514D8"/>
    <w:rsid w:val="00652F3E"/>
    <w:rsid w:val="006537F2"/>
    <w:rsid w:val="00653F61"/>
    <w:rsid w:val="0065487D"/>
    <w:rsid w:val="00654BE2"/>
    <w:rsid w:val="0065510C"/>
    <w:rsid w:val="00655473"/>
    <w:rsid w:val="00655720"/>
    <w:rsid w:val="0065644E"/>
    <w:rsid w:val="00656A76"/>
    <w:rsid w:val="00656F82"/>
    <w:rsid w:val="006570EB"/>
    <w:rsid w:val="006570F6"/>
    <w:rsid w:val="00657C98"/>
    <w:rsid w:val="00660802"/>
    <w:rsid w:val="00660A23"/>
    <w:rsid w:val="00660C5C"/>
    <w:rsid w:val="00660CA7"/>
    <w:rsid w:val="00661B10"/>
    <w:rsid w:val="00662000"/>
    <w:rsid w:val="0066255A"/>
    <w:rsid w:val="00663514"/>
    <w:rsid w:val="00663706"/>
    <w:rsid w:val="00663769"/>
    <w:rsid w:val="00663BD9"/>
    <w:rsid w:val="00663F70"/>
    <w:rsid w:val="0066401D"/>
    <w:rsid w:val="006641BA"/>
    <w:rsid w:val="00664373"/>
    <w:rsid w:val="006647B0"/>
    <w:rsid w:val="00664AF5"/>
    <w:rsid w:val="006652A5"/>
    <w:rsid w:val="006654EE"/>
    <w:rsid w:val="006655E1"/>
    <w:rsid w:val="00665867"/>
    <w:rsid w:val="006670CA"/>
    <w:rsid w:val="006671C4"/>
    <w:rsid w:val="006672D4"/>
    <w:rsid w:val="00667465"/>
    <w:rsid w:val="00667EEA"/>
    <w:rsid w:val="00670153"/>
    <w:rsid w:val="0067026A"/>
    <w:rsid w:val="0067063C"/>
    <w:rsid w:val="00670919"/>
    <w:rsid w:val="00670EB4"/>
    <w:rsid w:val="0067118B"/>
    <w:rsid w:val="00671484"/>
    <w:rsid w:val="00671D45"/>
    <w:rsid w:val="00671DF0"/>
    <w:rsid w:val="00672637"/>
    <w:rsid w:val="006726D6"/>
    <w:rsid w:val="00672875"/>
    <w:rsid w:val="00672E71"/>
    <w:rsid w:val="006735B5"/>
    <w:rsid w:val="0067369B"/>
    <w:rsid w:val="00673AA3"/>
    <w:rsid w:val="00673B1D"/>
    <w:rsid w:val="00673F0B"/>
    <w:rsid w:val="00673F4B"/>
    <w:rsid w:val="0067433C"/>
    <w:rsid w:val="006743CC"/>
    <w:rsid w:val="006744D4"/>
    <w:rsid w:val="006744F7"/>
    <w:rsid w:val="00675392"/>
    <w:rsid w:val="00675BC1"/>
    <w:rsid w:val="00676235"/>
    <w:rsid w:val="0067634E"/>
    <w:rsid w:val="006767E1"/>
    <w:rsid w:val="00676B11"/>
    <w:rsid w:val="00676B75"/>
    <w:rsid w:val="006779C2"/>
    <w:rsid w:val="00677D00"/>
    <w:rsid w:val="006802F7"/>
    <w:rsid w:val="00680425"/>
    <w:rsid w:val="006804B4"/>
    <w:rsid w:val="00680703"/>
    <w:rsid w:val="0068091E"/>
    <w:rsid w:val="0068145C"/>
    <w:rsid w:val="0068166F"/>
    <w:rsid w:val="00681A2D"/>
    <w:rsid w:val="00681F1F"/>
    <w:rsid w:val="00682147"/>
    <w:rsid w:val="00682C83"/>
    <w:rsid w:val="00682FE0"/>
    <w:rsid w:val="00683640"/>
    <w:rsid w:val="00683851"/>
    <w:rsid w:val="006839A9"/>
    <w:rsid w:val="00683D79"/>
    <w:rsid w:val="006842C8"/>
    <w:rsid w:val="00684D6D"/>
    <w:rsid w:val="00684D9C"/>
    <w:rsid w:val="00684EE0"/>
    <w:rsid w:val="0068505E"/>
    <w:rsid w:val="006850E1"/>
    <w:rsid w:val="00685419"/>
    <w:rsid w:val="00686697"/>
    <w:rsid w:val="00686939"/>
    <w:rsid w:val="00686D2E"/>
    <w:rsid w:val="00686F93"/>
    <w:rsid w:val="00687854"/>
    <w:rsid w:val="00687B86"/>
    <w:rsid w:val="0069004B"/>
    <w:rsid w:val="00690536"/>
    <w:rsid w:val="00690E63"/>
    <w:rsid w:val="006927BE"/>
    <w:rsid w:val="00692E67"/>
    <w:rsid w:val="00693483"/>
    <w:rsid w:val="006936F8"/>
    <w:rsid w:val="006937C6"/>
    <w:rsid w:val="0069383F"/>
    <w:rsid w:val="00695186"/>
    <w:rsid w:val="00695920"/>
    <w:rsid w:val="00695C5C"/>
    <w:rsid w:val="00696517"/>
    <w:rsid w:val="0069736D"/>
    <w:rsid w:val="00697A38"/>
    <w:rsid w:val="006A03A3"/>
    <w:rsid w:val="006A04FC"/>
    <w:rsid w:val="006A087F"/>
    <w:rsid w:val="006A0CD4"/>
    <w:rsid w:val="006A0FED"/>
    <w:rsid w:val="006A16B8"/>
    <w:rsid w:val="006A1795"/>
    <w:rsid w:val="006A1EBC"/>
    <w:rsid w:val="006A1ECD"/>
    <w:rsid w:val="006A1F33"/>
    <w:rsid w:val="006A214C"/>
    <w:rsid w:val="006A23B0"/>
    <w:rsid w:val="006A269E"/>
    <w:rsid w:val="006A2CB5"/>
    <w:rsid w:val="006A37B7"/>
    <w:rsid w:val="006A39E8"/>
    <w:rsid w:val="006A42A5"/>
    <w:rsid w:val="006A45A7"/>
    <w:rsid w:val="006A46DB"/>
    <w:rsid w:val="006A4EA1"/>
    <w:rsid w:val="006A5021"/>
    <w:rsid w:val="006A521F"/>
    <w:rsid w:val="006A590C"/>
    <w:rsid w:val="006A5A0E"/>
    <w:rsid w:val="006A63C7"/>
    <w:rsid w:val="006A65DD"/>
    <w:rsid w:val="006A6CC2"/>
    <w:rsid w:val="006A6D1F"/>
    <w:rsid w:val="006A716E"/>
    <w:rsid w:val="006A74BF"/>
    <w:rsid w:val="006A7820"/>
    <w:rsid w:val="006A7EAE"/>
    <w:rsid w:val="006B028E"/>
    <w:rsid w:val="006B0595"/>
    <w:rsid w:val="006B08AA"/>
    <w:rsid w:val="006B0918"/>
    <w:rsid w:val="006B0DC6"/>
    <w:rsid w:val="006B13A1"/>
    <w:rsid w:val="006B1BD6"/>
    <w:rsid w:val="006B26C2"/>
    <w:rsid w:val="006B2E98"/>
    <w:rsid w:val="006B3303"/>
    <w:rsid w:val="006B33F9"/>
    <w:rsid w:val="006B3A41"/>
    <w:rsid w:val="006B4463"/>
    <w:rsid w:val="006B44B6"/>
    <w:rsid w:val="006B46A9"/>
    <w:rsid w:val="006B47B2"/>
    <w:rsid w:val="006B49B8"/>
    <w:rsid w:val="006B49C4"/>
    <w:rsid w:val="006B60E1"/>
    <w:rsid w:val="006B6655"/>
    <w:rsid w:val="006B7392"/>
    <w:rsid w:val="006B7515"/>
    <w:rsid w:val="006B794E"/>
    <w:rsid w:val="006B7B2C"/>
    <w:rsid w:val="006B7D07"/>
    <w:rsid w:val="006C0041"/>
    <w:rsid w:val="006C0644"/>
    <w:rsid w:val="006C0885"/>
    <w:rsid w:val="006C08CD"/>
    <w:rsid w:val="006C0B9D"/>
    <w:rsid w:val="006C1129"/>
    <w:rsid w:val="006C12FB"/>
    <w:rsid w:val="006C233A"/>
    <w:rsid w:val="006C283B"/>
    <w:rsid w:val="006C289D"/>
    <w:rsid w:val="006C29C7"/>
    <w:rsid w:val="006C2DEB"/>
    <w:rsid w:val="006C2E3E"/>
    <w:rsid w:val="006C335B"/>
    <w:rsid w:val="006C4885"/>
    <w:rsid w:val="006C4C59"/>
    <w:rsid w:val="006C4CFF"/>
    <w:rsid w:val="006C4E80"/>
    <w:rsid w:val="006C4FB7"/>
    <w:rsid w:val="006C59CF"/>
    <w:rsid w:val="006C5BB5"/>
    <w:rsid w:val="006C60BE"/>
    <w:rsid w:val="006C61EB"/>
    <w:rsid w:val="006C6A2D"/>
    <w:rsid w:val="006C733E"/>
    <w:rsid w:val="006C7EC6"/>
    <w:rsid w:val="006C7EEC"/>
    <w:rsid w:val="006D0065"/>
    <w:rsid w:val="006D055A"/>
    <w:rsid w:val="006D12E1"/>
    <w:rsid w:val="006D13FA"/>
    <w:rsid w:val="006D18AA"/>
    <w:rsid w:val="006D1D17"/>
    <w:rsid w:val="006D2120"/>
    <w:rsid w:val="006D3065"/>
    <w:rsid w:val="006D32A8"/>
    <w:rsid w:val="006D37B0"/>
    <w:rsid w:val="006D3F03"/>
    <w:rsid w:val="006D4441"/>
    <w:rsid w:val="006D5099"/>
    <w:rsid w:val="006D53C2"/>
    <w:rsid w:val="006D5550"/>
    <w:rsid w:val="006D5B6F"/>
    <w:rsid w:val="006D60E3"/>
    <w:rsid w:val="006D6A7C"/>
    <w:rsid w:val="006D6E7D"/>
    <w:rsid w:val="006D7415"/>
    <w:rsid w:val="006D79E9"/>
    <w:rsid w:val="006D7D6B"/>
    <w:rsid w:val="006D7EF4"/>
    <w:rsid w:val="006E01FA"/>
    <w:rsid w:val="006E03FA"/>
    <w:rsid w:val="006E0703"/>
    <w:rsid w:val="006E0FBD"/>
    <w:rsid w:val="006E1305"/>
    <w:rsid w:val="006E1423"/>
    <w:rsid w:val="006E1BCF"/>
    <w:rsid w:val="006E22D9"/>
    <w:rsid w:val="006E27DC"/>
    <w:rsid w:val="006E2856"/>
    <w:rsid w:val="006E2CFD"/>
    <w:rsid w:val="006E4971"/>
    <w:rsid w:val="006E4A40"/>
    <w:rsid w:val="006E4F49"/>
    <w:rsid w:val="006E50BF"/>
    <w:rsid w:val="006E515D"/>
    <w:rsid w:val="006E5404"/>
    <w:rsid w:val="006E5568"/>
    <w:rsid w:val="006E5F4F"/>
    <w:rsid w:val="006E6414"/>
    <w:rsid w:val="006E6E40"/>
    <w:rsid w:val="006E6FED"/>
    <w:rsid w:val="006E749A"/>
    <w:rsid w:val="006E75DB"/>
    <w:rsid w:val="006E7906"/>
    <w:rsid w:val="006E7AD2"/>
    <w:rsid w:val="006F0108"/>
    <w:rsid w:val="006F0946"/>
    <w:rsid w:val="006F096C"/>
    <w:rsid w:val="006F1969"/>
    <w:rsid w:val="006F2643"/>
    <w:rsid w:val="006F2821"/>
    <w:rsid w:val="006F3124"/>
    <w:rsid w:val="006F3148"/>
    <w:rsid w:val="006F3C2E"/>
    <w:rsid w:val="006F3D64"/>
    <w:rsid w:val="006F421E"/>
    <w:rsid w:val="006F505D"/>
    <w:rsid w:val="006F5657"/>
    <w:rsid w:val="006F5FCD"/>
    <w:rsid w:val="006F65AB"/>
    <w:rsid w:val="006F66B4"/>
    <w:rsid w:val="006F6744"/>
    <w:rsid w:val="006F69AF"/>
    <w:rsid w:val="006F6C2B"/>
    <w:rsid w:val="006F6C44"/>
    <w:rsid w:val="006F7BA1"/>
    <w:rsid w:val="006F7FEB"/>
    <w:rsid w:val="0070030E"/>
    <w:rsid w:val="007003A0"/>
    <w:rsid w:val="007005BE"/>
    <w:rsid w:val="007017AE"/>
    <w:rsid w:val="00701C8E"/>
    <w:rsid w:val="007020F6"/>
    <w:rsid w:val="00702654"/>
    <w:rsid w:val="00702A43"/>
    <w:rsid w:val="00702FC1"/>
    <w:rsid w:val="007034F5"/>
    <w:rsid w:val="007043CC"/>
    <w:rsid w:val="00704A26"/>
    <w:rsid w:val="00704DAE"/>
    <w:rsid w:val="0070551D"/>
    <w:rsid w:val="007059B7"/>
    <w:rsid w:val="007063E0"/>
    <w:rsid w:val="00706557"/>
    <w:rsid w:val="00706B33"/>
    <w:rsid w:val="00706B70"/>
    <w:rsid w:val="007072A6"/>
    <w:rsid w:val="007074B2"/>
    <w:rsid w:val="007076E9"/>
    <w:rsid w:val="00707864"/>
    <w:rsid w:val="00707BA6"/>
    <w:rsid w:val="00711072"/>
    <w:rsid w:val="00711354"/>
    <w:rsid w:val="007113C5"/>
    <w:rsid w:val="00711909"/>
    <w:rsid w:val="00711F2A"/>
    <w:rsid w:val="007126CB"/>
    <w:rsid w:val="007133B9"/>
    <w:rsid w:val="00713763"/>
    <w:rsid w:val="00713B31"/>
    <w:rsid w:val="00713CE1"/>
    <w:rsid w:val="00713E0C"/>
    <w:rsid w:val="007140AF"/>
    <w:rsid w:val="00714675"/>
    <w:rsid w:val="0071516C"/>
    <w:rsid w:val="0071525E"/>
    <w:rsid w:val="007153E8"/>
    <w:rsid w:val="007156C0"/>
    <w:rsid w:val="00715828"/>
    <w:rsid w:val="00715DA2"/>
    <w:rsid w:val="00716716"/>
    <w:rsid w:val="007168FD"/>
    <w:rsid w:val="007169FD"/>
    <w:rsid w:val="00716C40"/>
    <w:rsid w:val="00716CA5"/>
    <w:rsid w:val="007177C8"/>
    <w:rsid w:val="0071789F"/>
    <w:rsid w:val="00720770"/>
    <w:rsid w:val="0072103D"/>
    <w:rsid w:val="007213E2"/>
    <w:rsid w:val="00722188"/>
    <w:rsid w:val="0072237C"/>
    <w:rsid w:val="00722A46"/>
    <w:rsid w:val="007230D0"/>
    <w:rsid w:val="007235BB"/>
    <w:rsid w:val="00723F6A"/>
    <w:rsid w:val="0072437D"/>
    <w:rsid w:val="0072496E"/>
    <w:rsid w:val="007250BF"/>
    <w:rsid w:val="007254AA"/>
    <w:rsid w:val="007255BF"/>
    <w:rsid w:val="007255FF"/>
    <w:rsid w:val="00725761"/>
    <w:rsid w:val="00725FCB"/>
    <w:rsid w:val="0072636E"/>
    <w:rsid w:val="00726CED"/>
    <w:rsid w:val="0073002D"/>
    <w:rsid w:val="00730E99"/>
    <w:rsid w:val="00732020"/>
    <w:rsid w:val="00732473"/>
    <w:rsid w:val="00733074"/>
    <w:rsid w:val="00733206"/>
    <w:rsid w:val="00734479"/>
    <w:rsid w:val="007347B1"/>
    <w:rsid w:val="007349CB"/>
    <w:rsid w:val="00734A9D"/>
    <w:rsid w:val="00734B5C"/>
    <w:rsid w:val="00734D03"/>
    <w:rsid w:val="00735238"/>
    <w:rsid w:val="00735F3A"/>
    <w:rsid w:val="00736039"/>
    <w:rsid w:val="00736DDD"/>
    <w:rsid w:val="00737156"/>
    <w:rsid w:val="00737328"/>
    <w:rsid w:val="0073752C"/>
    <w:rsid w:val="007376C2"/>
    <w:rsid w:val="00737AA7"/>
    <w:rsid w:val="00737D8F"/>
    <w:rsid w:val="00740278"/>
    <w:rsid w:val="0074039A"/>
    <w:rsid w:val="007411D4"/>
    <w:rsid w:val="007416AA"/>
    <w:rsid w:val="00741A6F"/>
    <w:rsid w:val="0074201D"/>
    <w:rsid w:val="0074237A"/>
    <w:rsid w:val="007423F0"/>
    <w:rsid w:val="00743A42"/>
    <w:rsid w:val="0074489A"/>
    <w:rsid w:val="00744F57"/>
    <w:rsid w:val="00745279"/>
    <w:rsid w:val="00745A4C"/>
    <w:rsid w:val="00745F12"/>
    <w:rsid w:val="007460AD"/>
    <w:rsid w:val="007460F3"/>
    <w:rsid w:val="0074643E"/>
    <w:rsid w:val="00747290"/>
    <w:rsid w:val="0074735C"/>
    <w:rsid w:val="00747EA5"/>
    <w:rsid w:val="0075002E"/>
    <w:rsid w:val="007500F8"/>
    <w:rsid w:val="00750291"/>
    <w:rsid w:val="00750367"/>
    <w:rsid w:val="00750C98"/>
    <w:rsid w:val="00751799"/>
    <w:rsid w:val="00751D99"/>
    <w:rsid w:val="00752546"/>
    <w:rsid w:val="007526AA"/>
    <w:rsid w:val="007527DD"/>
    <w:rsid w:val="0075282F"/>
    <w:rsid w:val="00752C44"/>
    <w:rsid w:val="00753633"/>
    <w:rsid w:val="00753F76"/>
    <w:rsid w:val="007540B3"/>
    <w:rsid w:val="007541C8"/>
    <w:rsid w:val="00754405"/>
    <w:rsid w:val="007545A4"/>
    <w:rsid w:val="00754751"/>
    <w:rsid w:val="00754B05"/>
    <w:rsid w:val="007554D8"/>
    <w:rsid w:val="0075568B"/>
    <w:rsid w:val="00755B9E"/>
    <w:rsid w:val="00756753"/>
    <w:rsid w:val="00756CF1"/>
    <w:rsid w:val="00756DFE"/>
    <w:rsid w:val="00756FDE"/>
    <w:rsid w:val="007570EA"/>
    <w:rsid w:val="0075746B"/>
    <w:rsid w:val="007578AE"/>
    <w:rsid w:val="007579FF"/>
    <w:rsid w:val="00757B19"/>
    <w:rsid w:val="0076070C"/>
    <w:rsid w:val="0076083A"/>
    <w:rsid w:val="00760FE6"/>
    <w:rsid w:val="00761147"/>
    <w:rsid w:val="00761BF1"/>
    <w:rsid w:val="00763357"/>
    <w:rsid w:val="00763F4C"/>
    <w:rsid w:val="00763F62"/>
    <w:rsid w:val="00764A9B"/>
    <w:rsid w:val="00765B7D"/>
    <w:rsid w:val="00766424"/>
    <w:rsid w:val="00766888"/>
    <w:rsid w:val="00767140"/>
    <w:rsid w:val="00767199"/>
    <w:rsid w:val="0076783E"/>
    <w:rsid w:val="007678DB"/>
    <w:rsid w:val="007707A4"/>
    <w:rsid w:val="00770B46"/>
    <w:rsid w:val="007718ED"/>
    <w:rsid w:val="007719A7"/>
    <w:rsid w:val="007719B9"/>
    <w:rsid w:val="007719E7"/>
    <w:rsid w:val="00771BD5"/>
    <w:rsid w:val="00771BDB"/>
    <w:rsid w:val="00772356"/>
    <w:rsid w:val="007723A5"/>
    <w:rsid w:val="00772E2E"/>
    <w:rsid w:val="00772F53"/>
    <w:rsid w:val="0077330C"/>
    <w:rsid w:val="007736DE"/>
    <w:rsid w:val="00773BA7"/>
    <w:rsid w:val="0077418C"/>
    <w:rsid w:val="00774B08"/>
    <w:rsid w:val="00774F22"/>
    <w:rsid w:val="007750AA"/>
    <w:rsid w:val="007757A7"/>
    <w:rsid w:val="00775801"/>
    <w:rsid w:val="00775B70"/>
    <w:rsid w:val="007769C9"/>
    <w:rsid w:val="007773CF"/>
    <w:rsid w:val="007777AD"/>
    <w:rsid w:val="007777C0"/>
    <w:rsid w:val="00777CE9"/>
    <w:rsid w:val="0078063E"/>
    <w:rsid w:val="007809B6"/>
    <w:rsid w:val="00780E0A"/>
    <w:rsid w:val="00781248"/>
    <w:rsid w:val="00781335"/>
    <w:rsid w:val="00781836"/>
    <w:rsid w:val="00781BEC"/>
    <w:rsid w:val="0078286F"/>
    <w:rsid w:val="00782A29"/>
    <w:rsid w:val="00782D32"/>
    <w:rsid w:val="00783187"/>
    <w:rsid w:val="00783458"/>
    <w:rsid w:val="007835B6"/>
    <w:rsid w:val="007838E7"/>
    <w:rsid w:val="00783AFB"/>
    <w:rsid w:val="007846BF"/>
    <w:rsid w:val="00784788"/>
    <w:rsid w:val="00785C9B"/>
    <w:rsid w:val="00785E5E"/>
    <w:rsid w:val="00786545"/>
    <w:rsid w:val="00786556"/>
    <w:rsid w:val="007867D2"/>
    <w:rsid w:val="00786DF0"/>
    <w:rsid w:val="007872F8"/>
    <w:rsid w:val="00787CB5"/>
    <w:rsid w:val="00787DA0"/>
    <w:rsid w:val="00787DCD"/>
    <w:rsid w:val="007908CF"/>
    <w:rsid w:val="00791540"/>
    <w:rsid w:val="00791E3E"/>
    <w:rsid w:val="00791F4F"/>
    <w:rsid w:val="00793CC8"/>
    <w:rsid w:val="00793D3B"/>
    <w:rsid w:val="00793E7A"/>
    <w:rsid w:val="007940AD"/>
    <w:rsid w:val="00794A51"/>
    <w:rsid w:val="00794EC0"/>
    <w:rsid w:val="00795383"/>
    <w:rsid w:val="00795797"/>
    <w:rsid w:val="007959A1"/>
    <w:rsid w:val="00795C0D"/>
    <w:rsid w:val="00795DB0"/>
    <w:rsid w:val="0079605E"/>
    <w:rsid w:val="00796855"/>
    <w:rsid w:val="00796F4C"/>
    <w:rsid w:val="00797D31"/>
    <w:rsid w:val="007A043F"/>
    <w:rsid w:val="007A0A66"/>
    <w:rsid w:val="007A0E33"/>
    <w:rsid w:val="007A0EE4"/>
    <w:rsid w:val="007A10CC"/>
    <w:rsid w:val="007A13FC"/>
    <w:rsid w:val="007A1410"/>
    <w:rsid w:val="007A1541"/>
    <w:rsid w:val="007A2634"/>
    <w:rsid w:val="007A2769"/>
    <w:rsid w:val="007A2B77"/>
    <w:rsid w:val="007A2C44"/>
    <w:rsid w:val="007A2EE5"/>
    <w:rsid w:val="007A395A"/>
    <w:rsid w:val="007A75AB"/>
    <w:rsid w:val="007A7751"/>
    <w:rsid w:val="007A79B0"/>
    <w:rsid w:val="007B00EA"/>
    <w:rsid w:val="007B0D6C"/>
    <w:rsid w:val="007B0EED"/>
    <w:rsid w:val="007B0F8F"/>
    <w:rsid w:val="007B0FA5"/>
    <w:rsid w:val="007B1A38"/>
    <w:rsid w:val="007B237F"/>
    <w:rsid w:val="007B2386"/>
    <w:rsid w:val="007B2DC9"/>
    <w:rsid w:val="007B30B9"/>
    <w:rsid w:val="007B3192"/>
    <w:rsid w:val="007B3539"/>
    <w:rsid w:val="007B487B"/>
    <w:rsid w:val="007B5BD5"/>
    <w:rsid w:val="007B6A34"/>
    <w:rsid w:val="007B700D"/>
    <w:rsid w:val="007C02C3"/>
    <w:rsid w:val="007C02E8"/>
    <w:rsid w:val="007C0488"/>
    <w:rsid w:val="007C05D2"/>
    <w:rsid w:val="007C08B3"/>
    <w:rsid w:val="007C1338"/>
    <w:rsid w:val="007C158A"/>
    <w:rsid w:val="007C2F7D"/>
    <w:rsid w:val="007C3892"/>
    <w:rsid w:val="007C3B76"/>
    <w:rsid w:val="007C4D26"/>
    <w:rsid w:val="007C52C8"/>
    <w:rsid w:val="007C54E7"/>
    <w:rsid w:val="007C5CC4"/>
    <w:rsid w:val="007C5F8C"/>
    <w:rsid w:val="007C65D8"/>
    <w:rsid w:val="007C6611"/>
    <w:rsid w:val="007C71F2"/>
    <w:rsid w:val="007C741F"/>
    <w:rsid w:val="007C7507"/>
    <w:rsid w:val="007C798F"/>
    <w:rsid w:val="007D0923"/>
    <w:rsid w:val="007D0C10"/>
    <w:rsid w:val="007D0C90"/>
    <w:rsid w:val="007D0F43"/>
    <w:rsid w:val="007D125E"/>
    <w:rsid w:val="007D1866"/>
    <w:rsid w:val="007D360B"/>
    <w:rsid w:val="007D47C0"/>
    <w:rsid w:val="007D4809"/>
    <w:rsid w:val="007D4B30"/>
    <w:rsid w:val="007D54EB"/>
    <w:rsid w:val="007D59B1"/>
    <w:rsid w:val="007D5F73"/>
    <w:rsid w:val="007D6285"/>
    <w:rsid w:val="007D67FE"/>
    <w:rsid w:val="007D6A24"/>
    <w:rsid w:val="007D70D8"/>
    <w:rsid w:val="007D71EF"/>
    <w:rsid w:val="007D736A"/>
    <w:rsid w:val="007D7612"/>
    <w:rsid w:val="007D7A9E"/>
    <w:rsid w:val="007D7EA9"/>
    <w:rsid w:val="007E0191"/>
    <w:rsid w:val="007E0989"/>
    <w:rsid w:val="007E0EC7"/>
    <w:rsid w:val="007E0F1B"/>
    <w:rsid w:val="007E1A5B"/>
    <w:rsid w:val="007E1DD7"/>
    <w:rsid w:val="007E1EC7"/>
    <w:rsid w:val="007E20EE"/>
    <w:rsid w:val="007E216B"/>
    <w:rsid w:val="007E2A29"/>
    <w:rsid w:val="007E3952"/>
    <w:rsid w:val="007E3B61"/>
    <w:rsid w:val="007E41E5"/>
    <w:rsid w:val="007E433B"/>
    <w:rsid w:val="007E4725"/>
    <w:rsid w:val="007E482D"/>
    <w:rsid w:val="007E5002"/>
    <w:rsid w:val="007E595D"/>
    <w:rsid w:val="007E5ED1"/>
    <w:rsid w:val="007E6180"/>
    <w:rsid w:val="007E6445"/>
    <w:rsid w:val="007E7289"/>
    <w:rsid w:val="007E74F7"/>
    <w:rsid w:val="007E76C9"/>
    <w:rsid w:val="007E782E"/>
    <w:rsid w:val="007E78CE"/>
    <w:rsid w:val="007E7CDC"/>
    <w:rsid w:val="007F0137"/>
    <w:rsid w:val="007F02C3"/>
    <w:rsid w:val="007F192A"/>
    <w:rsid w:val="007F1998"/>
    <w:rsid w:val="007F2290"/>
    <w:rsid w:val="007F23DF"/>
    <w:rsid w:val="007F287B"/>
    <w:rsid w:val="007F30EE"/>
    <w:rsid w:val="007F3462"/>
    <w:rsid w:val="007F3E0E"/>
    <w:rsid w:val="007F450B"/>
    <w:rsid w:val="007F49CF"/>
    <w:rsid w:val="007F5398"/>
    <w:rsid w:val="007F5E0C"/>
    <w:rsid w:val="007F612C"/>
    <w:rsid w:val="007F61E6"/>
    <w:rsid w:val="007F685D"/>
    <w:rsid w:val="007F6D7F"/>
    <w:rsid w:val="007F6F54"/>
    <w:rsid w:val="007F757F"/>
    <w:rsid w:val="007F7B35"/>
    <w:rsid w:val="008001F8"/>
    <w:rsid w:val="00801F0D"/>
    <w:rsid w:val="008034A6"/>
    <w:rsid w:val="00803D51"/>
    <w:rsid w:val="008042A5"/>
    <w:rsid w:val="008043E3"/>
    <w:rsid w:val="008043FC"/>
    <w:rsid w:val="008044B1"/>
    <w:rsid w:val="00804EAA"/>
    <w:rsid w:val="00807C98"/>
    <w:rsid w:val="008100DE"/>
    <w:rsid w:val="008100FC"/>
    <w:rsid w:val="00810D37"/>
    <w:rsid w:val="008110E6"/>
    <w:rsid w:val="00811D26"/>
    <w:rsid w:val="00811D6A"/>
    <w:rsid w:val="0081236F"/>
    <w:rsid w:val="008128FD"/>
    <w:rsid w:val="00812DFB"/>
    <w:rsid w:val="0081329C"/>
    <w:rsid w:val="0081341B"/>
    <w:rsid w:val="0081346D"/>
    <w:rsid w:val="0081408C"/>
    <w:rsid w:val="00814891"/>
    <w:rsid w:val="00814A0A"/>
    <w:rsid w:val="00814D75"/>
    <w:rsid w:val="008156E0"/>
    <w:rsid w:val="00815764"/>
    <w:rsid w:val="00815BD5"/>
    <w:rsid w:val="00816561"/>
    <w:rsid w:val="008167A7"/>
    <w:rsid w:val="00816827"/>
    <w:rsid w:val="00816885"/>
    <w:rsid w:val="00816EC9"/>
    <w:rsid w:val="00817167"/>
    <w:rsid w:val="00817D12"/>
    <w:rsid w:val="00817EC2"/>
    <w:rsid w:val="00820034"/>
    <w:rsid w:val="00820167"/>
    <w:rsid w:val="0082039B"/>
    <w:rsid w:val="008205A6"/>
    <w:rsid w:val="0082084E"/>
    <w:rsid w:val="00820DFD"/>
    <w:rsid w:val="008210BB"/>
    <w:rsid w:val="00821312"/>
    <w:rsid w:val="0082131E"/>
    <w:rsid w:val="008215E0"/>
    <w:rsid w:val="00821889"/>
    <w:rsid w:val="00822E9E"/>
    <w:rsid w:val="00823818"/>
    <w:rsid w:val="00823AAF"/>
    <w:rsid w:val="0082459F"/>
    <w:rsid w:val="00824FEA"/>
    <w:rsid w:val="00825087"/>
    <w:rsid w:val="00825D37"/>
    <w:rsid w:val="00825F39"/>
    <w:rsid w:val="0082671D"/>
    <w:rsid w:val="0082752E"/>
    <w:rsid w:val="0082759D"/>
    <w:rsid w:val="008276D9"/>
    <w:rsid w:val="00827EEF"/>
    <w:rsid w:val="0083048F"/>
    <w:rsid w:val="0083177D"/>
    <w:rsid w:val="008318F8"/>
    <w:rsid w:val="00831AD7"/>
    <w:rsid w:val="008322BF"/>
    <w:rsid w:val="008328B2"/>
    <w:rsid w:val="00832983"/>
    <w:rsid w:val="00832B94"/>
    <w:rsid w:val="00832EBA"/>
    <w:rsid w:val="00833036"/>
    <w:rsid w:val="00833789"/>
    <w:rsid w:val="00833DDE"/>
    <w:rsid w:val="008341DC"/>
    <w:rsid w:val="008346F1"/>
    <w:rsid w:val="00834B9B"/>
    <w:rsid w:val="00835022"/>
    <w:rsid w:val="008350A9"/>
    <w:rsid w:val="008353EF"/>
    <w:rsid w:val="00835961"/>
    <w:rsid w:val="00835A83"/>
    <w:rsid w:val="00836329"/>
    <w:rsid w:val="008367D9"/>
    <w:rsid w:val="00836C6F"/>
    <w:rsid w:val="00836D1E"/>
    <w:rsid w:val="00837178"/>
    <w:rsid w:val="00840DD4"/>
    <w:rsid w:val="008415FE"/>
    <w:rsid w:val="00841ECD"/>
    <w:rsid w:val="00842772"/>
    <w:rsid w:val="00842F5F"/>
    <w:rsid w:val="00843D88"/>
    <w:rsid w:val="00843FF7"/>
    <w:rsid w:val="00844003"/>
    <w:rsid w:val="008440EC"/>
    <w:rsid w:val="00844122"/>
    <w:rsid w:val="0084484F"/>
    <w:rsid w:val="008448DE"/>
    <w:rsid w:val="0084524D"/>
    <w:rsid w:val="0084537B"/>
    <w:rsid w:val="00845A84"/>
    <w:rsid w:val="00845E5D"/>
    <w:rsid w:val="00846018"/>
    <w:rsid w:val="00846A05"/>
    <w:rsid w:val="00846C2C"/>
    <w:rsid w:val="008472C2"/>
    <w:rsid w:val="008473A3"/>
    <w:rsid w:val="008474C2"/>
    <w:rsid w:val="008476AF"/>
    <w:rsid w:val="008476BD"/>
    <w:rsid w:val="008501D7"/>
    <w:rsid w:val="00850BAF"/>
    <w:rsid w:val="008511FA"/>
    <w:rsid w:val="0085179C"/>
    <w:rsid w:val="0085272C"/>
    <w:rsid w:val="00852EE4"/>
    <w:rsid w:val="00852F97"/>
    <w:rsid w:val="008531BF"/>
    <w:rsid w:val="00853E1B"/>
    <w:rsid w:val="00854B4D"/>
    <w:rsid w:val="00854B71"/>
    <w:rsid w:val="00854D79"/>
    <w:rsid w:val="00855749"/>
    <w:rsid w:val="00856AED"/>
    <w:rsid w:val="00856D41"/>
    <w:rsid w:val="00857A59"/>
    <w:rsid w:val="00857B06"/>
    <w:rsid w:val="00857D82"/>
    <w:rsid w:val="00857E0B"/>
    <w:rsid w:val="00857E58"/>
    <w:rsid w:val="00857ED6"/>
    <w:rsid w:val="00860070"/>
    <w:rsid w:val="0086029A"/>
    <w:rsid w:val="0086085A"/>
    <w:rsid w:val="00860FC6"/>
    <w:rsid w:val="008612E0"/>
    <w:rsid w:val="00861D59"/>
    <w:rsid w:val="00862A56"/>
    <w:rsid w:val="00862B14"/>
    <w:rsid w:val="00862BEE"/>
    <w:rsid w:val="00863033"/>
    <w:rsid w:val="00863F2A"/>
    <w:rsid w:val="008649FF"/>
    <w:rsid w:val="00864D1F"/>
    <w:rsid w:val="008653F9"/>
    <w:rsid w:val="00865C80"/>
    <w:rsid w:val="00865DF5"/>
    <w:rsid w:val="00865FC3"/>
    <w:rsid w:val="00867B93"/>
    <w:rsid w:val="00867CA3"/>
    <w:rsid w:val="00870230"/>
    <w:rsid w:val="008721D9"/>
    <w:rsid w:val="0087252F"/>
    <w:rsid w:val="008729A7"/>
    <w:rsid w:val="00872BAD"/>
    <w:rsid w:val="00874510"/>
    <w:rsid w:val="00874A4A"/>
    <w:rsid w:val="0087585B"/>
    <w:rsid w:val="008758CA"/>
    <w:rsid w:val="008760F9"/>
    <w:rsid w:val="008761BB"/>
    <w:rsid w:val="008763E0"/>
    <w:rsid w:val="0087656B"/>
    <w:rsid w:val="00877155"/>
    <w:rsid w:val="00877E47"/>
    <w:rsid w:val="00877EB1"/>
    <w:rsid w:val="00880894"/>
    <w:rsid w:val="008816DE"/>
    <w:rsid w:val="00881929"/>
    <w:rsid w:val="00881C98"/>
    <w:rsid w:val="00881E48"/>
    <w:rsid w:val="0088278E"/>
    <w:rsid w:val="008835DC"/>
    <w:rsid w:val="008837D9"/>
    <w:rsid w:val="00883896"/>
    <w:rsid w:val="00883B10"/>
    <w:rsid w:val="00884187"/>
    <w:rsid w:val="0088499D"/>
    <w:rsid w:val="00884B17"/>
    <w:rsid w:val="0088505F"/>
    <w:rsid w:val="00885759"/>
    <w:rsid w:val="00885927"/>
    <w:rsid w:val="00885AB1"/>
    <w:rsid w:val="00886967"/>
    <w:rsid w:val="00886FD4"/>
    <w:rsid w:val="00887923"/>
    <w:rsid w:val="00887AA5"/>
    <w:rsid w:val="00887FB5"/>
    <w:rsid w:val="00890334"/>
    <w:rsid w:val="0089043B"/>
    <w:rsid w:val="0089065B"/>
    <w:rsid w:val="008909B2"/>
    <w:rsid w:val="008918AB"/>
    <w:rsid w:val="008921D8"/>
    <w:rsid w:val="008922B5"/>
    <w:rsid w:val="0089280F"/>
    <w:rsid w:val="00892919"/>
    <w:rsid w:val="00892F7F"/>
    <w:rsid w:val="00893542"/>
    <w:rsid w:val="008942AC"/>
    <w:rsid w:val="008943CE"/>
    <w:rsid w:val="00894B73"/>
    <w:rsid w:val="00894CD1"/>
    <w:rsid w:val="00894ED1"/>
    <w:rsid w:val="00895085"/>
    <w:rsid w:val="008950CF"/>
    <w:rsid w:val="0089562D"/>
    <w:rsid w:val="00895A71"/>
    <w:rsid w:val="00896775"/>
    <w:rsid w:val="00896BCB"/>
    <w:rsid w:val="0089774A"/>
    <w:rsid w:val="00897BDD"/>
    <w:rsid w:val="008A0728"/>
    <w:rsid w:val="008A07E4"/>
    <w:rsid w:val="008A0D10"/>
    <w:rsid w:val="008A1772"/>
    <w:rsid w:val="008A18BD"/>
    <w:rsid w:val="008A1BAB"/>
    <w:rsid w:val="008A1F10"/>
    <w:rsid w:val="008A2054"/>
    <w:rsid w:val="008A31AC"/>
    <w:rsid w:val="008A392A"/>
    <w:rsid w:val="008A3E7A"/>
    <w:rsid w:val="008A47D5"/>
    <w:rsid w:val="008A4E08"/>
    <w:rsid w:val="008A5227"/>
    <w:rsid w:val="008A5A33"/>
    <w:rsid w:val="008A5AB3"/>
    <w:rsid w:val="008A5B76"/>
    <w:rsid w:val="008A5D6D"/>
    <w:rsid w:val="008A5FE6"/>
    <w:rsid w:val="008A621E"/>
    <w:rsid w:val="008A666B"/>
    <w:rsid w:val="008A6929"/>
    <w:rsid w:val="008A6B89"/>
    <w:rsid w:val="008A6CEE"/>
    <w:rsid w:val="008A7793"/>
    <w:rsid w:val="008B02AA"/>
    <w:rsid w:val="008B11F9"/>
    <w:rsid w:val="008B16E7"/>
    <w:rsid w:val="008B1B71"/>
    <w:rsid w:val="008B1BDF"/>
    <w:rsid w:val="008B1DD1"/>
    <w:rsid w:val="008B283B"/>
    <w:rsid w:val="008B295D"/>
    <w:rsid w:val="008B2F5A"/>
    <w:rsid w:val="008B3485"/>
    <w:rsid w:val="008B37D2"/>
    <w:rsid w:val="008B3B4A"/>
    <w:rsid w:val="008B4889"/>
    <w:rsid w:val="008B5816"/>
    <w:rsid w:val="008B59A3"/>
    <w:rsid w:val="008B6249"/>
    <w:rsid w:val="008B656F"/>
    <w:rsid w:val="008B6D11"/>
    <w:rsid w:val="008B6EC4"/>
    <w:rsid w:val="008B737F"/>
    <w:rsid w:val="008B74B2"/>
    <w:rsid w:val="008B7AF4"/>
    <w:rsid w:val="008B7DD3"/>
    <w:rsid w:val="008C0295"/>
    <w:rsid w:val="008C0B32"/>
    <w:rsid w:val="008C158B"/>
    <w:rsid w:val="008C19F6"/>
    <w:rsid w:val="008C1B10"/>
    <w:rsid w:val="008C2370"/>
    <w:rsid w:val="008C2F2A"/>
    <w:rsid w:val="008C3A1A"/>
    <w:rsid w:val="008C42C4"/>
    <w:rsid w:val="008C4449"/>
    <w:rsid w:val="008C4599"/>
    <w:rsid w:val="008C4AB9"/>
    <w:rsid w:val="008C523A"/>
    <w:rsid w:val="008C65DD"/>
    <w:rsid w:val="008C6E44"/>
    <w:rsid w:val="008C7BA9"/>
    <w:rsid w:val="008C7C1B"/>
    <w:rsid w:val="008D0010"/>
    <w:rsid w:val="008D03CB"/>
    <w:rsid w:val="008D1506"/>
    <w:rsid w:val="008D175D"/>
    <w:rsid w:val="008D17A8"/>
    <w:rsid w:val="008D2475"/>
    <w:rsid w:val="008D26DF"/>
    <w:rsid w:val="008D31FC"/>
    <w:rsid w:val="008D362B"/>
    <w:rsid w:val="008D36E2"/>
    <w:rsid w:val="008D3D83"/>
    <w:rsid w:val="008D458F"/>
    <w:rsid w:val="008D4719"/>
    <w:rsid w:val="008D4D8D"/>
    <w:rsid w:val="008D540A"/>
    <w:rsid w:val="008D5D11"/>
    <w:rsid w:val="008D620E"/>
    <w:rsid w:val="008D78D0"/>
    <w:rsid w:val="008D7B1A"/>
    <w:rsid w:val="008E05B2"/>
    <w:rsid w:val="008E09AB"/>
    <w:rsid w:val="008E0B5A"/>
    <w:rsid w:val="008E103C"/>
    <w:rsid w:val="008E23BD"/>
    <w:rsid w:val="008E25E8"/>
    <w:rsid w:val="008E2A1A"/>
    <w:rsid w:val="008E2AAA"/>
    <w:rsid w:val="008E2B57"/>
    <w:rsid w:val="008E308D"/>
    <w:rsid w:val="008E32D2"/>
    <w:rsid w:val="008E3EB4"/>
    <w:rsid w:val="008E48FB"/>
    <w:rsid w:val="008E4A86"/>
    <w:rsid w:val="008E4FAD"/>
    <w:rsid w:val="008E5485"/>
    <w:rsid w:val="008E58FF"/>
    <w:rsid w:val="008E5B19"/>
    <w:rsid w:val="008E5F2A"/>
    <w:rsid w:val="008E7270"/>
    <w:rsid w:val="008E7CC4"/>
    <w:rsid w:val="008E7E77"/>
    <w:rsid w:val="008E7E8E"/>
    <w:rsid w:val="008F007E"/>
    <w:rsid w:val="008F07D6"/>
    <w:rsid w:val="008F0AC0"/>
    <w:rsid w:val="008F112D"/>
    <w:rsid w:val="008F1AA2"/>
    <w:rsid w:val="008F1B20"/>
    <w:rsid w:val="008F1E10"/>
    <w:rsid w:val="008F21F1"/>
    <w:rsid w:val="008F26EE"/>
    <w:rsid w:val="008F2825"/>
    <w:rsid w:val="008F2F59"/>
    <w:rsid w:val="008F34FD"/>
    <w:rsid w:val="008F3B22"/>
    <w:rsid w:val="008F5A68"/>
    <w:rsid w:val="008F6152"/>
    <w:rsid w:val="008F6304"/>
    <w:rsid w:val="008F63B1"/>
    <w:rsid w:val="008F67A7"/>
    <w:rsid w:val="008F6E29"/>
    <w:rsid w:val="008F6F53"/>
    <w:rsid w:val="008F797E"/>
    <w:rsid w:val="008F7CB2"/>
    <w:rsid w:val="008F7FC2"/>
    <w:rsid w:val="009008D3"/>
    <w:rsid w:val="009009E3"/>
    <w:rsid w:val="00900E52"/>
    <w:rsid w:val="00901197"/>
    <w:rsid w:val="00901732"/>
    <w:rsid w:val="00901A8B"/>
    <w:rsid w:val="00901CDF"/>
    <w:rsid w:val="0090230B"/>
    <w:rsid w:val="00902BE6"/>
    <w:rsid w:val="00902C18"/>
    <w:rsid w:val="00902F27"/>
    <w:rsid w:val="0090347C"/>
    <w:rsid w:val="00903A9D"/>
    <w:rsid w:val="0090449D"/>
    <w:rsid w:val="00904636"/>
    <w:rsid w:val="00906322"/>
    <w:rsid w:val="0090668D"/>
    <w:rsid w:val="0090695F"/>
    <w:rsid w:val="00906AB8"/>
    <w:rsid w:val="00906D6A"/>
    <w:rsid w:val="009075D3"/>
    <w:rsid w:val="00907657"/>
    <w:rsid w:val="0090792F"/>
    <w:rsid w:val="00910C71"/>
    <w:rsid w:val="00910DE9"/>
    <w:rsid w:val="00910F4A"/>
    <w:rsid w:val="00911248"/>
    <w:rsid w:val="00911A1E"/>
    <w:rsid w:val="00911C0D"/>
    <w:rsid w:val="0091273F"/>
    <w:rsid w:val="00912F01"/>
    <w:rsid w:val="0091318D"/>
    <w:rsid w:val="00913273"/>
    <w:rsid w:val="009139AD"/>
    <w:rsid w:val="00914D32"/>
    <w:rsid w:val="009151B0"/>
    <w:rsid w:val="0091534D"/>
    <w:rsid w:val="00915A03"/>
    <w:rsid w:val="00915AF5"/>
    <w:rsid w:val="00915D48"/>
    <w:rsid w:val="00915F17"/>
    <w:rsid w:val="0091681A"/>
    <w:rsid w:val="0091686E"/>
    <w:rsid w:val="00917436"/>
    <w:rsid w:val="00917D4D"/>
    <w:rsid w:val="00920C48"/>
    <w:rsid w:val="00921F4F"/>
    <w:rsid w:val="00922158"/>
    <w:rsid w:val="0092252B"/>
    <w:rsid w:val="00922549"/>
    <w:rsid w:val="0092272C"/>
    <w:rsid w:val="00922A96"/>
    <w:rsid w:val="00922D52"/>
    <w:rsid w:val="00922E99"/>
    <w:rsid w:val="009251A3"/>
    <w:rsid w:val="009253C5"/>
    <w:rsid w:val="00925E44"/>
    <w:rsid w:val="009264C5"/>
    <w:rsid w:val="00926C93"/>
    <w:rsid w:val="00926F3E"/>
    <w:rsid w:val="009273C8"/>
    <w:rsid w:val="00930A09"/>
    <w:rsid w:val="0093161C"/>
    <w:rsid w:val="00931AA2"/>
    <w:rsid w:val="00932166"/>
    <w:rsid w:val="00932611"/>
    <w:rsid w:val="0093298D"/>
    <w:rsid w:val="00933C17"/>
    <w:rsid w:val="00933CDE"/>
    <w:rsid w:val="0093436F"/>
    <w:rsid w:val="00934564"/>
    <w:rsid w:val="00934D7F"/>
    <w:rsid w:val="00935258"/>
    <w:rsid w:val="0093545B"/>
    <w:rsid w:val="00935497"/>
    <w:rsid w:val="0093571F"/>
    <w:rsid w:val="00935765"/>
    <w:rsid w:val="00935978"/>
    <w:rsid w:val="00935E8B"/>
    <w:rsid w:val="0093620E"/>
    <w:rsid w:val="009362CD"/>
    <w:rsid w:val="0093644E"/>
    <w:rsid w:val="009364AD"/>
    <w:rsid w:val="00936C5D"/>
    <w:rsid w:val="00936D9C"/>
    <w:rsid w:val="00940529"/>
    <w:rsid w:val="00940790"/>
    <w:rsid w:val="009407DE"/>
    <w:rsid w:val="00940AE6"/>
    <w:rsid w:val="00941E0D"/>
    <w:rsid w:val="00941F2D"/>
    <w:rsid w:val="00942C1E"/>
    <w:rsid w:val="00942E4B"/>
    <w:rsid w:val="0094300E"/>
    <w:rsid w:val="009431B5"/>
    <w:rsid w:val="00943315"/>
    <w:rsid w:val="00943572"/>
    <w:rsid w:val="009438CB"/>
    <w:rsid w:val="009445FF"/>
    <w:rsid w:val="00944D5A"/>
    <w:rsid w:val="00945066"/>
    <w:rsid w:val="0094516B"/>
    <w:rsid w:val="00945525"/>
    <w:rsid w:val="00945C8A"/>
    <w:rsid w:val="00946296"/>
    <w:rsid w:val="00946796"/>
    <w:rsid w:val="009467B8"/>
    <w:rsid w:val="00946852"/>
    <w:rsid w:val="009468FC"/>
    <w:rsid w:val="00946D71"/>
    <w:rsid w:val="00947A27"/>
    <w:rsid w:val="00947A33"/>
    <w:rsid w:val="009509D8"/>
    <w:rsid w:val="00950BFA"/>
    <w:rsid w:val="00950D58"/>
    <w:rsid w:val="0095181B"/>
    <w:rsid w:val="009518E6"/>
    <w:rsid w:val="00951914"/>
    <w:rsid w:val="00951CFD"/>
    <w:rsid w:val="0095245E"/>
    <w:rsid w:val="00952C4C"/>
    <w:rsid w:val="00952CFE"/>
    <w:rsid w:val="009531D0"/>
    <w:rsid w:val="00953A03"/>
    <w:rsid w:val="00953A33"/>
    <w:rsid w:val="009541A7"/>
    <w:rsid w:val="00954758"/>
    <w:rsid w:val="00954B62"/>
    <w:rsid w:val="00954D20"/>
    <w:rsid w:val="00954D97"/>
    <w:rsid w:val="00956194"/>
    <w:rsid w:val="009561A4"/>
    <w:rsid w:val="00956660"/>
    <w:rsid w:val="0095673E"/>
    <w:rsid w:val="009569E6"/>
    <w:rsid w:val="009576C7"/>
    <w:rsid w:val="00957BCF"/>
    <w:rsid w:val="009605A7"/>
    <w:rsid w:val="00960E2E"/>
    <w:rsid w:val="009611D4"/>
    <w:rsid w:val="009611E7"/>
    <w:rsid w:val="0096158C"/>
    <w:rsid w:val="00961FAF"/>
    <w:rsid w:val="0096209D"/>
    <w:rsid w:val="009628E9"/>
    <w:rsid w:val="00963381"/>
    <w:rsid w:val="009633DD"/>
    <w:rsid w:val="0096346A"/>
    <w:rsid w:val="0096412A"/>
    <w:rsid w:val="00964152"/>
    <w:rsid w:val="00964E08"/>
    <w:rsid w:val="009652B6"/>
    <w:rsid w:val="00965570"/>
    <w:rsid w:val="0096585F"/>
    <w:rsid w:val="009658FB"/>
    <w:rsid w:val="00966999"/>
    <w:rsid w:val="00966A33"/>
    <w:rsid w:val="00966D0C"/>
    <w:rsid w:val="0096700D"/>
    <w:rsid w:val="00967114"/>
    <w:rsid w:val="00971205"/>
    <w:rsid w:val="009713C3"/>
    <w:rsid w:val="009714F1"/>
    <w:rsid w:val="00971C21"/>
    <w:rsid w:val="00971FC7"/>
    <w:rsid w:val="0097238C"/>
    <w:rsid w:val="009728FF"/>
    <w:rsid w:val="00972B66"/>
    <w:rsid w:val="00972B9D"/>
    <w:rsid w:val="00973061"/>
    <w:rsid w:val="00973143"/>
    <w:rsid w:val="0097319F"/>
    <w:rsid w:val="00973F79"/>
    <w:rsid w:val="00974C53"/>
    <w:rsid w:val="00974CA6"/>
    <w:rsid w:val="009766A9"/>
    <w:rsid w:val="00976AA6"/>
    <w:rsid w:val="00976D6A"/>
    <w:rsid w:val="00976F4B"/>
    <w:rsid w:val="00976FE2"/>
    <w:rsid w:val="00977029"/>
    <w:rsid w:val="00977638"/>
    <w:rsid w:val="00977978"/>
    <w:rsid w:val="00977A25"/>
    <w:rsid w:val="00977C79"/>
    <w:rsid w:val="0098059F"/>
    <w:rsid w:val="00980EDC"/>
    <w:rsid w:val="00981619"/>
    <w:rsid w:val="0098282D"/>
    <w:rsid w:val="0098286F"/>
    <w:rsid w:val="0098340A"/>
    <w:rsid w:val="00983678"/>
    <w:rsid w:val="00983A7C"/>
    <w:rsid w:val="00984137"/>
    <w:rsid w:val="00985792"/>
    <w:rsid w:val="009857DD"/>
    <w:rsid w:val="00985BA5"/>
    <w:rsid w:val="00985DB7"/>
    <w:rsid w:val="00985E1E"/>
    <w:rsid w:val="00986395"/>
    <w:rsid w:val="00987316"/>
    <w:rsid w:val="00987BF3"/>
    <w:rsid w:val="00990312"/>
    <w:rsid w:val="00990CED"/>
    <w:rsid w:val="00991424"/>
    <w:rsid w:val="00991F2A"/>
    <w:rsid w:val="00991F53"/>
    <w:rsid w:val="00992288"/>
    <w:rsid w:val="0099259D"/>
    <w:rsid w:val="00992A81"/>
    <w:rsid w:val="00993335"/>
    <w:rsid w:val="0099351F"/>
    <w:rsid w:val="009947CC"/>
    <w:rsid w:val="00996C8C"/>
    <w:rsid w:val="00997C71"/>
    <w:rsid w:val="009A088E"/>
    <w:rsid w:val="009A0A74"/>
    <w:rsid w:val="009A0B5A"/>
    <w:rsid w:val="009A0FB6"/>
    <w:rsid w:val="009A2072"/>
    <w:rsid w:val="009A3581"/>
    <w:rsid w:val="009A3FF9"/>
    <w:rsid w:val="009A43F4"/>
    <w:rsid w:val="009A4CE7"/>
    <w:rsid w:val="009A55B9"/>
    <w:rsid w:val="009A5915"/>
    <w:rsid w:val="009A5E46"/>
    <w:rsid w:val="009A6DD2"/>
    <w:rsid w:val="009B0016"/>
    <w:rsid w:val="009B03AD"/>
    <w:rsid w:val="009B0604"/>
    <w:rsid w:val="009B0F5C"/>
    <w:rsid w:val="009B1191"/>
    <w:rsid w:val="009B1B40"/>
    <w:rsid w:val="009B2A98"/>
    <w:rsid w:val="009B2F7D"/>
    <w:rsid w:val="009B327A"/>
    <w:rsid w:val="009B32C9"/>
    <w:rsid w:val="009B32DA"/>
    <w:rsid w:val="009B33D2"/>
    <w:rsid w:val="009B35E3"/>
    <w:rsid w:val="009B36A1"/>
    <w:rsid w:val="009B3C70"/>
    <w:rsid w:val="009B3F10"/>
    <w:rsid w:val="009B43B6"/>
    <w:rsid w:val="009B445D"/>
    <w:rsid w:val="009B45E2"/>
    <w:rsid w:val="009B46B7"/>
    <w:rsid w:val="009B54CD"/>
    <w:rsid w:val="009B5E94"/>
    <w:rsid w:val="009B6842"/>
    <w:rsid w:val="009B690F"/>
    <w:rsid w:val="009B7158"/>
    <w:rsid w:val="009B76AA"/>
    <w:rsid w:val="009B7B66"/>
    <w:rsid w:val="009B7B83"/>
    <w:rsid w:val="009B7D7F"/>
    <w:rsid w:val="009B7D86"/>
    <w:rsid w:val="009B7D96"/>
    <w:rsid w:val="009C01D7"/>
    <w:rsid w:val="009C0BA1"/>
    <w:rsid w:val="009C135F"/>
    <w:rsid w:val="009C1403"/>
    <w:rsid w:val="009C1C4B"/>
    <w:rsid w:val="009C2B7D"/>
    <w:rsid w:val="009C33B2"/>
    <w:rsid w:val="009C47F1"/>
    <w:rsid w:val="009C48C1"/>
    <w:rsid w:val="009C5374"/>
    <w:rsid w:val="009C5A9B"/>
    <w:rsid w:val="009C65CE"/>
    <w:rsid w:val="009C6C3F"/>
    <w:rsid w:val="009C7069"/>
    <w:rsid w:val="009C72AA"/>
    <w:rsid w:val="009C7A53"/>
    <w:rsid w:val="009D017F"/>
    <w:rsid w:val="009D06BD"/>
    <w:rsid w:val="009D175A"/>
    <w:rsid w:val="009D1842"/>
    <w:rsid w:val="009D18F1"/>
    <w:rsid w:val="009D287B"/>
    <w:rsid w:val="009D2A3C"/>
    <w:rsid w:val="009D33B9"/>
    <w:rsid w:val="009D370C"/>
    <w:rsid w:val="009D3D5C"/>
    <w:rsid w:val="009D3F19"/>
    <w:rsid w:val="009D46A3"/>
    <w:rsid w:val="009D491E"/>
    <w:rsid w:val="009D50E9"/>
    <w:rsid w:val="009D56C9"/>
    <w:rsid w:val="009D682B"/>
    <w:rsid w:val="009D6A88"/>
    <w:rsid w:val="009D6DF1"/>
    <w:rsid w:val="009D790F"/>
    <w:rsid w:val="009D79B0"/>
    <w:rsid w:val="009E02D4"/>
    <w:rsid w:val="009E0D78"/>
    <w:rsid w:val="009E14C3"/>
    <w:rsid w:val="009E1559"/>
    <w:rsid w:val="009E19F8"/>
    <w:rsid w:val="009E247D"/>
    <w:rsid w:val="009E258F"/>
    <w:rsid w:val="009E29F7"/>
    <w:rsid w:val="009E2E54"/>
    <w:rsid w:val="009E3312"/>
    <w:rsid w:val="009E33B0"/>
    <w:rsid w:val="009E38E8"/>
    <w:rsid w:val="009E3939"/>
    <w:rsid w:val="009E4034"/>
    <w:rsid w:val="009E4793"/>
    <w:rsid w:val="009E5169"/>
    <w:rsid w:val="009E520D"/>
    <w:rsid w:val="009E52C8"/>
    <w:rsid w:val="009E5EF2"/>
    <w:rsid w:val="009E6166"/>
    <w:rsid w:val="009E6462"/>
    <w:rsid w:val="009E6AF0"/>
    <w:rsid w:val="009E7730"/>
    <w:rsid w:val="009E7C2D"/>
    <w:rsid w:val="009E7F73"/>
    <w:rsid w:val="009F0328"/>
    <w:rsid w:val="009F0471"/>
    <w:rsid w:val="009F12E7"/>
    <w:rsid w:val="009F13A5"/>
    <w:rsid w:val="009F1775"/>
    <w:rsid w:val="009F1D85"/>
    <w:rsid w:val="009F1F74"/>
    <w:rsid w:val="009F1F81"/>
    <w:rsid w:val="009F22CB"/>
    <w:rsid w:val="009F2C53"/>
    <w:rsid w:val="009F31E0"/>
    <w:rsid w:val="009F3E04"/>
    <w:rsid w:val="009F40D4"/>
    <w:rsid w:val="009F42BE"/>
    <w:rsid w:val="009F4673"/>
    <w:rsid w:val="009F4EEB"/>
    <w:rsid w:val="009F515F"/>
    <w:rsid w:val="009F5186"/>
    <w:rsid w:val="009F5A73"/>
    <w:rsid w:val="009F5B91"/>
    <w:rsid w:val="009F624A"/>
    <w:rsid w:val="009F6865"/>
    <w:rsid w:val="009F7225"/>
    <w:rsid w:val="009F76C7"/>
    <w:rsid w:val="009F76DA"/>
    <w:rsid w:val="009F7DB1"/>
    <w:rsid w:val="00A00312"/>
    <w:rsid w:val="00A00D08"/>
    <w:rsid w:val="00A00FAC"/>
    <w:rsid w:val="00A01270"/>
    <w:rsid w:val="00A01EB0"/>
    <w:rsid w:val="00A023AC"/>
    <w:rsid w:val="00A0260C"/>
    <w:rsid w:val="00A0294A"/>
    <w:rsid w:val="00A02AB4"/>
    <w:rsid w:val="00A0334F"/>
    <w:rsid w:val="00A03B53"/>
    <w:rsid w:val="00A03D2C"/>
    <w:rsid w:val="00A0412D"/>
    <w:rsid w:val="00A045F3"/>
    <w:rsid w:val="00A04829"/>
    <w:rsid w:val="00A057FD"/>
    <w:rsid w:val="00A0606F"/>
    <w:rsid w:val="00A06149"/>
    <w:rsid w:val="00A06480"/>
    <w:rsid w:val="00A06A0D"/>
    <w:rsid w:val="00A073FF"/>
    <w:rsid w:val="00A07A02"/>
    <w:rsid w:val="00A07BF6"/>
    <w:rsid w:val="00A07D41"/>
    <w:rsid w:val="00A10232"/>
    <w:rsid w:val="00A10C2F"/>
    <w:rsid w:val="00A11C9E"/>
    <w:rsid w:val="00A127EF"/>
    <w:rsid w:val="00A13432"/>
    <w:rsid w:val="00A13EB0"/>
    <w:rsid w:val="00A14124"/>
    <w:rsid w:val="00A14157"/>
    <w:rsid w:val="00A14330"/>
    <w:rsid w:val="00A148EE"/>
    <w:rsid w:val="00A14C47"/>
    <w:rsid w:val="00A152F2"/>
    <w:rsid w:val="00A15A33"/>
    <w:rsid w:val="00A15AA0"/>
    <w:rsid w:val="00A16622"/>
    <w:rsid w:val="00A16968"/>
    <w:rsid w:val="00A1727B"/>
    <w:rsid w:val="00A176BC"/>
    <w:rsid w:val="00A17AFF"/>
    <w:rsid w:val="00A201A6"/>
    <w:rsid w:val="00A20652"/>
    <w:rsid w:val="00A20A2C"/>
    <w:rsid w:val="00A20C57"/>
    <w:rsid w:val="00A21114"/>
    <w:rsid w:val="00A21F2A"/>
    <w:rsid w:val="00A22171"/>
    <w:rsid w:val="00A223C7"/>
    <w:rsid w:val="00A22BFD"/>
    <w:rsid w:val="00A230C0"/>
    <w:rsid w:val="00A23A18"/>
    <w:rsid w:val="00A23F37"/>
    <w:rsid w:val="00A2443A"/>
    <w:rsid w:val="00A24749"/>
    <w:rsid w:val="00A24AB7"/>
    <w:rsid w:val="00A24D2F"/>
    <w:rsid w:val="00A24E51"/>
    <w:rsid w:val="00A2587A"/>
    <w:rsid w:val="00A261D3"/>
    <w:rsid w:val="00A262A1"/>
    <w:rsid w:val="00A27132"/>
    <w:rsid w:val="00A2741C"/>
    <w:rsid w:val="00A27668"/>
    <w:rsid w:val="00A30071"/>
    <w:rsid w:val="00A3113B"/>
    <w:rsid w:val="00A31988"/>
    <w:rsid w:val="00A319A2"/>
    <w:rsid w:val="00A31FA9"/>
    <w:rsid w:val="00A32081"/>
    <w:rsid w:val="00A32165"/>
    <w:rsid w:val="00A32C5C"/>
    <w:rsid w:val="00A32CB5"/>
    <w:rsid w:val="00A330D9"/>
    <w:rsid w:val="00A33948"/>
    <w:rsid w:val="00A339D6"/>
    <w:rsid w:val="00A33C52"/>
    <w:rsid w:val="00A33D12"/>
    <w:rsid w:val="00A340DD"/>
    <w:rsid w:val="00A34151"/>
    <w:rsid w:val="00A3437A"/>
    <w:rsid w:val="00A3453D"/>
    <w:rsid w:val="00A3546A"/>
    <w:rsid w:val="00A354F0"/>
    <w:rsid w:val="00A35807"/>
    <w:rsid w:val="00A35E89"/>
    <w:rsid w:val="00A36448"/>
    <w:rsid w:val="00A366F5"/>
    <w:rsid w:val="00A374D9"/>
    <w:rsid w:val="00A375D5"/>
    <w:rsid w:val="00A377F5"/>
    <w:rsid w:val="00A37F35"/>
    <w:rsid w:val="00A40303"/>
    <w:rsid w:val="00A40F68"/>
    <w:rsid w:val="00A41F00"/>
    <w:rsid w:val="00A4200B"/>
    <w:rsid w:val="00A42B6F"/>
    <w:rsid w:val="00A435F4"/>
    <w:rsid w:val="00A43AAD"/>
    <w:rsid w:val="00A43B54"/>
    <w:rsid w:val="00A43F67"/>
    <w:rsid w:val="00A445A9"/>
    <w:rsid w:val="00A45363"/>
    <w:rsid w:val="00A461C3"/>
    <w:rsid w:val="00A46CD5"/>
    <w:rsid w:val="00A471F1"/>
    <w:rsid w:val="00A47721"/>
    <w:rsid w:val="00A503B8"/>
    <w:rsid w:val="00A50A0E"/>
    <w:rsid w:val="00A50CC9"/>
    <w:rsid w:val="00A51229"/>
    <w:rsid w:val="00A5130F"/>
    <w:rsid w:val="00A51C52"/>
    <w:rsid w:val="00A52374"/>
    <w:rsid w:val="00A5256A"/>
    <w:rsid w:val="00A52621"/>
    <w:rsid w:val="00A529A2"/>
    <w:rsid w:val="00A52E18"/>
    <w:rsid w:val="00A52E3D"/>
    <w:rsid w:val="00A53187"/>
    <w:rsid w:val="00A53266"/>
    <w:rsid w:val="00A53A0F"/>
    <w:rsid w:val="00A546AE"/>
    <w:rsid w:val="00A55210"/>
    <w:rsid w:val="00A55983"/>
    <w:rsid w:val="00A55E7C"/>
    <w:rsid w:val="00A56ACD"/>
    <w:rsid w:val="00A56B6A"/>
    <w:rsid w:val="00A56DFA"/>
    <w:rsid w:val="00A57609"/>
    <w:rsid w:val="00A57AAB"/>
    <w:rsid w:val="00A60044"/>
    <w:rsid w:val="00A606EF"/>
    <w:rsid w:val="00A60E1A"/>
    <w:rsid w:val="00A60F65"/>
    <w:rsid w:val="00A61302"/>
    <w:rsid w:val="00A617B5"/>
    <w:rsid w:val="00A61BA2"/>
    <w:rsid w:val="00A62082"/>
    <w:rsid w:val="00A62478"/>
    <w:rsid w:val="00A633E7"/>
    <w:rsid w:val="00A63AF4"/>
    <w:rsid w:val="00A63CA0"/>
    <w:rsid w:val="00A64283"/>
    <w:rsid w:val="00A64819"/>
    <w:rsid w:val="00A64A99"/>
    <w:rsid w:val="00A655DB"/>
    <w:rsid w:val="00A65647"/>
    <w:rsid w:val="00A65784"/>
    <w:rsid w:val="00A65A02"/>
    <w:rsid w:val="00A65A83"/>
    <w:rsid w:val="00A65F66"/>
    <w:rsid w:val="00A6602E"/>
    <w:rsid w:val="00A66121"/>
    <w:rsid w:val="00A66470"/>
    <w:rsid w:val="00A67302"/>
    <w:rsid w:val="00A67718"/>
    <w:rsid w:val="00A67C53"/>
    <w:rsid w:val="00A70690"/>
    <w:rsid w:val="00A70B07"/>
    <w:rsid w:val="00A70C38"/>
    <w:rsid w:val="00A70E9F"/>
    <w:rsid w:val="00A70FDA"/>
    <w:rsid w:val="00A71270"/>
    <w:rsid w:val="00A71A9C"/>
    <w:rsid w:val="00A721D8"/>
    <w:rsid w:val="00A72689"/>
    <w:rsid w:val="00A72CEF"/>
    <w:rsid w:val="00A72EA8"/>
    <w:rsid w:val="00A72FA3"/>
    <w:rsid w:val="00A7302F"/>
    <w:rsid w:val="00A734D1"/>
    <w:rsid w:val="00A736F0"/>
    <w:rsid w:val="00A745A2"/>
    <w:rsid w:val="00A745DE"/>
    <w:rsid w:val="00A7478B"/>
    <w:rsid w:val="00A749CE"/>
    <w:rsid w:val="00A74D2D"/>
    <w:rsid w:val="00A752B5"/>
    <w:rsid w:val="00A76314"/>
    <w:rsid w:val="00A76394"/>
    <w:rsid w:val="00A766AB"/>
    <w:rsid w:val="00A77ED1"/>
    <w:rsid w:val="00A77FFB"/>
    <w:rsid w:val="00A813A5"/>
    <w:rsid w:val="00A8181C"/>
    <w:rsid w:val="00A81DF7"/>
    <w:rsid w:val="00A82BC6"/>
    <w:rsid w:val="00A82D8B"/>
    <w:rsid w:val="00A83271"/>
    <w:rsid w:val="00A83569"/>
    <w:rsid w:val="00A83801"/>
    <w:rsid w:val="00A83A00"/>
    <w:rsid w:val="00A8416C"/>
    <w:rsid w:val="00A84625"/>
    <w:rsid w:val="00A846E4"/>
    <w:rsid w:val="00A84BB7"/>
    <w:rsid w:val="00A84C19"/>
    <w:rsid w:val="00A84D46"/>
    <w:rsid w:val="00A84F5F"/>
    <w:rsid w:val="00A85130"/>
    <w:rsid w:val="00A85214"/>
    <w:rsid w:val="00A855BD"/>
    <w:rsid w:val="00A85B6E"/>
    <w:rsid w:val="00A85DD6"/>
    <w:rsid w:val="00A8620C"/>
    <w:rsid w:val="00A870D9"/>
    <w:rsid w:val="00A87548"/>
    <w:rsid w:val="00A90CDE"/>
    <w:rsid w:val="00A9101A"/>
    <w:rsid w:val="00A917DE"/>
    <w:rsid w:val="00A9221F"/>
    <w:rsid w:val="00A92B19"/>
    <w:rsid w:val="00A93376"/>
    <w:rsid w:val="00A936D6"/>
    <w:rsid w:val="00A939B2"/>
    <w:rsid w:val="00A93E35"/>
    <w:rsid w:val="00A94315"/>
    <w:rsid w:val="00A9491F"/>
    <w:rsid w:val="00A957BD"/>
    <w:rsid w:val="00A959D5"/>
    <w:rsid w:val="00A95C57"/>
    <w:rsid w:val="00A95FC0"/>
    <w:rsid w:val="00A9685F"/>
    <w:rsid w:val="00A96949"/>
    <w:rsid w:val="00A96B8F"/>
    <w:rsid w:val="00A96F0F"/>
    <w:rsid w:val="00A97B94"/>
    <w:rsid w:val="00A97BB3"/>
    <w:rsid w:val="00A97E5A"/>
    <w:rsid w:val="00AA01DC"/>
    <w:rsid w:val="00AA0734"/>
    <w:rsid w:val="00AA0B48"/>
    <w:rsid w:val="00AA0C68"/>
    <w:rsid w:val="00AA1175"/>
    <w:rsid w:val="00AA17F6"/>
    <w:rsid w:val="00AA1C66"/>
    <w:rsid w:val="00AA20D6"/>
    <w:rsid w:val="00AA2413"/>
    <w:rsid w:val="00AA29E1"/>
    <w:rsid w:val="00AA2DCA"/>
    <w:rsid w:val="00AA3757"/>
    <w:rsid w:val="00AA3AEA"/>
    <w:rsid w:val="00AA3F8C"/>
    <w:rsid w:val="00AA4130"/>
    <w:rsid w:val="00AA4395"/>
    <w:rsid w:val="00AA4C45"/>
    <w:rsid w:val="00AA4E3B"/>
    <w:rsid w:val="00AA4F80"/>
    <w:rsid w:val="00AA4FFF"/>
    <w:rsid w:val="00AA52F4"/>
    <w:rsid w:val="00AA5F0E"/>
    <w:rsid w:val="00AA6A6F"/>
    <w:rsid w:val="00AA6ADD"/>
    <w:rsid w:val="00AA7901"/>
    <w:rsid w:val="00AA7BC4"/>
    <w:rsid w:val="00AB05CC"/>
    <w:rsid w:val="00AB0D49"/>
    <w:rsid w:val="00AB17E6"/>
    <w:rsid w:val="00AB1D37"/>
    <w:rsid w:val="00AB32AF"/>
    <w:rsid w:val="00AB35CC"/>
    <w:rsid w:val="00AB3D4E"/>
    <w:rsid w:val="00AB4B42"/>
    <w:rsid w:val="00AB5403"/>
    <w:rsid w:val="00AB548D"/>
    <w:rsid w:val="00AB63D5"/>
    <w:rsid w:val="00AB6A21"/>
    <w:rsid w:val="00AB6AF5"/>
    <w:rsid w:val="00AB7438"/>
    <w:rsid w:val="00AB7AB4"/>
    <w:rsid w:val="00AB7D9F"/>
    <w:rsid w:val="00AC0653"/>
    <w:rsid w:val="00AC0C20"/>
    <w:rsid w:val="00AC1CBF"/>
    <w:rsid w:val="00AC2AD0"/>
    <w:rsid w:val="00AC2C14"/>
    <w:rsid w:val="00AC35A0"/>
    <w:rsid w:val="00AC4786"/>
    <w:rsid w:val="00AC4867"/>
    <w:rsid w:val="00AC4D8F"/>
    <w:rsid w:val="00AC4EDC"/>
    <w:rsid w:val="00AC4F86"/>
    <w:rsid w:val="00AC5CE2"/>
    <w:rsid w:val="00AC6506"/>
    <w:rsid w:val="00AC69D9"/>
    <w:rsid w:val="00AC7152"/>
    <w:rsid w:val="00AC7AA0"/>
    <w:rsid w:val="00AD1630"/>
    <w:rsid w:val="00AD1699"/>
    <w:rsid w:val="00AD2252"/>
    <w:rsid w:val="00AD2276"/>
    <w:rsid w:val="00AD2541"/>
    <w:rsid w:val="00AD27C8"/>
    <w:rsid w:val="00AD3E5C"/>
    <w:rsid w:val="00AD41A2"/>
    <w:rsid w:val="00AD41BF"/>
    <w:rsid w:val="00AD42F7"/>
    <w:rsid w:val="00AD43AB"/>
    <w:rsid w:val="00AD4988"/>
    <w:rsid w:val="00AD4B29"/>
    <w:rsid w:val="00AD4E08"/>
    <w:rsid w:val="00AD4E46"/>
    <w:rsid w:val="00AD52E1"/>
    <w:rsid w:val="00AD537C"/>
    <w:rsid w:val="00AD53B6"/>
    <w:rsid w:val="00AD56F5"/>
    <w:rsid w:val="00AD634B"/>
    <w:rsid w:val="00AD641E"/>
    <w:rsid w:val="00AD691C"/>
    <w:rsid w:val="00AD6A45"/>
    <w:rsid w:val="00AD6CB7"/>
    <w:rsid w:val="00AD7661"/>
    <w:rsid w:val="00AD7688"/>
    <w:rsid w:val="00AD78E8"/>
    <w:rsid w:val="00AD7F9B"/>
    <w:rsid w:val="00AE04C8"/>
    <w:rsid w:val="00AE0501"/>
    <w:rsid w:val="00AE06CB"/>
    <w:rsid w:val="00AE0753"/>
    <w:rsid w:val="00AE0882"/>
    <w:rsid w:val="00AE0EE9"/>
    <w:rsid w:val="00AE1119"/>
    <w:rsid w:val="00AE11EC"/>
    <w:rsid w:val="00AE18F0"/>
    <w:rsid w:val="00AE2720"/>
    <w:rsid w:val="00AE2B1F"/>
    <w:rsid w:val="00AE3707"/>
    <w:rsid w:val="00AE3779"/>
    <w:rsid w:val="00AE37FC"/>
    <w:rsid w:val="00AE39CA"/>
    <w:rsid w:val="00AE3A87"/>
    <w:rsid w:val="00AE3FFA"/>
    <w:rsid w:val="00AE4A28"/>
    <w:rsid w:val="00AE4F16"/>
    <w:rsid w:val="00AE4FF9"/>
    <w:rsid w:val="00AE5286"/>
    <w:rsid w:val="00AE5453"/>
    <w:rsid w:val="00AE6AEF"/>
    <w:rsid w:val="00AE706A"/>
    <w:rsid w:val="00AF05CE"/>
    <w:rsid w:val="00AF121F"/>
    <w:rsid w:val="00AF1CE2"/>
    <w:rsid w:val="00AF21D9"/>
    <w:rsid w:val="00AF24A2"/>
    <w:rsid w:val="00AF29A7"/>
    <w:rsid w:val="00AF2FE3"/>
    <w:rsid w:val="00AF32C1"/>
    <w:rsid w:val="00AF353C"/>
    <w:rsid w:val="00AF3564"/>
    <w:rsid w:val="00AF42AC"/>
    <w:rsid w:val="00AF47B0"/>
    <w:rsid w:val="00AF4BFB"/>
    <w:rsid w:val="00AF4E17"/>
    <w:rsid w:val="00AF6730"/>
    <w:rsid w:val="00AF6CD3"/>
    <w:rsid w:val="00AF79AA"/>
    <w:rsid w:val="00AF7D11"/>
    <w:rsid w:val="00B0003C"/>
    <w:rsid w:val="00B00A3F"/>
    <w:rsid w:val="00B01331"/>
    <w:rsid w:val="00B01A59"/>
    <w:rsid w:val="00B01F6A"/>
    <w:rsid w:val="00B01F9F"/>
    <w:rsid w:val="00B0257C"/>
    <w:rsid w:val="00B029B4"/>
    <w:rsid w:val="00B031A8"/>
    <w:rsid w:val="00B03724"/>
    <w:rsid w:val="00B0373E"/>
    <w:rsid w:val="00B03D87"/>
    <w:rsid w:val="00B04114"/>
    <w:rsid w:val="00B04540"/>
    <w:rsid w:val="00B046C3"/>
    <w:rsid w:val="00B049D4"/>
    <w:rsid w:val="00B04AB6"/>
    <w:rsid w:val="00B04EAB"/>
    <w:rsid w:val="00B04F21"/>
    <w:rsid w:val="00B054A3"/>
    <w:rsid w:val="00B0553C"/>
    <w:rsid w:val="00B05910"/>
    <w:rsid w:val="00B05BDA"/>
    <w:rsid w:val="00B0708E"/>
    <w:rsid w:val="00B07093"/>
    <w:rsid w:val="00B07102"/>
    <w:rsid w:val="00B101A3"/>
    <w:rsid w:val="00B107F6"/>
    <w:rsid w:val="00B10CC5"/>
    <w:rsid w:val="00B113C0"/>
    <w:rsid w:val="00B11418"/>
    <w:rsid w:val="00B12FDD"/>
    <w:rsid w:val="00B132D0"/>
    <w:rsid w:val="00B1386F"/>
    <w:rsid w:val="00B13AE2"/>
    <w:rsid w:val="00B13B11"/>
    <w:rsid w:val="00B13B4C"/>
    <w:rsid w:val="00B14270"/>
    <w:rsid w:val="00B1457C"/>
    <w:rsid w:val="00B14698"/>
    <w:rsid w:val="00B14C62"/>
    <w:rsid w:val="00B153A6"/>
    <w:rsid w:val="00B166E2"/>
    <w:rsid w:val="00B17E4A"/>
    <w:rsid w:val="00B20757"/>
    <w:rsid w:val="00B20BB2"/>
    <w:rsid w:val="00B20DC0"/>
    <w:rsid w:val="00B21051"/>
    <w:rsid w:val="00B214AA"/>
    <w:rsid w:val="00B2154E"/>
    <w:rsid w:val="00B2159E"/>
    <w:rsid w:val="00B215A4"/>
    <w:rsid w:val="00B21E26"/>
    <w:rsid w:val="00B22249"/>
    <w:rsid w:val="00B22438"/>
    <w:rsid w:val="00B23108"/>
    <w:rsid w:val="00B235F3"/>
    <w:rsid w:val="00B23859"/>
    <w:rsid w:val="00B23982"/>
    <w:rsid w:val="00B23B9A"/>
    <w:rsid w:val="00B23E93"/>
    <w:rsid w:val="00B24253"/>
    <w:rsid w:val="00B24308"/>
    <w:rsid w:val="00B24890"/>
    <w:rsid w:val="00B2511A"/>
    <w:rsid w:val="00B259C6"/>
    <w:rsid w:val="00B25EE0"/>
    <w:rsid w:val="00B26070"/>
    <w:rsid w:val="00B2610C"/>
    <w:rsid w:val="00B26C71"/>
    <w:rsid w:val="00B27631"/>
    <w:rsid w:val="00B277B2"/>
    <w:rsid w:val="00B278DA"/>
    <w:rsid w:val="00B27935"/>
    <w:rsid w:val="00B279FB"/>
    <w:rsid w:val="00B30C9A"/>
    <w:rsid w:val="00B31059"/>
    <w:rsid w:val="00B31294"/>
    <w:rsid w:val="00B31348"/>
    <w:rsid w:val="00B32749"/>
    <w:rsid w:val="00B32998"/>
    <w:rsid w:val="00B32AD9"/>
    <w:rsid w:val="00B32F5B"/>
    <w:rsid w:val="00B3310F"/>
    <w:rsid w:val="00B334E5"/>
    <w:rsid w:val="00B3383C"/>
    <w:rsid w:val="00B33DF0"/>
    <w:rsid w:val="00B33FC7"/>
    <w:rsid w:val="00B34214"/>
    <w:rsid w:val="00B361B5"/>
    <w:rsid w:val="00B369DB"/>
    <w:rsid w:val="00B37413"/>
    <w:rsid w:val="00B37440"/>
    <w:rsid w:val="00B37BCE"/>
    <w:rsid w:val="00B37C8C"/>
    <w:rsid w:val="00B40AD1"/>
    <w:rsid w:val="00B41CEF"/>
    <w:rsid w:val="00B42581"/>
    <w:rsid w:val="00B426C5"/>
    <w:rsid w:val="00B42BFE"/>
    <w:rsid w:val="00B42E50"/>
    <w:rsid w:val="00B4320A"/>
    <w:rsid w:val="00B43267"/>
    <w:rsid w:val="00B43894"/>
    <w:rsid w:val="00B43B9A"/>
    <w:rsid w:val="00B43CA2"/>
    <w:rsid w:val="00B43EB9"/>
    <w:rsid w:val="00B44C85"/>
    <w:rsid w:val="00B44EF0"/>
    <w:rsid w:val="00B4507D"/>
    <w:rsid w:val="00B45B09"/>
    <w:rsid w:val="00B463DC"/>
    <w:rsid w:val="00B46528"/>
    <w:rsid w:val="00B4655D"/>
    <w:rsid w:val="00B4664C"/>
    <w:rsid w:val="00B46711"/>
    <w:rsid w:val="00B46DA6"/>
    <w:rsid w:val="00B47033"/>
    <w:rsid w:val="00B4756A"/>
    <w:rsid w:val="00B477E3"/>
    <w:rsid w:val="00B47D38"/>
    <w:rsid w:val="00B47D74"/>
    <w:rsid w:val="00B50172"/>
    <w:rsid w:val="00B50B97"/>
    <w:rsid w:val="00B50C8C"/>
    <w:rsid w:val="00B51C8E"/>
    <w:rsid w:val="00B51E55"/>
    <w:rsid w:val="00B522DA"/>
    <w:rsid w:val="00B52651"/>
    <w:rsid w:val="00B528A3"/>
    <w:rsid w:val="00B5303D"/>
    <w:rsid w:val="00B531C0"/>
    <w:rsid w:val="00B531E9"/>
    <w:rsid w:val="00B53FA0"/>
    <w:rsid w:val="00B54695"/>
    <w:rsid w:val="00B54799"/>
    <w:rsid w:val="00B54B7C"/>
    <w:rsid w:val="00B55060"/>
    <w:rsid w:val="00B55295"/>
    <w:rsid w:val="00B555C1"/>
    <w:rsid w:val="00B55AC3"/>
    <w:rsid w:val="00B5670B"/>
    <w:rsid w:val="00B56CE8"/>
    <w:rsid w:val="00B570D7"/>
    <w:rsid w:val="00B571EB"/>
    <w:rsid w:val="00B572A5"/>
    <w:rsid w:val="00B57503"/>
    <w:rsid w:val="00B57A46"/>
    <w:rsid w:val="00B57BF6"/>
    <w:rsid w:val="00B57DE0"/>
    <w:rsid w:val="00B57FAD"/>
    <w:rsid w:val="00B60ADD"/>
    <w:rsid w:val="00B60C0A"/>
    <w:rsid w:val="00B60D19"/>
    <w:rsid w:val="00B615C4"/>
    <w:rsid w:val="00B61FBA"/>
    <w:rsid w:val="00B62663"/>
    <w:rsid w:val="00B630CA"/>
    <w:rsid w:val="00B630E3"/>
    <w:rsid w:val="00B636A6"/>
    <w:rsid w:val="00B64D63"/>
    <w:rsid w:val="00B64F4D"/>
    <w:rsid w:val="00B65C4E"/>
    <w:rsid w:val="00B67C77"/>
    <w:rsid w:val="00B67C8D"/>
    <w:rsid w:val="00B705C4"/>
    <w:rsid w:val="00B71652"/>
    <w:rsid w:val="00B71693"/>
    <w:rsid w:val="00B717A8"/>
    <w:rsid w:val="00B71A7D"/>
    <w:rsid w:val="00B71EA0"/>
    <w:rsid w:val="00B71F4B"/>
    <w:rsid w:val="00B7206E"/>
    <w:rsid w:val="00B72583"/>
    <w:rsid w:val="00B725FE"/>
    <w:rsid w:val="00B727A0"/>
    <w:rsid w:val="00B72AB9"/>
    <w:rsid w:val="00B733DE"/>
    <w:rsid w:val="00B739F7"/>
    <w:rsid w:val="00B74076"/>
    <w:rsid w:val="00B743E7"/>
    <w:rsid w:val="00B7476C"/>
    <w:rsid w:val="00B74D12"/>
    <w:rsid w:val="00B75383"/>
    <w:rsid w:val="00B75B80"/>
    <w:rsid w:val="00B7614E"/>
    <w:rsid w:val="00B7701E"/>
    <w:rsid w:val="00B772C4"/>
    <w:rsid w:val="00B77511"/>
    <w:rsid w:val="00B77628"/>
    <w:rsid w:val="00B77945"/>
    <w:rsid w:val="00B77FC6"/>
    <w:rsid w:val="00B8014D"/>
    <w:rsid w:val="00B8034E"/>
    <w:rsid w:val="00B80C14"/>
    <w:rsid w:val="00B8150C"/>
    <w:rsid w:val="00B81BE4"/>
    <w:rsid w:val="00B81F3E"/>
    <w:rsid w:val="00B81F51"/>
    <w:rsid w:val="00B82023"/>
    <w:rsid w:val="00B828E5"/>
    <w:rsid w:val="00B83149"/>
    <w:rsid w:val="00B83202"/>
    <w:rsid w:val="00B83489"/>
    <w:rsid w:val="00B834DB"/>
    <w:rsid w:val="00B83D51"/>
    <w:rsid w:val="00B840A2"/>
    <w:rsid w:val="00B840B6"/>
    <w:rsid w:val="00B8439F"/>
    <w:rsid w:val="00B849C4"/>
    <w:rsid w:val="00B84EDA"/>
    <w:rsid w:val="00B85148"/>
    <w:rsid w:val="00B853C8"/>
    <w:rsid w:val="00B85E8F"/>
    <w:rsid w:val="00B85F90"/>
    <w:rsid w:val="00B85FFC"/>
    <w:rsid w:val="00B8630C"/>
    <w:rsid w:val="00B86A4B"/>
    <w:rsid w:val="00B86DE0"/>
    <w:rsid w:val="00B874BB"/>
    <w:rsid w:val="00B90293"/>
    <w:rsid w:val="00B906FA"/>
    <w:rsid w:val="00B9085C"/>
    <w:rsid w:val="00B9152B"/>
    <w:rsid w:val="00B91D09"/>
    <w:rsid w:val="00B92B7B"/>
    <w:rsid w:val="00B92FE7"/>
    <w:rsid w:val="00B9321B"/>
    <w:rsid w:val="00B93B00"/>
    <w:rsid w:val="00B9414F"/>
    <w:rsid w:val="00B94205"/>
    <w:rsid w:val="00B9485C"/>
    <w:rsid w:val="00B9497F"/>
    <w:rsid w:val="00B94FB5"/>
    <w:rsid w:val="00B97260"/>
    <w:rsid w:val="00BA08DC"/>
    <w:rsid w:val="00BA10C7"/>
    <w:rsid w:val="00BA21D4"/>
    <w:rsid w:val="00BA2A74"/>
    <w:rsid w:val="00BA2C76"/>
    <w:rsid w:val="00BA309E"/>
    <w:rsid w:val="00BA4817"/>
    <w:rsid w:val="00BA56CF"/>
    <w:rsid w:val="00BA599E"/>
    <w:rsid w:val="00BA59AB"/>
    <w:rsid w:val="00BA5FA8"/>
    <w:rsid w:val="00BA61FC"/>
    <w:rsid w:val="00BA7336"/>
    <w:rsid w:val="00BA7770"/>
    <w:rsid w:val="00BA794A"/>
    <w:rsid w:val="00BB0704"/>
    <w:rsid w:val="00BB1BD9"/>
    <w:rsid w:val="00BB1D25"/>
    <w:rsid w:val="00BB22CA"/>
    <w:rsid w:val="00BB23CE"/>
    <w:rsid w:val="00BB2A42"/>
    <w:rsid w:val="00BB2BB8"/>
    <w:rsid w:val="00BB3553"/>
    <w:rsid w:val="00BB3629"/>
    <w:rsid w:val="00BB3F57"/>
    <w:rsid w:val="00BB3F90"/>
    <w:rsid w:val="00BB40B2"/>
    <w:rsid w:val="00BB4204"/>
    <w:rsid w:val="00BB4BEB"/>
    <w:rsid w:val="00BB5168"/>
    <w:rsid w:val="00BB63AA"/>
    <w:rsid w:val="00BB6871"/>
    <w:rsid w:val="00BB6E15"/>
    <w:rsid w:val="00BB6F6D"/>
    <w:rsid w:val="00BB7259"/>
    <w:rsid w:val="00BB7ACF"/>
    <w:rsid w:val="00BC01C3"/>
    <w:rsid w:val="00BC04E5"/>
    <w:rsid w:val="00BC0940"/>
    <w:rsid w:val="00BC1113"/>
    <w:rsid w:val="00BC143E"/>
    <w:rsid w:val="00BC1675"/>
    <w:rsid w:val="00BC20D7"/>
    <w:rsid w:val="00BC24AF"/>
    <w:rsid w:val="00BC2649"/>
    <w:rsid w:val="00BC296D"/>
    <w:rsid w:val="00BC2AFF"/>
    <w:rsid w:val="00BC37F5"/>
    <w:rsid w:val="00BC3807"/>
    <w:rsid w:val="00BC3AAD"/>
    <w:rsid w:val="00BC616B"/>
    <w:rsid w:val="00BC7242"/>
    <w:rsid w:val="00BC7301"/>
    <w:rsid w:val="00BC73BB"/>
    <w:rsid w:val="00BC73FF"/>
    <w:rsid w:val="00BC75E2"/>
    <w:rsid w:val="00BC7933"/>
    <w:rsid w:val="00BC7EFD"/>
    <w:rsid w:val="00BD09B9"/>
    <w:rsid w:val="00BD10B0"/>
    <w:rsid w:val="00BD1207"/>
    <w:rsid w:val="00BD12F0"/>
    <w:rsid w:val="00BD1F5D"/>
    <w:rsid w:val="00BD2469"/>
    <w:rsid w:val="00BD2726"/>
    <w:rsid w:val="00BD2E23"/>
    <w:rsid w:val="00BD2FD1"/>
    <w:rsid w:val="00BD3272"/>
    <w:rsid w:val="00BD3E68"/>
    <w:rsid w:val="00BD3E8D"/>
    <w:rsid w:val="00BD512A"/>
    <w:rsid w:val="00BD6CB6"/>
    <w:rsid w:val="00BD6F32"/>
    <w:rsid w:val="00BD7435"/>
    <w:rsid w:val="00BD7AD5"/>
    <w:rsid w:val="00BD7BF7"/>
    <w:rsid w:val="00BE076B"/>
    <w:rsid w:val="00BE0BA0"/>
    <w:rsid w:val="00BE1633"/>
    <w:rsid w:val="00BE19B4"/>
    <w:rsid w:val="00BE2167"/>
    <w:rsid w:val="00BE22B7"/>
    <w:rsid w:val="00BE245A"/>
    <w:rsid w:val="00BE2744"/>
    <w:rsid w:val="00BE2E32"/>
    <w:rsid w:val="00BE31B4"/>
    <w:rsid w:val="00BE3913"/>
    <w:rsid w:val="00BE4005"/>
    <w:rsid w:val="00BE5340"/>
    <w:rsid w:val="00BE535A"/>
    <w:rsid w:val="00BE55C4"/>
    <w:rsid w:val="00BE5AEB"/>
    <w:rsid w:val="00BE6044"/>
    <w:rsid w:val="00BE612C"/>
    <w:rsid w:val="00BE6736"/>
    <w:rsid w:val="00BF0975"/>
    <w:rsid w:val="00BF12E6"/>
    <w:rsid w:val="00BF1406"/>
    <w:rsid w:val="00BF1800"/>
    <w:rsid w:val="00BF18E2"/>
    <w:rsid w:val="00BF1AFA"/>
    <w:rsid w:val="00BF1E46"/>
    <w:rsid w:val="00BF1FDC"/>
    <w:rsid w:val="00BF207D"/>
    <w:rsid w:val="00BF2640"/>
    <w:rsid w:val="00BF2B72"/>
    <w:rsid w:val="00BF2E79"/>
    <w:rsid w:val="00BF2EA9"/>
    <w:rsid w:val="00BF3506"/>
    <w:rsid w:val="00BF3846"/>
    <w:rsid w:val="00BF4132"/>
    <w:rsid w:val="00BF41F1"/>
    <w:rsid w:val="00BF49E1"/>
    <w:rsid w:val="00BF4A14"/>
    <w:rsid w:val="00BF5041"/>
    <w:rsid w:val="00BF517F"/>
    <w:rsid w:val="00BF5AE4"/>
    <w:rsid w:val="00BF5B83"/>
    <w:rsid w:val="00BF5D9C"/>
    <w:rsid w:val="00BF5EFA"/>
    <w:rsid w:val="00BF60A1"/>
    <w:rsid w:val="00BF63AF"/>
    <w:rsid w:val="00BF75F9"/>
    <w:rsid w:val="00BF7630"/>
    <w:rsid w:val="00C00006"/>
    <w:rsid w:val="00C001FC"/>
    <w:rsid w:val="00C00D39"/>
    <w:rsid w:val="00C01351"/>
    <w:rsid w:val="00C0179B"/>
    <w:rsid w:val="00C01874"/>
    <w:rsid w:val="00C020E3"/>
    <w:rsid w:val="00C0237C"/>
    <w:rsid w:val="00C024F9"/>
    <w:rsid w:val="00C02562"/>
    <w:rsid w:val="00C02D34"/>
    <w:rsid w:val="00C02EB0"/>
    <w:rsid w:val="00C0303A"/>
    <w:rsid w:val="00C0323A"/>
    <w:rsid w:val="00C035D6"/>
    <w:rsid w:val="00C03B0E"/>
    <w:rsid w:val="00C043A6"/>
    <w:rsid w:val="00C050B9"/>
    <w:rsid w:val="00C05FD7"/>
    <w:rsid w:val="00C066CF"/>
    <w:rsid w:val="00C06997"/>
    <w:rsid w:val="00C06D70"/>
    <w:rsid w:val="00C07210"/>
    <w:rsid w:val="00C07E6B"/>
    <w:rsid w:val="00C107E1"/>
    <w:rsid w:val="00C10886"/>
    <w:rsid w:val="00C12899"/>
    <w:rsid w:val="00C12F49"/>
    <w:rsid w:val="00C13073"/>
    <w:rsid w:val="00C140E6"/>
    <w:rsid w:val="00C143DB"/>
    <w:rsid w:val="00C1454D"/>
    <w:rsid w:val="00C14BD3"/>
    <w:rsid w:val="00C15872"/>
    <w:rsid w:val="00C160FB"/>
    <w:rsid w:val="00C1651A"/>
    <w:rsid w:val="00C169B0"/>
    <w:rsid w:val="00C16ADE"/>
    <w:rsid w:val="00C1703A"/>
    <w:rsid w:val="00C208A3"/>
    <w:rsid w:val="00C209DE"/>
    <w:rsid w:val="00C20D4E"/>
    <w:rsid w:val="00C21205"/>
    <w:rsid w:val="00C21AE8"/>
    <w:rsid w:val="00C222D1"/>
    <w:rsid w:val="00C22417"/>
    <w:rsid w:val="00C22467"/>
    <w:rsid w:val="00C229EF"/>
    <w:rsid w:val="00C23013"/>
    <w:rsid w:val="00C2325B"/>
    <w:rsid w:val="00C24894"/>
    <w:rsid w:val="00C25BB4"/>
    <w:rsid w:val="00C25DC6"/>
    <w:rsid w:val="00C2608C"/>
    <w:rsid w:val="00C266E7"/>
    <w:rsid w:val="00C26BE3"/>
    <w:rsid w:val="00C26DFE"/>
    <w:rsid w:val="00C277E3"/>
    <w:rsid w:val="00C301DF"/>
    <w:rsid w:val="00C30982"/>
    <w:rsid w:val="00C31876"/>
    <w:rsid w:val="00C31FFF"/>
    <w:rsid w:val="00C327D3"/>
    <w:rsid w:val="00C32A33"/>
    <w:rsid w:val="00C32EF4"/>
    <w:rsid w:val="00C32F3F"/>
    <w:rsid w:val="00C33635"/>
    <w:rsid w:val="00C3396E"/>
    <w:rsid w:val="00C33F92"/>
    <w:rsid w:val="00C34253"/>
    <w:rsid w:val="00C346B2"/>
    <w:rsid w:val="00C34C64"/>
    <w:rsid w:val="00C34EB2"/>
    <w:rsid w:val="00C34F25"/>
    <w:rsid w:val="00C35882"/>
    <w:rsid w:val="00C360F7"/>
    <w:rsid w:val="00C36338"/>
    <w:rsid w:val="00C3646C"/>
    <w:rsid w:val="00C365A6"/>
    <w:rsid w:val="00C3771B"/>
    <w:rsid w:val="00C37897"/>
    <w:rsid w:val="00C37DC2"/>
    <w:rsid w:val="00C40C1A"/>
    <w:rsid w:val="00C40C4E"/>
    <w:rsid w:val="00C419CF"/>
    <w:rsid w:val="00C428BB"/>
    <w:rsid w:val="00C42E71"/>
    <w:rsid w:val="00C43F2E"/>
    <w:rsid w:val="00C44AD3"/>
    <w:rsid w:val="00C44DD4"/>
    <w:rsid w:val="00C45A3D"/>
    <w:rsid w:val="00C45DCC"/>
    <w:rsid w:val="00C46014"/>
    <w:rsid w:val="00C46C00"/>
    <w:rsid w:val="00C472CA"/>
    <w:rsid w:val="00C4733B"/>
    <w:rsid w:val="00C4734A"/>
    <w:rsid w:val="00C47C11"/>
    <w:rsid w:val="00C502A6"/>
    <w:rsid w:val="00C50B8E"/>
    <w:rsid w:val="00C50D65"/>
    <w:rsid w:val="00C5133F"/>
    <w:rsid w:val="00C51BFE"/>
    <w:rsid w:val="00C51C73"/>
    <w:rsid w:val="00C52B22"/>
    <w:rsid w:val="00C52C53"/>
    <w:rsid w:val="00C52FC2"/>
    <w:rsid w:val="00C5318C"/>
    <w:rsid w:val="00C5343A"/>
    <w:rsid w:val="00C534F1"/>
    <w:rsid w:val="00C540A8"/>
    <w:rsid w:val="00C548DF"/>
    <w:rsid w:val="00C550C5"/>
    <w:rsid w:val="00C55622"/>
    <w:rsid w:val="00C55B7C"/>
    <w:rsid w:val="00C55CBE"/>
    <w:rsid w:val="00C55F82"/>
    <w:rsid w:val="00C55FB5"/>
    <w:rsid w:val="00C56228"/>
    <w:rsid w:val="00C5627C"/>
    <w:rsid w:val="00C5637D"/>
    <w:rsid w:val="00C56B57"/>
    <w:rsid w:val="00C56D21"/>
    <w:rsid w:val="00C56FF0"/>
    <w:rsid w:val="00C572FE"/>
    <w:rsid w:val="00C57488"/>
    <w:rsid w:val="00C6043A"/>
    <w:rsid w:val="00C612E2"/>
    <w:rsid w:val="00C62356"/>
    <w:rsid w:val="00C62E53"/>
    <w:rsid w:val="00C64041"/>
    <w:rsid w:val="00C64605"/>
    <w:rsid w:val="00C6499D"/>
    <w:rsid w:val="00C64BC5"/>
    <w:rsid w:val="00C64E14"/>
    <w:rsid w:val="00C64F36"/>
    <w:rsid w:val="00C64F58"/>
    <w:rsid w:val="00C650D7"/>
    <w:rsid w:val="00C65826"/>
    <w:rsid w:val="00C65E53"/>
    <w:rsid w:val="00C65F23"/>
    <w:rsid w:val="00C661E2"/>
    <w:rsid w:val="00C6632E"/>
    <w:rsid w:val="00C663FC"/>
    <w:rsid w:val="00C66460"/>
    <w:rsid w:val="00C6670D"/>
    <w:rsid w:val="00C67BF5"/>
    <w:rsid w:val="00C67C59"/>
    <w:rsid w:val="00C700C2"/>
    <w:rsid w:val="00C7053E"/>
    <w:rsid w:val="00C70832"/>
    <w:rsid w:val="00C70E7F"/>
    <w:rsid w:val="00C71469"/>
    <w:rsid w:val="00C721B8"/>
    <w:rsid w:val="00C743CA"/>
    <w:rsid w:val="00C749BE"/>
    <w:rsid w:val="00C74FCA"/>
    <w:rsid w:val="00C75771"/>
    <w:rsid w:val="00C75EF1"/>
    <w:rsid w:val="00C760F7"/>
    <w:rsid w:val="00C768C5"/>
    <w:rsid w:val="00C76947"/>
    <w:rsid w:val="00C76C9E"/>
    <w:rsid w:val="00C8092A"/>
    <w:rsid w:val="00C80B33"/>
    <w:rsid w:val="00C81F42"/>
    <w:rsid w:val="00C81F51"/>
    <w:rsid w:val="00C82683"/>
    <w:rsid w:val="00C8296C"/>
    <w:rsid w:val="00C829EA"/>
    <w:rsid w:val="00C82CF8"/>
    <w:rsid w:val="00C82DC6"/>
    <w:rsid w:val="00C8397C"/>
    <w:rsid w:val="00C83C8D"/>
    <w:rsid w:val="00C841BB"/>
    <w:rsid w:val="00C84283"/>
    <w:rsid w:val="00C84850"/>
    <w:rsid w:val="00C8535A"/>
    <w:rsid w:val="00C854F7"/>
    <w:rsid w:val="00C85E43"/>
    <w:rsid w:val="00C85FDC"/>
    <w:rsid w:val="00C860E4"/>
    <w:rsid w:val="00C86839"/>
    <w:rsid w:val="00C8720E"/>
    <w:rsid w:val="00C873EF"/>
    <w:rsid w:val="00C874C0"/>
    <w:rsid w:val="00C878B6"/>
    <w:rsid w:val="00C900B5"/>
    <w:rsid w:val="00C90DEA"/>
    <w:rsid w:val="00C90E13"/>
    <w:rsid w:val="00C91496"/>
    <w:rsid w:val="00C914AF"/>
    <w:rsid w:val="00C91998"/>
    <w:rsid w:val="00C922F7"/>
    <w:rsid w:val="00C923BE"/>
    <w:rsid w:val="00C92455"/>
    <w:rsid w:val="00C9266C"/>
    <w:rsid w:val="00C928C7"/>
    <w:rsid w:val="00C936D2"/>
    <w:rsid w:val="00C93BB7"/>
    <w:rsid w:val="00C93F3F"/>
    <w:rsid w:val="00C94B26"/>
    <w:rsid w:val="00C9519B"/>
    <w:rsid w:val="00C951BE"/>
    <w:rsid w:val="00C95846"/>
    <w:rsid w:val="00C96402"/>
    <w:rsid w:val="00C966F2"/>
    <w:rsid w:val="00C9769C"/>
    <w:rsid w:val="00CA04CD"/>
    <w:rsid w:val="00CA086E"/>
    <w:rsid w:val="00CA0C2F"/>
    <w:rsid w:val="00CA19A2"/>
    <w:rsid w:val="00CA2394"/>
    <w:rsid w:val="00CA2530"/>
    <w:rsid w:val="00CA25BB"/>
    <w:rsid w:val="00CA2C11"/>
    <w:rsid w:val="00CA3F0A"/>
    <w:rsid w:val="00CA493C"/>
    <w:rsid w:val="00CA4C0C"/>
    <w:rsid w:val="00CA4E41"/>
    <w:rsid w:val="00CA5593"/>
    <w:rsid w:val="00CA5B32"/>
    <w:rsid w:val="00CA6927"/>
    <w:rsid w:val="00CA6D9D"/>
    <w:rsid w:val="00CA7929"/>
    <w:rsid w:val="00CB00A1"/>
    <w:rsid w:val="00CB0849"/>
    <w:rsid w:val="00CB08F0"/>
    <w:rsid w:val="00CB0A94"/>
    <w:rsid w:val="00CB0B05"/>
    <w:rsid w:val="00CB0B45"/>
    <w:rsid w:val="00CB0D1C"/>
    <w:rsid w:val="00CB1BFB"/>
    <w:rsid w:val="00CB1CB7"/>
    <w:rsid w:val="00CB1F7C"/>
    <w:rsid w:val="00CB261C"/>
    <w:rsid w:val="00CB2969"/>
    <w:rsid w:val="00CB2C08"/>
    <w:rsid w:val="00CB2FA3"/>
    <w:rsid w:val="00CB31AC"/>
    <w:rsid w:val="00CB413E"/>
    <w:rsid w:val="00CB4A04"/>
    <w:rsid w:val="00CB5958"/>
    <w:rsid w:val="00CB5C1B"/>
    <w:rsid w:val="00CB5F1F"/>
    <w:rsid w:val="00CB5F93"/>
    <w:rsid w:val="00CB62EB"/>
    <w:rsid w:val="00CB686A"/>
    <w:rsid w:val="00CB69CF"/>
    <w:rsid w:val="00CB6F07"/>
    <w:rsid w:val="00CB7CC6"/>
    <w:rsid w:val="00CB7D04"/>
    <w:rsid w:val="00CC0D70"/>
    <w:rsid w:val="00CC0FC6"/>
    <w:rsid w:val="00CC106F"/>
    <w:rsid w:val="00CC174D"/>
    <w:rsid w:val="00CC1F19"/>
    <w:rsid w:val="00CC2288"/>
    <w:rsid w:val="00CC26A9"/>
    <w:rsid w:val="00CC2B6C"/>
    <w:rsid w:val="00CC33BA"/>
    <w:rsid w:val="00CC3427"/>
    <w:rsid w:val="00CC3AC1"/>
    <w:rsid w:val="00CC45B1"/>
    <w:rsid w:val="00CC46A6"/>
    <w:rsid w:val="00CC4B5B"/>
    <w:rsid w:val="00CC4C3A"/>
    <w:rsid w:val="00CC4E18"/>
    <w:rsid w:val="00CC54AE"/>
    <w:rsid w:val="00CC5512"/>
    <w:rsid w:val="00CC573C"/>
    <w:rsid w:val="00CC58D7"/>
    <w:rsid w:val="00CC5CFD"/>
    <w:rsid w:val="00CC6B4A"/>
    <w:rsid w:val="00CC6E54"/>
    <w:rsid w:val="00CC719A"/>
    <w:rsid w:val="00CC7821"/>
    <w:rsid w:val="00CC7956"/>
    <w:rsid w:val="00CD089E"/>
    <w:rsid w:val="00CD214F"/>
    <w:rsid w:val="00CD2166"/>
    <w:rsid w:val="00CD2E3C"/>
    <w:rsid w:val="00CD306B"/>
    <w:rsid w:val="00CD3B77"/>
    <w:rsid w:val="00CD3E93"/>
    <w:rsid w:val="00CD4134"/>
    <w:rsid w:val="00CD5473"/>
    <w:rsid w:val="00CD608B"/>
    <w:rsid w:val="00CD6396"/>
    <w:rsid w:val="00CD6487"/>
    <w:rsid w:val="00CD6D3F"/>
    <w:rsid w:val="00CD7E29"/>
    <w:rsid w:val="00CD7E47"/>
    <w:rsid w:val="00CD7E7C"/>
    <w:rsid w:val="00CE0430"/>
    <w:rsid w:val="00CE1272"/>
    <w:rsid w:val="00CE1D10"/>
    <w:rsid w:val="00CE24C2"/>
    <w:rsid w:val="00CE2548"/>
    <w:rsid w:val="00CE254B"/>
    <w:rsid w:val="00CE2D38"/>
    <w:rsid w:val="00CE2E5F"/>
    <w:rsid w:val="00CE307D"/>
    <w:rsid w:val="00CE3909"/>
    <w:rsid w:val="00CE3B5A"/>
    <w:rsid w:val="00CE3C4C"/>
    <w:rsid w:val="00CE3E01"/>
    <w:rsid w:val="00CE3E1F"/>
    <w:rsid w:val="00CE460C"/>
    <w:rsid w:val="00CE480B"/>
    <w:rsid w:val="00CE4C8C"/>
    <w:rsid w:val="00CE556F"/>
    <w:rsid w:val="00CE5750"/>
    <w:rsid w:val="00CE59EF"/>
    <w:rsid w:val="00CE6BEE"/>
    <w:rsid w:val="00CE6F59"/>
    <w:rsid w:val="00CE7374"/>
    <w:rsid w:val="00CE7C22"/>
    <w:rsid w:val="00CE7E91"/>
    <w:rsid w:val="00CF069E"/>
    <w:rsid w:val="00CF1124"/>
    <w:rsid w:val="00CF16A5"/>
    <w:rsid w:val="00CF16CE"/>
    <w:rsid w:val="00CF1946"/>
    <w:rsid w:val="00CF1A1F"/>
    <w:rsid w:val="00CF1E6F"/>
    <w:rsid w:val="00CF2275"/>
    <w:rsid w:val="00CF2517"/>
    <w:rsid w:val="00CF30F7"/>
    <w:rsid w:val="00CF3868"/>
    <w:rsid w:val="00CF3B13"/>
    <w:rsid w:val="00CF45B6"/>
    <w:rsid w:val="00CF45FB"/>
    <w:rsid w:val="00CF4A02"/>
    <w:rsid w:val="00CF4CB4"/>
    <w:rsid w:val="00CF5231"/>
    <w:rsid w:val="00CF53E2"/>
    <w:rsid w:val="00CF5C8A"/>
    <w:rsid w:val="00CF6845"/>
    <w:rsid w:val="00CF6989"/>
    <w:rsid w:val="00CF6EBE"/>
    <w:rsid w:val="00CF74B3"/>
    <w:rsid w:val="00CF7F3F"/>
    <w:rsid w:val="00D0175D"/>
    <w:rsid w:val="00D0236A"/>
    <w:rsid w:val="00D02795"/>
    <w:rsid w:val="00D02F0D"/>
    <w:rsid w:val="00D0324D"/>
    <w:rsid w:val="00D03A95"/>
    <w:rsid w:val="00D03AFB"/>
    <w:rsid w:val="00D03D11"/>
    <w:rsid w:val="00D03E93"/>
    <w:rsid w:val="00D0461E"/>
    <w:rsid w:val="00D04FAA"/>
    <w:rsid w:val="00D05F48"/>
    <w:rsid w:val="00D06287"/>
    <w:rsid w:val="00D0637F"/>
    <w:rsid w:val="00D065C3"/>
    <w:rsid w:val="00D068EC"/>
    <w:rsid w:val="00D06AEB"/>
    <w:rsid w:val="00D06F4F"/>
    <w:rsid w:val="00D0764E"/>
    <w:rsid w:val="00D07933"/>
    <w:rsid w:val="00D07BFA"/>
    <w:rsid w:val="00D07C02"/>
    <w:rsid w:val="00D1034D"/>
    <w:rsid w:val="00D10F39"/>
    <w:rsid w:val="00D11329"/>
    <w:rsid w:val="00D115EF"/>
    <w:rsid w:val="00D12028"/>
    <w:rsid w:val="00D12035"/>
    <w:rsid w:val="00D126A5"/>
    <w:rsid w:val="00D1270A"/>
    <w:rsid w:val="00D12F92"/>
    <w:rsid w:val="00D13258"/>
    <w:rsid w:val="00D132AA"/>
    <w:rsid w:val="00D1362D"/>
    <w:rsid w:val="00D13834"/>
    <w:rsid w:val="00D13B56"/>
    <w:rsid w:val="00D13E11"/>
    <w:rsid w:val="00D141CF"/>
    <w:rsid w:val="00D15DED"/>
    <w:rsid w:val="00D17456"/>
    <w:rsid w:val="00D1780E"/>
    <w:rsid w:val="00D17E55"/>
    <w:rsid w:val="00D20361"/>
    <w:rsid w:val="00D2039F"/>
    <w:rsid w:val="00D2067B"/>
    <w:rsid w:val="00D20E4E"/>
    <w:rsid w:val="00D2123A"/>
    <w:rsid w:val="00D218F6"/>
    <w:rsid w:val="00D22993"/>
    <w:rsid w:val="00D23425"/>
    <w:rsid w:val="00D2350A"/>
    <w:rsid w:val="00D236A6"/>
    <w:rsid w:val="00D236F0"/>
    <w:rsid w:val="00D245C3"/>
    <w:rsid w:val="00D249D6"/>
    <w:rsid w:val="00D24B43"/>
    <w:rsid w:val="00D25422"/>
    <w:rsid w:val="00D26883"/>
    <w:rsid w:val="00D26917"/>
    <w:rsid w:val="00D26D42"/>
    <w:rsid w:val="00D26E52"/>
    <w:rsid w:val="00D2707F"/>
    <w:rsid w:val="00D27F15"/>
    <w:rsid w:val="00D3073F"/>
    <w:rsid w:val="00D30D8F"/>
    <w:rsid w:val="00D3138F"/>
    <w:rsid w:val="00D31812"/>
    <w:rsid w:val="00D31C47"/>
    <w:rsid w:val="00D31DC0"/>
    <w:rsid w:val="00D3267F"/>
    <w:rsid w:val="00D32704"/>
    <w:rsid w:val="00D32BD4"/>
    <w:rsid w:val="00D3316A"/>
    <w:rsid w:val="00D33374"/>
    <w:rsid w:val="00D33ABA"/>
    <w:rsid w:val="00D3469E"/>
    <w:rsid w:val="00D34BD4"/>
    <w:rsid w:val="00D34DCD"/>
    <w:rsid w:val="00D34E66"/>
    <w:rsid w:val="00D34EE9"/>
    <w:rsid w:val="00D35862"/>
    <w:rsid w:val="00D35E08"/>
    <w:rsid w:val="00D362EE"/>
    <w:rsid w:val="00D36375"/>
    <w:rsid w:val="00D3799B"/>
    <w:rsid w:val="00D37A6C"/>
    <w:rsid w:val="00D37D5E"/>
    <w:rsid w:val="00D41899"/>
    <w:rsid w:val="00D41CE8"/>
    <w:rsid w:val="00D421F5"/>
    <w:rsid w:val="00D42316"/>
    <w:rsid w:val="00D42695"/>
    <w:rsid w:val="00D42750"/>
    <w:rsid w:val="00D42C52"/>
    <w:rsid w:val="00D42E00"/>
    <w:rsid w:val="00D42E34"/>
    <w:rsid w:val="00D43353"/>
    <w:rsid w:val="00D434E4"/>
    <w:rsid w:val="00D43724"/>
    <w:rsid w:val="00D44A8C"/>
    <w:rsid w:val="00D44FD5"/>
    <w:rsid w:val="00D4547D"/>
    <w:rsid w:val="00D4575C"/>
    <w:rsid w:val="00D45997"/>
    <w:rsid w:val="00D45E99"/>
    <w:rsid w:val="00D45EC3"/>
    <w:rsid w:val="00D460D7"/>
    <w:rsid w:val="00D467D5"/>
    <w:rsid w:val="00D472BC"/>
    <w:rsid w:val="00D475A9"/>
    <w:rsid w:val="00D47C4A"/>
    <w:rsid w:val="00D506B9"/>
    <w:rsid w:val="00D50A00"/>
    <w:rsid w:val="00D50E34"/>
    <w:rsid w:val="00D50EC8"/>
    <w:rsid w:val="00D514C6"/>
    <w:rsid w:val="00D516C2"/>
    <w:rsid w:val="00D5210F"/>
    <w:rsid w:val="00D52339"/>
    <w:rsid w:val="00D52CF3"/>
    <w:rsid w:val="00D52D95"/>
    <w:rsid w:val="00D52EBD"/>
    <w:rsid w:val="00D532B9"/>
    <w:rsid w:val="00D53891"/>
    <w:rsid w:val="00D539D1"/>
    <w:rsid w:val="00D54330"/>
    <w:rsid w:val="00D543FE"/>
    <w:rsid w:val="00D54682"/>
    <w:rsid w:val="00D55184"/>
    <w:rsid w:val="00D551EE"/>
    <w:rsid w:val="00D5552D"/>
    <w:rsid w:val="00D55557"/>
    <w:rsid w:val="00D55BE7"/>
    <w:rsid w:val="00D55E8B"/>
    <w:rsid w:val="00D560C3"/>
    <w:rsid w:val="00D5619C"/>
    <w:rsid w:val="00D564B2"/>
    <w:rsid w:val="00D56527"/>
    <w:rsid w:val="00D56C33"/>
    <w:rsid w:val="00D56FAE"/>
    <w:rsid w:val="00D574DD"/>
    <w:rsid w:val="00D57503"/>
    <w:rsid w:val="00D57847"/>
    <w:rsid w:val="00D57980"/>
    <w:rsid w:val="00D57D83"/>
    <w:rsid w:val="00D6022E"/>
    <w:rsid w:val="00D603BB"/>
    <w:rsid w:val="00D604D8"/>
    <w:rsid w:val="00D60613"/>
    <w:rsid w:val="00D60DDD"/>
    <w:rsid w:val="00D6131D"/>
    <w:rsid w:val="00D618C5"/>
    <w:rsid w:val="00D61B6C"/>
    <w:rsid w:val="00D61C83"/>
    <w:rsid w:val="00D61C9A"/>
    <w:rsid w:val="00D61E41"/>
    <w:rsid w:val="00D61E59"/>
    <w:rsid w:val="00D61F4D"/>
    <w:rsid w:val="00D620B3"/>
    <w:rsid w:val="00D621CC"/>
    <w:rsid w:val="00D628BD"/>
    <w:rsid w:val="00D62D92"/>
    <w:rsid w:val="00D63851"/>
    <w:rsid w:val="00D63CDC"/>
    <w:rsid w:val="00D63FD8"/>
    <w:rsid w:val="00D64436"/>
    <w:rsid w:val="00D65425"/>
    <w:rsid w:val="00D65833"/>
    <w:rsid w:val="00D65A5E"/>
    <w:rsid w:val="00D661E3"/>
    <w:rsid w:val="00D667B4"/>
    <w:rsid w:val="00D6730A"/>
    <w:rsid w:val="00D67497"/>
    <w:rsid w:val="00D70868"/>
    <w:rsid w:val="00D715A0"/>
    <w:rsid w:val="00D71750"/>
    <w:rsid w:val="00D72663"/>
    <w:rsid w:val="00D728BF"/>
    <w:rsid w:val="00D7302A"/>
    <w:rsid w:val="00D7384C"/>
    <w:rsid w:val="00D73F59"/>
    <w:rsid w:val="00D74185"/>
    <w:rsid w:val="00D74976"/>
    <w:rsid w:val="00D75547"/>
    <w:rsid w:val="00D75D65"/>
    <w:rsid w:val="00D760C6"/>
    <w:rsid w:val="00D7617B"/>
    <w:rsid w:val="00D7794E"/>
    <w:rsid w:val="00D8036A"/>
    <w:rsid w:val="00D80382"/>
    <w:rsid w:val="00D80EF8"/>
    <w:rsid w:val="00D81698"/>
    <w:rsid w:val="00D820A4"/>
    <w:rsid w:val="00D82189"/>
    <w:rsid w:val="00D82670"/>
    <w:rsid w:val="00D82715"/>
    <w:rsid w:val="00D82A99"/>
    <w:rsid w:val="00D8382E"/>
    <w:rsid w:val="00D838D3"/>
    <w:rsid w:val="00D83BC3"/>
    <w:rsid w:val="00D840D5"/>
    <w:rsid w:val="00D84799"/>
    <w:rsid w:val="00D84853"/>
    <w:rsid w:val="00D84965"/>
    <w:rsid w:val="00D84AA7"/>
    <w:rsid w:val="00D84E42"/>
    <w:rsid w:val="00D85812"/>
    <w:rsid w:val="00D865BC"/>
    <w:rsid w:val="00D86C99"/>
    <w:rsid w:val="00D87411"/>
    <w:rsid w:val="00D901FD"/>
    <w:rsid w:val="00D90236"/>
    <w:rsid w:val="00D9087F"/>
    <w:rsid w:val="00D90911"/>
    <w:rsid w:val="00D915C4"/>
    <w:rsid w:val="00D9232F"/>
    <w:rsid w:val="00D92632"/>
    <w:rsid w:val="00D9285D"/>
    <w:rsid w:val="00D9303C"/>
    <w:rsid w:val="00D9304B"/>
    <w:rsid w:val="00D93110"/>
    <w:rsid w:val="00D948AA"/>
    <w:rsid w:val="00D949A5"/>
    <w:rsid w:val="00D949C6"/>
    <w:rsid w:val="00D95283"/>
    <w:rsid w:val="00D9590F"/>
    <w:rsid w:val="00D959F9"/>
    <w:rsid w:val="00D95B37"/>
    <w:rsid w:val="00D95B9B"/>
    <w:rsid w:val="00D95C84"/>
    <w:rsid w:val="00D95E42"/>
    <w:rsid w:val="00D96565"/>
    <w:rsid w:val="00D967AC"/>
    <w:rsid w:val="00D96CAA"/>
    <w:rsid w:val="00D97247"/>
    <w:rsid w:val="00D97D03"/>
    <w:rsid w:val="00D97F8A"/>
    <w:rsid w:val="00DA0D3F"/>
    <w:rsid w:val="00DA169D"/>
    <w:rsid w:val="00DA189B"/>
    <w:rsid w:val="00DA193D"/>
    <w:rsid w:val="00DA19DA"/>
    <w:rsid w:val="00DA1D6E"/>
    <w:rsid w:val="00DA2F90"/>
    <w:rsid w:val="00DA3053"/>
    <w:rsid w:val="00DA3267"/>
    <w:rsid w:val="00DA36F6"/>
    <w:rsid w:val="00DA38CF"/>
    <w:rsid w:val="00DA3BF2"/>
    <w:rsid w:val="00DA41BB"/>
    <w:rsid w:val="00DA461D"/>
    <w:rsid w:val="00DA4F86"/>
    <w:rsid w:val="00DA560A"/>
    <w:rsid w:val="00DA56DD"/>
    <w:rsid w:val="00DA61B4"/>
    <w:rsid w:val="00DA6BF6"/>
    <w:rsid w:val="00DA6E03"/>
    <w:rsid w:val="00DA6E21"/>
    <w:rsid w:val="00DA713F"/>
    <w:rsid w:val="00DA7DA6"/>
    <w:rsid w:val="00DA7EF3"/>
    <w:rsid w:val="00DB0CCD"/>
    <w:rsid w:val="00DB1368"/>
    <w:rsid w:val="00DB1659"/>
    <w:rsid w:val="00DB2D63"/>
    <w:rsid w:val="00DB4120"/>
    <w:rsid w:val="00DB4F6B"/>
    <w:rsid w:val="00DB4FCD"/>
    <w:rsid w:val="00DB5780"/>
    <w:rsid w:val="00DB587F"/>
    <w:rsid w:val="00DB5F86"/>
    <w:rsid w:val="00DB6874"/>
    <w:rsid w:val="00DB7F06"/>
    <w:rsid w:val="00DC061D"/>
    <w:rsid w:val="00DC081B"/>
    <w:rsid w:val="00DC0C1D"/>
    <w:rsid w:val="00DC1A60"/>
    <w:rsid w:val="00DC1DA9"/>
    <w:rsid w:val="00DC217C"/>
    <w:rsid w:val="00DC2207"/>
    <w:rsid w:val="00DC268F"/>
    <w:rsid w:val="00DC2B81"/>
    <w:rsid w:val="00DC3347"/>
    <w:rsid w:val="00DC344E"/>
    <w:rsid w:val="00DC426B"/>
    <w:rsid w:val="00DC453A"/>
    <w:rsid w:val="00DC56CB"/>
    <w:rsid w:val="00DC606D"/>
    <w:rsid w:val="00DC6A6E"/>
    <w:rsid w:val="00DC7F89"/>
    <w:rsid w:val="00DD0031"/>
    <w:rsid w:val="00DD1136"/>
    <w:rsid w:val="00DD1C5D"/>
    <w:rsid w:val="00DD22AB"/>
    <w:rsid w:val="00DD3999"/>
    <w:rsid w:val="00DD3B77"/>
    <w:rsid w:val="00DD3FF1"/>
    <w:rsid w:val="00DD43E5"/>
    <w:rsid w:val="00DD44CF"/>
    <w:rsid w:val="00DD4507"/>
    <w:rsid w:val="00DD4BC2"/>
    <w:rsid w:val="00DD5F9D"/>
    <w:rsid w:val="00DD7288"/>
    <w:rsid w:val="00DD7305"/>
    <w:rsid w:val="00DD7A66"/>
    <w:rsid w:val="00DD7B9D"/>
    <w:rsid w:val="00DD7C89"/>
    <w:rsid w:val="00DD7EE7"/>
    <w:rsid w:val="00DE0373"/>
    <w:rsid w:val="00DE0B8E"/>
    <w:rsid w:val="00DE0C2F"/>
    <w:rsid w:val="00DE0DC9"/>
    <w:rsid w:val="00DE0DFF"/>
    <w:rsid w:val="00DE18C1"/>
    <w:rsid w:val="00DE1977"/>
    <w:rsid w:val="00DE1B27"/>
    <w:rsid w:val="00DE3A7B"/>
    <w:rsid w:val="00DE43CB"/>
    <w:rsid w:val="00DE4BE2"/>
    <w:rsid w:val="00DE5B1A"/>
    <w:rsid w:val="00DE5E39"/>
    <w:rsid w:val="00DE5EE2"/>
    <w:rsid w:val="00DE649A"/>
    <w:rsid w:val="00DE6679"/>
    <w:rsid w:val="00DE67C2"/>
    <w:rsid w:val="00DE6F53"/>
    <w:rsid w:val="00DE71C7"/>
    <w:rsid w:val="00DE7304"/>
    <w:rsid w:val="00DE7886"/>
    <w:rsid w:val="00DE7F8F"/>
    <w:rsid w:val="00DF01A5"/>
    <w:rsid w:val="00DF0ACC"/>
    <w:rsid w:val="00DF0D55"/>
    <w:rsid w:val="00DF126E"/>
    <w:rsid w:val="00DF1E3D"/>
    <w:rsid w:val="00DF1EC7"/>
    <w:rsid w:val="00DF225C"/>
    <w:rsid w:val="00DF2863"/>
    <w:rsid w:val="00DF2F17"/>
    <w:rsid w:val="00DF3384"/>
    <w:rsid w:val="00DF341D"/>
    <w:rsid w:val="00DF34BF"/>
    <w:rsid w:val="00DF3BF2"/>
    <w:rsid w:val="00DF47A5"/>
    <w:rsid w:val="00DF5FC7"/>
    <w:rsid w:val="00DF63E5"/>
    <w:rsid w:val="00DF642B"/>
    <w:rsid w:val="00DF66DE"/>
    <w:rsid w:val="00DF6C78"/>
    <w:rsid w:val="00DF6C8D"/>
    <w:rsid w:val="00DF6E77"/>
    <w:rsid w:val="00DF76E4"/>
    <w:rsid w:val="00DF7F9E"/>
    <w:rsid w:val="00E003E9"/>
    <w:rsid w:val="00E01065"/>
    <w:rsid w:val="00E014C2"/>
    <w:rsid w:val="00E0158B"/>
    <w:rsid w:val="00E01CA7"/>
    <w:rsid w:val="00E01F29"/>
    <w:rsid w:val="00E01FA9"/>
    <w:rsid w:val="00E02763"/>
    <w:rsid w:val="00E03149"/>
    <w:rsid w:val="00E03737"/>
    <w:rsid w:val="00E039E4"/>
    <w:rsid w:val="00E03B42"/>
    <w:rsid w:val="00E03BBE"/>
    <w:rsid w:val="00E03C1F"/>
    <w:rsid w:val="00E03E08"/>
    <w:rsid w:val="00E041F9"/>
    <w:rsid w:val="00E04248"/>
    <w:rsid w:val="00E045B0"/>
    <w:rsid w:val="00E05812"/>
    <w:rsid w:val="00E05882"/>
    <w:rsid w:val="00E06648"/>
    <w:rsid w:val="00E0785A"/>
    <w:rsid w:val="00E07AA8"/>
    <w:rsid w:val="00E07DE4"/>
    <w:rsid w:val="00E07FF2"/>
    <w:rsid w:val="00E1180B"/>
    <w:rsid w:val="00E118B9"/>
    <w:rsid w:val="00E12189"/>
    <w:rsid w:val="00E12DB2"/>
    <w:rsid w:val="00E130E4"/>
    <w:rsid w:val="00E13BB9"/>
    <w:rsid w:val="00E13FE0"/>
    <w:rsid w:val="00E142B2"/>
    <w:rsid w:val="00E14500"/>
    <w:rsid w:val="00E14783"/>
    <w:rsid w:val="00E15696"/>
    <w:rsid w:val="00E15904"/>
    <w:rsid w:val="00E1598A"/>
    <w:rsid w:val="00E15A10"/>
    <w:rsid w:val="00E15ADF"/>
    <w:rsid w:val="00E15E3F"/>
    <w:rsid w:val="00E15E82"/>
    <w:rsid w:val="00E16C59"/>
    <w:rsid w:val="00E16C8A"/>
    <w:rsid w:val="00E16CBA"/>
    <w:rsid w:val="00E16F9C"/>
    <w:rsid w:val="00E170EE"/>
    <w:rsid w:val="00E172BD"/>
    <w:rsid w:val="00E176E8"/>
    <w:rsid w:val="00E176EA"/>
    <w:rsid w:val="00E17C6D"/>
    <w:rsid w:val="00E2012D"/>
    <w:rsid w:val="00E20342"/>
    <w:rsid w:val="00E22451"/>
    <w:rsid w:val="00E226A6"/>
    <w:rsid w:val="00E230B7"/>
    <w:rsid w:val="00E230C8"/>
    <w:rsid w:val="00E2320F"/>
    <w:rsid w:val="00E239AF"/>
    <w:rsid w:val="00E239D5"/>
    <w:rsid w:val="00E23ADF"/>
    <w:rsid w:val="00E23B54"/>
    <w:rsid w:val="00E23CC1"/>
    <w:rsid w:val="00E23F59"/>
    <w:rsid w:val="00E243DB"/>
    <w:rsid w:val="00E24E9F"/>
    <w:rsid w:val="00E24F16"/>
    <w:rsid w:val="00E253FB"/>
    <w:rsid w:val="00E25A56"/>
    <w:rsid w:val="00E2637C"/>
    <w:rsid w:val="00E26890"/>
    <w:rsid w:val="00E26A12"/>
    <w:rsid w:val="00E26D6A"/>
    <w:rsid w:val="00E271E6"/>
    <w:rsid w:val="00E274DC"/>
    <w:rsid w:val="00E27AA6"/>
    <w:rsid w:val="00E27C46"/>
    <w:rsid w:val="00E27FDE"/>
    <w:rsid w:val="00E300EE"/>
    <w:rsid w:val="00E30391"/>
    <w:rsid w:val="00E30766"/>
    <w:rsid w:val="00E31413"/>
    <w:rsid w:val="00E31732"/>
    <w:rsid w:val="00E31984"/>
    <w:rsid w:val="00E31FF1"/>
    <w:rsid w:val="00E32223"/>
    <w:rsid w:val="00E32C07"/>
    <w:rsid w:val="00E32E62"/>
    <w:rsid w:val="00E32F16"/>
    <w:rsid w:val="00E332BF"/>
    <w:rsid w:val="00E3362C"/>
    <w:rsid w:val="00E34BC3"/>
    <w:rsid w:val="00E35059"/>
    <w:rsid w:val="00E35B29"/>
    <w:rsid w:val="00E35F25"/>
    <w:rsid w:val="00E35F85"/>
    <w:rsid w:val="00E35F99"/>
    <w:rsid w:val="00E365C7"/>
    <w:rsid w:val="00E3690E"/>
    <w:rsid w:val="00E36C5B"/>
    <w:rsid w:val="00E36E5E"/>
    <w:rsid w:val="00E3754F"/>
    <w:rsid w:val="00E37AF1"/>
    <w:rsid w:val="00E37FDD"/>
    <w:rsid w:val="00E40199"/>
    <w:rsid w:val="00E40763"/>
    <w:rsid w:val="00E40C4A"/>
    <w:rsid w:val="00E40F5A"/>
    <w:rsid w:val="00E41219"/>
    <w:rsid w:val="00E425A9"/>
    <w:rsid w:val="00E42CC8"/>
    <w:rsid w:val="00E42CF0"/>
    <w:rsid w:val="00E42DA1"/>
    <w:rsid w:val="00E42F77"/>
    <w:rsid w:val="00E43049"/>
    <w:rsid w:val="00E430C1"/>
    <w:rsid w:val="00E43678"/>
    <w:rsid w:val="00E43691"/>
    <w:rsid w:val="00E43F9D"/>
    <w:rsid w:val="00E44A88"/>
    <w:rsid w:val="00E44CA3"/>
    <w:rsid w:val="00E46055"/>
    <w:rsid w:val="00E467C3"/>
    <w:rsid w:val="00E47172"/>
    <w:rsid w:val="00E4753C"/>
    <w:rsid w:val="00E47D49"/>
    <w:rsid w:val="00E50900"/>
    <w:rsid w:val="00E51273"/>
    <w:rsid w:val="00E518AC"/>
    <w:rsid w:val="00E51D1F"/>
    <w:rsid w:val="00E51FDC"/>
    <w:rsid w:val="00E52978"/>
    <w:rsid w:val="00E52BF2"/>
    <w:rsid w:val="00E53588"/>
    <w:rsid w:val="00E54ABE"/>
    <w:rsid w:val="00E54DE9"/>
    <w:rsid w:val="00E54F4F"/>
    <w:rsid w:val="00E551D8"/>
    <w:rsid w:val="00E55532"/>
    <w:rsid w:val="00E55A6C"/>
    <w:rsid w:val="00E55D14"/>
    <w:rsid w:val="00E56284"/>
    <w:rsid w:val="00E56287"/>
    <w:rsid w:val="00E56733"/>
    <w:rsid w:val="00E577B2"/>
    <w:rsid w:val="00E57C4A"/>
    <w:rsid w:val="00E60334"/>
    <w:rsid w:val="00E60987"/>
    <w:rsid w:val="00E60A32"/>
    <w:rsid w:val="00E60E63"/>
    <w:rsid w:val="00E6155B"/>
    <w:rsid w:val="00E61737"/>
    <w:rsid w:val="00E61F90"/>
    <w:rsid w:val="00E62901"/>
    <w:rsid w:val="00E62BBB"/>
    <w:rsid w:val="00E63158"/>
    <w:rsid w:val="00E63187"/>
    <w:rsid w:val="00E64060"/>
    <w:rsid w:val="00E64910"/>
    <w:rsid w:val="00E64F38"/>
    <w:rsid w:val="00E654CD"/>
    <w:rsid w:val="00E65605"/>
    <w:rsid w:val="00E65B44"/>
    <w:rsid w:val="00E65F83"/>
    <w:rsid w:val="00E66155"/>
    <w:rsid w:val="00E66A09"/>
    <w:rsid w:val="00E66F51"/>
    <w:rsid w:val="00E6720C"/>
    <w:rsid w:val="00E673F8"/>
    <w:rsid w:val="00E67737"/>
    <w:rsid w:val="00E67DAB"/>
    <w:rsid w:val="00E700FE"/>
    <w:rsid w:val="00E704D1"/>
    <w:rsid w:val="00E708D4"/>
    <w:rsid w:val="00E70B48"/>
    <w:rsid w:val="00E71278"/>
    <w:rsid w:val="00E71393"/>
    <w:rsid w:val="00E715F1"/>
    <w:rsid w:val="00E716A2"/>
    <w:rsid w:val="00E71EBB"/>
    <w:rsid w:val="00E721FD"/>
    <w:rsid w:val="00E728D5"/>
    <w:rsid w:val="00E73292"/>
    <w:rsid w:val="00E73A1D"/>
    <w:rsid w:val="00E73E31"/>
    <w:rsid w:val="00E7459C"/>
    <w:rsid w:val="00E7543C"/>
    <w:rsid w:val="00E755EE"/>
    <w:rsid w:val="00E75735"/>
    <w:rsid w:val="00E757A1"/>
    <w:rsid w:val="00E75874"/>
    <w:rsid w:val="00E763F9"/>
    <w:rsid w:val="00E76DFF"/>
    <w:rsid w:val="00E779A6"/>
    <w:rsid w:val="00E77DE6"/>
    <w:rsid w:val="00E77EB5"/>
    <w:rsid w:val="00E80443"/>
    <w:rsid w:val="00E80A03"/>
    <w:rsid w:val="00E80E94"/>
    <w:rsid w:val="00E8164A"/>
    <w:rsid w:val="00E81A1F"/>
    <w:rsid w:val="00E81B23"/>
    <w:rsid w:val="00E81EF8"/>
    <w:rsid w:val="00E822AA"/>
    <w:rsid w:val="00E824FC"/>
    <w:rsid w:val="00E82810"/>
    <w:rsid w:val="00E82BE6"/>
    <w:rsid w:val="00E82F9A"/>
    <w:rsid w:val="00E83092"/>
    <w:rsid w:val="00E8373B"/>
    <w:rsid w:val="00E83920"/>
    <w:rsid w:val="00E84641"/>
    <w:rsid w:val="00E84654"/>
    <w:rsid w:val="00E84852"/>
    <w:rsid w:val="00E84AE0"/>
    <w:rsid w:val="00E85063"/>
    <w:rsid w:val="00E8516C"/>
    <w:rsid w:val="00E853F6"/>
    <w:rsid w:val="00E85DD7"/>
    <w:rsid w:val="00E86541"/>
    <w:rsid w:val="00E874AA"/>
    <w:rsid w:val="00E87B64"/>
    <w:rsid w:val="00E87B7A"/>
    <w:rsid w:val="00E87EBF"/>
    <w:rsid w:val="00E9064C"/>
    <w:rsid w:val="00E91542"/>
    <w:rsid w:val="00E919DC"/>
    <w:rsid w:val="00E91B5E"/>
    <w:rsid w:val="00E91FE3"/>
    <w:rsid w:val="00E937B6"/>
    <w:rsid w:val="00E93909"/>
    <w:rsid w:val="00E93929"/>
    <w:rsid w:val="00E93DDD"/>
    <w:rsid w:val="00E93F09"/>
    <w:rsid w:val="00E945EF"/>
    <w:rsid w:val="00E9470C"/>
    <w:rsid w:val="00E95E5F"/>
    <w:rsid w:val="00E96610"/>
    <w:rsid w:val="00E969B4"/>
    <w:rsid w:val="00E971E5"/>
    <w:rsid w:val="00E97649"/>
    <w:rsid w:val="00E97B79"/>
    <w:rsid w:val="00E97BE7"/>
    <w:rsid w:val="00E97D0C"/>
    <w:rsid w:val="00E97FC1"/>
    <w:rsid w:val="00EA0842"/>
    <w:rsid w:val="00EA0968"/>
    <w:rsid w:val="00EA178B"/>
    <w:rsid w:val="00EA1D6D"/>
    <w:rsid w:val="00EA1E13"/>
    <w:rsid w:val="00EA1F79"/>
    <w:rsid w:val="00EA200D"/>
    <w:rsid w:val="00EA2047"/>
    <w:rsid w:val="00EA24EC"/>
    <w:rsid w:val="00EA281C"/>
    <w:rsid w:val="00EA28DE"/>
    <w:rsid w:val="00EA2901"/>
    <w:rsid w:val="00EA39E0"/>
    <w:rsid w:val="00EA41DD"/>
    <w:rsid w:val="00EA4840"/>
    <w:rsid w:val="00EA4AEA"/>
    <w:rsid w:val="00EA4C00"/>
    <w:rsid w:val="00EA54BA"/>
    <w:rsid w:val="00EA57F4"/>
    <w:rsid w:val="00EA5862"/>
    <w:rsid w:val="00EA5A48"/>
    <w:rsid w:val="00EA5CB0"/>
    <w:rsid w:val="00EA660A"/>
    <w:rsid w:val="00EA704F"/>
    <w:rsid w:val="00EA7EBC"/>
    <w:rsid w:val="00EB00DC"/>
    <w:rsid w:val="00EB01B2"/>
    <w:rsid w:val="00EB0587"/>
    <w:rsid w:val="00EB0643"/>
    <w:rsid w:val="00EB0C4B"/>
    <w:rsid w:val="00EB0C56"/>
    <w:rsid w:val="00EB0D8F"/>
    <w:rsid w:val="00EB0DCB"/>
    <w:rsid w:val="00EB0F29"/>
    <w:rsid w:val="00EB13D7"/>
    <w:rsid w:val="00EB1BFA"/>
    <w:rsid w:val="00EB1EA9"/>
    <w:rsid w:val="00EB248F"/>
    <w:rsid w:val="00EB2E1B"/>
    <w:rsid w:val="00EB327F"/>
    <w:rsid w:val="00EB391D"/>
    <w:rsid w:val="00EB3C28"/>
    <w:rsid w:val="00EB3E87"/>
    <w:rsid w:val="00EB42A9"/>
    <w:rsid w:val="00EB48C2"/>
    <w:rsid w:val="00EB49E7"/>
    <w:rsid w:val="00EB4D78"/>
    <w:rsid w:val="00EB6A3B"/>
    <w:rsid w:val="00EB6AFF"/>
    <w:rsid w:val="00EC0DF5"/>
    <w:rsid w:val="00EC1409"/>
    <w:rsid w:val="00EC1581"/>
    <w:rsid w:val="00EC17FC"/>
    <w:rsid w:val="00EC1BB6"/>
    <w:rsid w:val="00EC23A5"/>
    <w:rsid w:val="00EC32B8"/>
    <w:rsid w:val="00EC36CB"/>
    <w:rsid w:val="00EC3AEE"/>
    <w:rsid w:val="00EC3BDE"/>
    <w:rsid w:val="00EC413D"/>
    <w:rsid w:val="00EC4F76"/>
    <w:rsid w:val="00EC51C3"/>
    <w:rsid w:val="00EC540C"/>
    <w:rsid w:val="00EC59C2"/>
    <w:rsid w:val="00EC5C8C"/>
    <w:rsid w:val="00EC5DB3"/>
    <w:rsid w:val="00EC7CC0"/>
    <w:rsid w:val="00ED161E"/>
    <w:rsid w:val="00ED1C7D"/>
    <w:rsid w:val="00ED25FF"/>
    <w:rsid w:val="00ED2E0D"/>
    <w:rsid w:val="00ED324F"/>
    <w:rsid w:val="00ED3D03"/>
    <w:rsid w:val="00ED40B9"/>
    <w:rsid w:val="00ED4460"/>
    <w:rsid w:val="00ED4E2C"/>
    <w:rsid w:val="00ED62C0"/>
    <w:rsid w:val="00ED6526"/>
    <w:rsid w:val="00ED6578"/>
    <w:rsid w:val="00ED6594"/>
    <w:rsid w:val="00ED6640"/>
    <w:rsid w:val="00ED6E5D"/>
    <w:rsid w:val="00ED7380"/>
    <w:rsid w:val="00ED7D31"/>
    <w:rsid w:val="00ED7E09"/>
    <w:rsid w:val="00EE11D2"/>
    <w:rsid w:val="00EE1490"/>
    <w:rsid w:val="00EE18A7"/>
    <w:rsid w:val="00EE22B7"/>
    <w:rsid w:val="00EE283D"/>
    <w:rsid w:val="00EE2B25"/>
    <w:rsid w:val="00EE2F80"/>
    <w:rsid w:val="00EE3222"/>
    <w:rsid w:val="00EE3488"/>
    <w:rsid w:val="00EE38CF"/>
    <w:rsid w:val="00EE414D"/>
    <w:rsid w:val="00EE467B"/>
    <w:rsid w:val="00EE471D"/>
    <w:rsid w:val="00EE4B52"/>
    <w:rsid w:val="00EE4CF7"/>
    <w:rsid w:val="00EE5C09"/>
    <w:rsid w:val="00EE5EBA"/>
    <w:rsid w:val="00EE66D9"/>
    <w:rsid w:val="00EE681A"/>
    <w:rsid w:val="00EE71CB"/>
    <w:rsid w:val="00EE7BF3"/>
    <w:rsid w:val="00EE7FA7"/>
    <w:rsid w:val="00EF04BD"/>
    <w:rsid w:val="00EF063F"/>
    <w:rsid w:val="00EF0641"/>
    <w:rsid w:val="00EF07D4"/>
    <w:rsid w:val="00EF09E4"/>
    <w:rsid w:val="00EF1643"/>
    <w:rsid w:val="00EF16E7"/>
    <w:rsid w:val="00EF1775"/>
    <w:rsid w:val="00EF1BC7"/>
    <w:rsid w:val="00EF22D9"/>
    <w:rsid w:val="00EF3118"/>
    <w:rsid w:val="00EF3F9B"/>
    <w:rsid w:val="00EF445A"/>
    <w:rsid w:val="00EF4679"/>
    <w:rsid w:val="00EF4992"/>
    <w:rsid w:val="00EF4BDF"/>
    <w:rsid w:val="00EF4FCF"/>
    <w:rsid w:val="00EF5385"/>
    <w:rsid w:val="00EF5460"/>
    <w:rsid w:val="00EF562C"/>
    <w:rsid w:val="00EF60DD"/>
    <w:rsid w:val="00EF6835"/>
    <w:rsid w:val="00EF70F5"/>
    <w:rsid w:val="00EF7417"/>
    <w:rsid w:val="00EF746E"/>
    <w:rsid w:val="00EF7572"/>
    <w:rsid w:val="00EF766B"/>
    <w:rsid w:val="00EF799F"/>
    <w:rsid w:val="00F00A62"/>
    <w:rsid w:val="00F00EA4"/>
    <w:rsid w:val="00F00ECF"/>
    <w:rsid w:val="00F0125C"/>
    <w:rsid w:val="00F015B4"/>
    <w:rsid w:val="00F01744"/>
    <w:rsid w:val="00F0186F"/>
    <w:rsid w:val="00F01D14"/>
    <w:rsid w:val="00F01DF2"/>
    <w:rsid w:val="00F01E5B"/>
    <w:rsid w:val="00F021E9"/>
    <w:rsid w:val="00F0258D"/>
    <w:rsid w:val="00F02CED"/>
    <w:rsid w:val="00F0304C"/>
    <w:rsid w:val="00F032AE"/>
    <w:rsid w:val="00F0330F"/>
    <w:rsid w:val="00F03456"/>
    <w:rsid w:val="00F047E4"/>
    <w:rsid w:val="00F04914"/>
    <w:rsid w:val="00F04E37"/>
    <w:rsid w:val="00F050E4"/>
    <w:rsid w:val="00F058B0"/>
    <w:rsid w:val="00F069AC"/>
    <w:rsid w:val="00F07A35"/>
    <w:rsid w:val="00F1089F"/>
    <w:rsid w:val="00F11617"/>
    <w:rsid w:val="00F1186D"/>
    <w:rsid w:val="00F11A73"/>
    <w:rsid w:val="00F11CD5"/>
    <w:rsid w:val="00F11E23"/>
    <w:rsid w:val="00F12494"/>
    <w:rsid w:val="00F13124"/>
    <w:rsid w:val="00F13213"/>
    <w:rsid w:val="00F13252"/>
    <w:rsid w:val="00F13D27"/>
    <w:rsid w:val="00F140EC"/>
    <w:rsid w:val="00F142F8"/>
    <w:rsid w:val="00F14FF4"/>
    <w:rsid w:val="00F151BC"/>
    <w:rsid w:val="00F15487"/>
    <w:rsid w:val="00F157C9"/>
    <w:rsid w:val="00F15EB6"/>
    <w:rsid w:val="00F160C7"/>
    <w:rsid w:val="00F1612B"/>
    <w:rsid w:val="00F164FF"/>
    <w:rsid w:val="00F172B4"/>
    <w:rsid w:val="00F17547"/>
    <w:rsid w:val="00F177F2"/>
    <w:rsid w:val="00F17B82"/>
    <w:rsid w:val="00F17C14"/>
    <w:rsid w:val="00F2007C"/>
    <w:rsid w:val="00F21322"/>
    <w:rsid w:val="00F213EA"/>
    <w:rsid w:val="00F217AF"/>
    <w:rsid w:val="00F21862"/>
    <w:rsid w:val="00F22155"/>
    <w:rsid w:val="00F22160"/>
    <w:rsid w:val="00F2272A"/>
    <w:rsid w:val="00F22CCB"/>
    <w:rsid w:val="00F237F0"/>
    <w:rsid w:val="00F23A20"/>
    <w:rsid w:val="00F23F9A"/>
    <w:rsid w:val="00F23FAC"/>
    <w:rsid w:val="00F24173"/>
    <w:rsid w:val="00F243F7"/>
    <w:rsid w:val="00F248E6"/>
    <w:rsid w:val="00F24B3F"/>
    <w:rsid w:val="00F25121"/>
    <w:rsid w:val="00F260FA"/>
    <w:rsid w:val="00F26426"/>
    <w:rsid w:val="00F27142"/>
    <w:rsid w:val="00F27F42"/>
    <w:rsid w:val="00F3070F"/>
    <w:rsid w:val="00F3075D"/>
    <w:rsid w:val="00F3114D"/>
    <w:rsid w:val="00F31666"/>
    <w:rsid w:val="00F33594"/>
    <w:rsid w:val="00F34219"/>
    <w:rsid w:val="00F3452D"/>
    <w:rsid w:val="00F345E4"/>
    <w:rsid w:val="00F3525A"/>
    <w:rsid w:val="00F359CE"/>
    <w:rsid w:val="00F35D82"/>
    <w:rsid w:val="00F36456"/>
    <w:rsid w:val="00F36789"/>
    <w:rsid w:val="00F36B1E"/>
    <w:rsid w:val="00F36CF4"/>
    <w:rsid w:val="00F36F62"/>
    <w:rsid w:val="00F37165"/>
    <w:rsid w:val="00F373BE"/>
    <w:rsid w:val="00F3787F"/>
    <w:rsid w:val="00F37A64"/>
    <w:rsid w:val="00F37BB9"/>
    <w:rsid w:val="00F40996"/>
    <w:rsid w:val="00F40B69"/>
    <w:rsid w:val="00F40EF7"/>
    <w:rsid w:val="00F40F0B"/>
    <w:rsid w:val="00F41A17"/>
    <w:rsid w:val="00F41E1B"/>
    <w:rsid w:val="00F41F02"/>
    <w:rsid w:val="00F42432"/>
    <w:rsid w:val="00F42754"/>
    <w:rsid w:val="00F42B73"/>
    <w:rsid w:val="00F42BAE"/>
    <w:rsid w:val="00F42F96"/>
    <w:rsid w:val="00F431BC"/>
    <w:rsid w:val="00F43A5C"/>
    <w:rsid w:val="00F442A9"/>
    <w:rsid w:val="00F44CCD"/>
    <w:rsid w:val="00F451B2"/>
    <w:rsid w:val="00F45247"/>
    <w:rsid w:val="00F455E4"/>
    <w:rsid w:val="00F46138"/>
    <w:rsid w:val="00F46F52"/>
    <w:rsid w:val="00F47001"/>
    <w:rsid w:val="00F47654"/>
    <w:rsid w:val="00F505A0"/>
    <w:rsid w:val="00F507C5"/>
    <w:rsid w:val="00F50AEC"/>
    <w:rsid w:val="00F50DA8"/>
    <w:rsid w:val="00F51009"/>
    <w:rsid w:val="00F51115"/>
    <w:rsid w:val="00F51E95"/>
    <w:rsid w:val="00F52707"/>
    <w:rsid w:val="00F52BD2"/>
    <w:rsid w:val="00F52EAA"/>
    <w:rsid w:val="00F53AF9"/>
    <w:rsid w:val="00F549A6"/>
    <w:rsid w:val="00F54E96"/>
    <w:rsid w:val="00F55932"/>
    <w:rsid w:val="00F562A2"/>
    <w:rsid w:val="00F56924"/>
    <w:rsid w:val="00F56A85"/>
    <w:rsid w:val="00F56FB0"/>
    <w:rsid w:val="00F60026"/>
    <w:rsid w:val="00F605E4"/>
    <w:rsid w:val="00F60852"/>
    <w:rsid w:val="00F60DA6"/>
    <w:rsid w:val="00F60E27"/>
    <w:rsid w:val="00F610AC"/>
    <w:rsid w:val="00F61206"/>
    <w:rsid w:val="00F6134A"/>
    <w:rsid w:val="00F61354"/>
    <w:rsid w:val="00F62A58"/>
    <w:rsid w:val="00F63107"/>
    <w:rsid w:val="00F63506"/>
    <w:rsid w:val="00F63568"/>
    <w:rsid w:val="00F635F8"/>
    <w:rsid w:val="00F63721"/>
    <w:rsid w:val="00F638DF"/>
    <w:rsid w:val="00F63964"/>
    <w:rsid w:val="00F63D6C"/>
    <w:rsid w:val="00F641EC"/>
    <w:rsid w:val="00F6422A"/>
    <w:rsid w:val="00F64A58"/>
    <w:rsid w:val="00F65067"/>
    <w:rsid w:val="00F65127"/>
    <w:rsid w:val="00F6537C"/>
    <w:rsid w:val="00F657E9"/>
    <w:rsid w:val="00F659BB"/>
    <w:rsid w:val="00F65B4D"/>
    <w:rsid w:val="00F66669"/>
    <w:rsid w:val="00F66B67"/>
    <w:rsid w:val="00F66DA3"/>
    <w:rsid w:val="00F6702A"/>
    <w:rsid w:val="00F67575"/>
    <w:rsid w:val="00F70475"/>
    <w:rsid w:val="00F70B90"/>
    <w:rsid w:val="00F7131A"/>
    <w:rsid w:val="00F71AF0"/>
    <w:rsid w:val="00F71D91"/>
    <w:rsid w:val="00F71DFD"/>
    <w:rsid w:val="00F7217E"/>
    <w:rsid w:val="00F72906"/>
    <w:rsid w:val="00F737F7"/>
    <w:rsid w:val="00F74017"/>
    <w:rsid w:val="00F742C2"/>
    <w:rsid w:val="00F74633"/>
    <w:rsid w:val="00F74BCF"/>
    <w:rsid w:val="00F75583"/>
    <w:rsid w:val="00F75DE3"/>
    <w:rsid w:val="00F767AE"/>
    <w:rsid w:val="00F76CFD"/>
    <w:rsid w:val="00F76E0F"/>
    <w:rsid w:val="00F77040"/>
    <w:rsid w:val="00F77337"/>
    <w:rsid w:val="00F8000B"/>
    <w:rsid w:val="00F801BF"/>
    <w:rsid w:val="00F80212"/>
    <w:rsid w:val="00F8027A"/>
    <w:rsid w:val="00F80382"/>
    <w:rsid w:val="00F8057B"/>
    <w:rsid w:val="00F808EF"/>
    <w:rsid w:val="00F813E8"/>
    <w:rsid w:val="00F81420"/>
    <w:rsid w:val="00F817E2"/>
    <w:rsid w:val="00F81FD9"/>
    <w:rsid w:val="00F82109"/>
    <w:rsid w:val="00F82D26"/>
    <w:rsid w:val="00F82DC9"/>
    <w:rsid w:val="00F834D9"/>
    <w:rsid w:val="00F838F2"/>
    <w:rsid w:val="00F83965"/>
    <w:rsid w:val="00F83EEE"/>
    <w:rsid w:val="00F84128"/>
    <w:rsid w:val="00F848DF"/>
    <w:rsid w:val="00F84C77"/>
    <w:rsid w:val="00F85299"/>
    <w:rsid w:val="00F853DF"/>
    <w:rsid w:val="00F854DF"/>
    <w:rsid w:val="00F85862"/>
    <w:rsid w:val="00F85BF9"/>
    <w:rsid w:val="00F86028"/>
    <w:rsid w:val="00F86F85"/>
    <w:rsid w:val="00F870D6"/>
    <w:rsid w:val="00F87221"/>
    <w:rsid w:val="00F87461"/>
    <w:rsid w:val="00F87F0B"/>
    <w:rsid w:val="00F903B7"/>
    <w:rsid w:val="00F90E0C"/>
    <w:rsid w:val="00F916AB"/>
    <w:rsid w:val="00F917FD"/>
    <w:rsid w:val="00F91913"/>
    <w:rsid w:val="00F92362"/>
    <w:rsid w:val="00F92AC4"/>
    <w:rsid w:val="00F92D9D"/>
    <w:rsid w:val="00F92F10"/>
    <w:rsid w:val="00F9343A"/>
    <w:rsid w:val="00F93DE7"/>
    <w:rsid w:val="00F93ED1"/>
    <w:rsid w:val="00F93F26"/>
    <w:rsid w:val="00F941A1"/>
    <w:rsid w:val="00F9425C"/>
    <w:rsid w:val="00F9450E"/>
    <w:rsid w:val="00F94596"/>
    <w:rsid w:val="00F9577E"/>
    <w:rsid w:val="00F95972"/>
    <w:rsid w:val="00F96C01"/>
    <w:rsid w:val="00F973FD"/>
    <w:rsid w:val="00FA1405"/>
    <w:rsid w:val="00FA1B2F"/>
    <w:rsid w:val="00FA2EC7"/>
    <w:rsid w:val="00FA334C"/>
    <w:rsid w:val="00FA393D"/>
    <w:rsid w:val="00FA3F07"/>
    <w:rsid w:val="00FA4314"/>
    <w:rsid w:val="00FA47B1"/>
    <w:rsid w:val="00FA4C88"/>
    <w:rsid w:val="00FA4E43"/>
    <w:rsid w:val="00FA5017"/>
    <w:rsid w:val="00FA52C4"/>
    <w:rsid w:val="00FA53B4"/>
    <w:rsid w:val="00FA5675"/>
    <w:rsid w:val="00FA56D8"/>
    <w:rsid w:val="00FA5A0C"/>
    <w:rsid w:val="00FA5AC8"/>
    <w:rsid w:val="00FA6211"/>
    <w:rsid w:val="00FA650D"/>
    <w:rsid w:val="00FA6A07"/>
    <w:rsid w:val="00FA6DA7"/>
    <w:rsid w:val="00FA70BE"/>
    <w:rsid w:val="00FA7154"/>
    <w:rsid w:val="00FA7654"/>
    <w:rsid w:val="00FA7DA5"/>
    <w:rsid w:val="00FB084B"/>
    <w:rsid w:val="00FB0E09"/>
    <w:rsid w:val="00FB11A0"/>
    <w:rsid w:val="00FB145E"/>
    <w:rsid w:val="00FB1C98"/>
    <w:rsid w:val="00FB1E70"/>
    <w:rsid w:val="00FB228D"/>
    <w:rsid w:val="00FB2296"/>
    <w:rsid w:val="00FB2A57"/>
    <w:rsid w:val="00FB4366"/>
    <w:rsid w:val="00FB4ADE"/>
    <w:rsid w:val="00FB5543"/>
    <w:rsid w:val="00FB5E3C"/>
    <w:rsid w:val="00FB5E84"/>
    <w:rsid w:val="00FB5F01"/>
    <w:rsid w:val="00FB63B5"/>
    <w:rsid w:val="00FB65DF"/>
    <w:rsid w:val="00FB69EA"/>
    <w:rsid w:val="00FB6FB5"/>
    <w:rsid w:val="00FB7A14"/>
    <w:rsid w:val="00FB7F6B"/>
    <w:rsid w:val="00FC035E"/>
    <w:rsid w:val="00FC175F"/>
    <w:rsid w:val="00FC2870"/>
    <w:rsid w:val="00FC2D23"/>
    <w:rsid w:val="00FC3716"/>
    <w:rsid w:val="00FC4BD5"/>
    <w:rsid w:val="00FC4D28"/>
    <w:rsid w:val="00FC4F96"/>
    <w:rsid w:val="00FC5914"/>
    <w:rsid w:val="00FC60D1"/>
    <w:rsid w:val="00FC7B67"/>
    <w:rsid w:val="00FC7D93"/>
    <w:rsid w:val="00FD001F"/>
    <w:rsid w:val="00FD0F03"/>
    <w:rsid w:val="00FD1732"/>
    <w:rsid w:val="00FD24F6"/>
    <w:rsid w:val="00FD265A"/>
    <w:rsid w:val="00FD290B"/>
    <w:rsid w:val="00FD3441"/>
    <w:rsid w:val="00FD357A"/>
    <w:rsid w:val="00FD36F5"/>
    <w:rsid w:val="00FD382F"/>
    <w:rsid w:val="00FD3856"/>
    <w:rsid w:val="00FD3BE9"/>
    <w:rsid w:val="00FD5425"/>
    <w:rsid w:val="00FD5A81"/>
    <w:rsid w:val="00FD5BC5"/>
    <w:rsid w:val="00FD604C"/>
    <w:rsid w:val="00FD60CC"/>
    <w:rsid w:val="00FD6495"/>
    <w:rsid w:val="00FD70C6"/>
    <w:rsid w:val="00FD7341"/>
    <w:rsid w:val="00FD734D"/>
    <w:rsid w:val="00FE0978"/>
    <w:rsid w:val="00FE1973"/>
    <w:rsid w:val="00FE1DFF"/>
    <w:rsid w:val="00FE1E00"/>
    <w:rsid w:val="00FE22D8"/>
    <w:rsid w:val="00FE240B"/>
    <w:rsid w:val="00FE3391"/>
    <w:rsid w:val="00FE41E5"/>
    <w:rsid w:val="00FE4310"/>
    <w:rsid w:val="00FE4997"/>
    <w:rsid w:val="00FE499A"/>
    <w:rsid w:val="00FE5802"/>
    <w:rsid w:val="00FE5A9A"/>
    <w:rsid w:val="00FE5E59"/>
    <w:rsid w:val="00FE6271"/>
    <w:rsid w:val="00FE63DA"/>
    <w:rsid w:val="00FE701C"/>
    <w:rsid w:val="00FE7A83"/>
    <w:rsid w:val="00FE7CD8"/>
    <w:rsid w:val="00FE7CF2"/>
    <w:rsid w:val="00FE7DDB"/>
    <w:rsid w:val="00FF0117"/>
    <w:rsid w:val="00FF049D"/>
    <w:rsid w:val="00FF069F"/>
    <w:rsid w:val="00FF1A99"/>
    <w:rsid w:val="00FF20ED"/>
    <w:rsid w:val="00FF256C"/>
    <w:rsid w:val="00FF28E2"/>
    <w:rsid w:val="00FF2CAE"/>
    <w:rsid w:val="00FF3BFE"/>
    <w:rsid w:val="00FF3EAD"/>
    <w:rsid w:val="00FF402F"/>
    <w:rsid w:val="00FF45EA"/>
    <w:rsid w:val="00FF4D44"/>
    <w:rsid w:val="00FF508F"/>
    <w:rsid w:val="00FF53BE"/>
    <w:rsid w:val="00FF5637"/>
    <w:rsid w:val="00FF7335"/>
    <w:rsid w:val="00FF7473"/>
    <w:rsid w:val="00FF77DE"/>
    <w:rsid w:val="00FF7C6D"/>
    <w:rsid w:val="0178D9A0"/>
    <w:rsid w:val="018CB4A8"/>
    <w:rsid w:val="019621C7"/>
    <w:rsid w:val="01BD012E"/>
    <w:rsid w:val="01ECAFC8"/>
    <w:rsid w:val="021399D8"/>
    <w:rsid w:val="02509302"/>
    <w:rsid w:val="02723121"/>
    <w:rsid w:val="02A4218A"/>
    <w:rsid w:val="02B0C4ED"/>
    <w:rsid w:val="02CCBCD5"/>
    <w:rsid w:val="02CFE311"/>
    <w:rsid w:val="02D03FFB"/>
    <w:rsid w:val="02E8CE07"/>
    <w:rsid w:val="030644D1"/>
    <w:rsid w:val="032DD522"/>
    <w:rsid w:val="038C8E89"/>
    <w:rsid w:val="0393E6F7"/>
    <w:rsid w:val="03DB68C8"/>
    <w:rsid w:val="040D0563"/>
    <w:rsid w:val="041F3D54"/>
    <w:rsid w:val="04374E70"/>
    <w:rsid w:val="046CCABE"/>
    <w:rsid w:val="0472FF0D"/>
    <w:rsid w:val="04874C01"/>
    <w:rsid w:val="04A8B849"/>
    <w:rsid w:val="0535CB48"/>
    <w:rsid w:val="0558A9AC"/>
    <w:rsid w:val="059531E7"/>
    <w:rsid w:val="05D4FF0B"/>
    <w:rsid w:val="0629ACE3"/>
    <w:rsid w:val="0667E080"/>
    <w:rsid w:val="06A24F9B"/>
    <w:rsid w:val="06F19B8D"/>
    <w:rsid w:val="07581E30"/>
    <w:rsid w:val="077D7D6A"/>
    <w:rsid w:val="07A18B5B"/>
    <w:rsid w:val="07DA3F3F"/>
    <w:rsid w:val="07F238A1"/>
    <w:rsid w:val="0829DA84"/>
    <w:rsid w:val="087D696C"/>
    <w:rsid w:val="0880B07C"/>
    <w:rsid w:val="0895E52C"/>
    <w:rsid w:val="09249B2E"/>
    <w:rsid w:val="0959F2DB"/>
    <w:rsid w:val="098D66FA"/>
    <w:rsid w:val="09A51584"/>
    <w:rsid w:val="0A21118C"/>
    <w:rsid w:val="0A82D2AC"/>
    <w:rsid w:val="0ABA803B"/>
    <w:rsid w:val="0ACC3B2F"/>
    <w:rsid w:val="0ACF79B8"/>
    <w:rsid w:val="0AF1C828"/>
    <w:rsid w:val="0B110EDC"/>
    <w:rsid w:val="0B30626B"/>
    <w:rsid w:val="0B3FE52A"/>
    <w:rsid w:val="0B6E38DA"/>
    <w:rsid w:val="0B7747CF"/>
    <w:rsid w:val="0B9B8956"/>
    <w:rsid w:val="0BA7C465"/>
    <w:rsid w:val="0BDB0DDF"/>
    <w:rsid w:val="0BF8CBA0"/>
    <w:rsid w:val="0C67F092"/>
    <w:rsid w:val="0C84925A"/>
    <w:rsid w:val="0CE03872"/>
    <w:rsid w:val="0CEA68E2"/>
    <w:rsid w:val="0CF03C30"/>
    <w:rsid w:val="0D0D9798"/>
    <w:rsid w:val="0D2C0E36"/>
    <w:rsid w:val="0DAEF7DF"/>
    <w:rsid w:val="0DDD49E1"/>
    <w:rsid w:val="0E4B79F1"/>
    <w:rsid w:val="0E703C06"/>
    <w:rsid w:val="0E73DDDB"/>
    <w:rsid w:val="0F1E9087"/>
    <w:rsid w:val="0F49C730"/>
    <w:rsid w:val="0F4CEAEB"/>
    <w:rsid w:val="0FC59BF9"/>
    <w:rsid w:val="0FD170A0"/>
    <w:rsid w:val="0FDEFA24"/>
    <w:rsid w:val="101772EB"/>
    <w:rsid w:val="11031D31"/>
    <w:rsid w:val="11135BE9"/>
    <w:rsid w:val="111830CB"/>
    <w:rsid w:val="11B5E6A5"/>
    <w:rsid w:val="12329537"/>
    <w:rsid w:val="1232B045"/>
    <w:rsid w:val="128261ED"/>
    <w:rsid w:val="12ACF6A3"/>
    <w:rsid w:val="12C8EB24"/>
    <w:rsid w:val="12EAAA9A"/>
    <w:rsid w:val="131146AA"/>
    <w:rsid w:val="132EBEC3"/>
    <w:rsid w:val="1354128A"/>
    <w:rsid w:val="136F11C3"/>
    <w:rsid w:val="13731CC3"/>
    <w:rsid w:val="13990979"/>
    <w:rsid w:val="142CAA4A"/>
    <w:rsid w:val="14A93563"/>
    <w:rsid w:val="14AA22AE"/>
    <w:rsid w:val="14D7980A"/>
    <w:rsid w:val="150B6523"/>
    <w:rsid w:val="15485724"/>
    <w:rsid w:val="155D11FF"/>
    <w:rsid w:val="156CB2D0"/>
    <w:rsid w:val="15841B34"/>
    <w:rsid w:val="15A7FD3B"/>
    <w:rsid w:val="1653EBD1"/>
    <w:rsid w:val="16607C32"/>
    <w:rsid w:val="1682F1E0"/>
    <w:rsid w:val="168B583F"/>
    <w:rsid w:val="1698156F"/>
    <w:rsid w:val="16BDDE12"/>
    <w:rsid w:val="16F81159"/>
    <w:rsid w:val="178E8607"/>
    <w:rsid w:val="182831D1"/>
    <w:rsid w:val="1878FB9A"/>
    <w:rsid w:val="1913591A"/>
    <w:rsid w:val="191A1EFA"/>
    <w:rsid w:val="194D151C"/>
    <w:rsid w:val="197540B7"/>
    <w:rsid w:val="199F0D60"/>
    <w:rsid w:val="19BAC981"/>
    <w:rsid w:val="19CD39D2"/>
    <w:rsid w:val="19EA23B4"/>
    <w:rsid w:val="1A3BA173"/>
    <w:rsid w:val="1A4087DB"/>
    <w:rsid w:val="1A7C8927"/>
    <w:rsid w:val="1B69686A"/>
    <w:rsid w:val="1BC7F36A"/>
    <w:rsid w:val="1CA4C8AC"/>
    <w:rsid w:val="1CB565B6"/>
    <w:rsid w:val="1CBE3B32"/>
    <w:rsid w:val="1CD735FE"/>
    <w:rsid w:val="1CE0ECD7"/>
    <w:rsid w:val="1D980336"/>
    <w:rsid w:val="1DD38C90"/>
    <w:rsid w:val="1DDFA042"/>
    <w:rsid w:val="1DF76E97"/>
    <w:rsid w:val="1EA7EA48"/>
    <w:rsid w:val="1EF9888B"/>
    <w:rsid w:val="1FA8A7B4"/>
    <w:rsid w:val="205AF8DA"/>
    <w:rsid w:val="205EE769"/>
    <w:rsid w:val="20ADD61F"/>
    <w:rsid w:val="20C38B7C"/>
    <w:rsid w:val="2141DE5B"/>
    <w:rsid w:val="21EE7EBC"/>
    <w:rsid w:val="21F235F0"/>
    <w:rsid w:val="222C98DC"/>
    <w:rsid w:val="225C23E6"/>
    <w:rsid w:val="22899786"/>
    <w:rsid w:val="2296B83D"/>
    <w:rsid w:val="22AE20F0"/>
    <w:rsid w:val="22BC2094"/>
    <w:rsid w:val="22C01EA5"/>
    <w:rsid w:val="22DBEEA7"/>
    <w:rsid w:val="23057C53"/>
    <w:rsid w:val="231D561E"/>
    <w:rsid w:val="2383E780"/>
    <w:rsid w:val="23BB22E5"/>
    <w:rsid w:val="23E60962"/>
    <w:rsid w:val="23FF9C92"/>
    <w:rsid w:val="240D12F7"/>
    <w:rsid w:val="241AC8C0"/>
    <w:rsid w:val="24405852"/>
    <w:rsid w:val="24406976"/>
    <w:rsid w:val="24A6AC6C"/>
    <w:rsid w:val="24DBD160"/>
    <w:rsid w:val="2503B123"/>
    <w:rsid w:val="25343327"/>
    <w:rsid w:val="2588CA98"/>
    <w:rsid w:val="25B2120B"/>
    <w:rsid w:val="26706937"/>
    <w:rsid w:val="268FBCCD"/>
    <w:rsid w:val="26BA67FB"/>
    <w:rsid w:val="26D9E94C"/>
    <w:rsid w:val="26EC4ED8"/>
    <w:rsid w:val="271F4756"/>
    <w:rsid w:val="27299A5E"/>
    <w:rsid w:val="27428C96"/>
    <w:rsid w:val="27A3BE9D"/>
    <w:rsid w:val="27C3C67B"/>
    <w:rsid w:val="28231D5F"/>
    <w:rsid w:val="2831862B"/>
    <w:rsid w:val="28385BC2"/>
    <w:rsid w:val="2841B529"/>
    <w:rsid w:val="290FA3BB"/>
    <w:rsid w:val="291796DA"/>
    <w:rsid w:val="292604AB"/>
    <w:rsid w:val="293B9CFF"/>
    <w:rsid w:val="2964F808"/>
    <w:rsid w:val="29907062"/>
    <w:rsid w:val="29A93DD1"/>
    <w:rsid w:val="29C7CE9D"/>
    <w:rsid w:val="29CD9A80"/>
    <w:rsid w:val="2A1A9706"/>
    <w:rsid w:val="2A454AF8"/>
    <w:rsid w:val="2A57179F"/>
    <w:rsid w:val="2A6E85D9"/>
    <w:rsid w:val="2A862DDD"/>
    <w:rsid w:val="2AE70542"/>
    <w:rsid w:val="2B2A8FCE"/>
    <w:rsid w:val="2B7A16E3"/>
    <w:rsid w:val="2BAD6CE7"/>
    <w:rsid w:val="2C37CBF9"/>
    <w:rsid w:val="2C94A461"/>
    <w:rsid w:val="2CCEEBC8"/>
    <w:rsid w:val="2CF0459C"/>
    <w:rsid w:val="2D04782B"/>
    <w:rsid w:val="2D08F93E"/>
    <w:rsid w:val="2D84353D"/>
    <w:rsid w:val="2D93EB67"/>
    <w:rsid w:val="2DA0307C"/>
    <w:rsid w:val="2DB55CCA"/>
    <w:rsid w:val="2DBADF31"/>
    <w:rsid w:val="2E55E254"/>
    <w:rsid w:val="2E606A28"/>
    <w:rsid w:val="2EA1AEF2"/>
    <w:rsid w:val="2EAA40FA"/>
    <w:rsid w:val="2EC34ED1"/>
    <w:rsid w:val="2EDCDBD5"/>
    <w:rsid w:val="2F180B83"/>
    <w:rsid w:val="2F78EF6A"/>
    <w:rsid w:val="2F8A78E9"/>
    <w:rsid w:val="2FAFC8ED"/>
    <w:rsid w:val="2FC5E5F7"/>
    <w:rsid w:val="2FF4D432"/>
    <w:rsid w:val="307A513C"/>
    <w:rsid w:val="30892775"/>
    <w:rsid w:val="30F23002"/>
    <w:rsid w:val="30F74BD1"/>
    <w:rsid w:val="315B9111"/>
    <w:rsid w:val="315F9328"/>
    <w:rsid w:val="316D589C"/>
    <w:rsid w:val="31E0194A"/>
    <w:rsid w:val="3228E934"/>
    <w:rsid w:val="322C006D"/>
    <w:rsid w:val="322CBF47"/>
    <w:rsid w:val="325297B7"/>
    <w:rsid w:val="3277DA34"/>
    <w:rsid w:val="32AE2C86"/>
    <w:rsid w:val="32CC0B5A"/>
    <w:rsid w:val="32E5CD00"/>
    <w:rsid w:val="32FECC26"/>
    <w:rsid w:val="333F3D6A"/>
    <w:rsid w:val="3347CF6C"/>
    <w:rsid w:val="33AE8690"/>
    <w:rsid w:val="33CA7042"/>
    <w:rsid w:val="33DD4A7A"/>
    <w:rsid w:val="34009841"/>
    <w:rsid w:val="345B54A8"/>
    <w:rsid w:val="3487F236"/>
    <w:rsid w:val="34A2F830"/>
    <w:rsid w:val="34CE7CBC"/>
    <w:rsid w:val="34D1E46D"/>
    <w:rsid w:val="34E0B4AD"/>
    <w:rsid w:val="35091EA8"/>
    <w:rsid w:val="352A78BC"/>
    <w:rsid w:val="357AE95B"/>
    <w:rsid w:val="35CFBBE0"/>
    <w:rsid w:val="35D0396C"/>
    <w:rsid w:val="35F22509"/>
    <w:rsid w:val="3648AD38"/>
    <w:rsid w:val="367EEE0E"/>
    <w:rsid w:val="3754329B"/>
    <w:rsid w:val="379D0BF4"/>
    <w:rsid w:val="37F0B4C2"/>
    <w:rsid w:val="381862A6"/>
    <w:rsid w:val="3846A161"/>
    <w:rsid w:val="38CA4949"/>
    <w:rsid w:val="39041DEC"/>
    <w:rsid w:val="391B282A"/>
    <w:rsid w:val="39409DC8"/>
    <w:rsid w:val="39A49B57"/>
    <w:rsid w:val="39C29476"/>
    <w:rsid w:val="39F516B5"/>
    <w:rsid w:val="39F8E65D"/>
    <w:rsid w:val="3AF26CB3"/>
    <w:rsid w:val="3AF5E1F5"/>
    <w:rsid w:val="3B031FBA"/>
    <w:rsid w:val="3B57BC40"/>
    <w:rsid w:val="3B8E6E7E"/>
    <w:rsid w:val="3BAEB692"/>
    <w:rsid w:val="3BC84396"/>
    <w:rsid w:val="3C041F0A"/>
    <w:rsid w:val="3C0437F7"/>
    <w:rsid w:val="3C4CF400"/>
    <w:rsid w:val="3C7BF2CE"/>
    <w:rsid w:val="3C7F2EF6"/>
    <w:rsid w:val="3C8C08C6"/>
    <w:rsid w:val="3CB085CE"/>
    <w:rsid w:val="3CF546B4"/>
    <w:rsid w:val="3D0A8F09"/>
    <w:rsid w:val="3D73CFAD"/>
    <w:rsid w:val="3D78E636"/>
    <w:rsid w:val="3D8B0245"/>
    <w:rsid w:val="3D96EE64"/>
    <w:rsid w:val="3DB82D26"/>
    <w:rsid w:val="3DF2FFF0"/>
    <w:rsid w:val="3E722BB4"/>
    <w:rsid w:val="3E7CCC84"/>
    <w:rsid w:val="3EAE04E6"/>
    <w:rsid w:val="3F30FAAC"/>
    <w:rsid w:val="3F42B038"/>
    <w:rsid w:val="3F770F6E"/>
    <w:rsid w:val="3F7FAF04"/>
    <w:rsid w:val="3FB3D648"/>
    <w:rsid w:val="3FC33BE2"/>
    <w:rsid w:val="3FE92A0F"/>
    <w:rsid w:val="400513F8"/>
    <w:rsid w:val="407327FD"/>
    <w:rsid w:val="40761C64"/>
    <w:rsid w:val="410A353F"/>
    <w:rsid w:val="41426D16"/>
    <w:rsid w:val="4170D776"/>
    <w:rsid w:val="4176F385"/>
    <w:rsid w:val="418F514B"/>
    <w:rsid w:val="41A56CC2"/>
    <w:rsid w:val="41C9E599"/>
    <w:rsid w:val="41F6C1EC"/>
    <w:rsid w:val="429B4D2D"/>
    <w:rsid w:val="42C5628B"/>
    <w:rsid w:val="42ED418A"/>
    <w:rsid w:val="43581EB5"/>
    <w:rsid w:val="436AB9EE"/>
    <w:rsid w:val="43F969B1"/>
    <w:rsid w:val="44025EC3"/>
    <w:rsid w:val="441DA93F"/>
    <w:rsid w:val="447133D6"/>
    <w:rsid w:val="44A3C142"/>
    <w:rsid w:val="44B8668F"/>
    <w:rsid w:val="44CB7BFA"/>
    <w:rsid w:val="44CBEDDD"/>
    <w:rsid w:val="44DD3E1C"/>
    <w:rsid w:val="44E98E1C"/>
    <w:rsid w:val="450A48F5"/>
    <w:rsid w:val="45601614"/>
    <w:rsid w:val="4577730A"/>
    <w:rsid w:val="45C88968"/>
    <w:rsid w:val="461DAFBB"/>
    <w:rsid w:val="461E8958"/>
    <w:rsid w:val="466F75C8"/>
    <w:rsid w:val="469E4FC8"/>
    <w:rsid w:val="46A31966"/>
    <w:rsid w:val="474D95AE"/>
    <w:rsid w:val="47E47AC8"/>
    <w:rsid w:val="47E6D34F"/>
    <w:rsid w:val="481ECF30"/>
    <w:rsid w:val="483098F5"/>
    <w:rsid w:val="489A32B6"/>
    <w:rsid w:val="48C708F7"/>
    <w:rsid w:val="48DAE09F"/>
    <w:rsid w:val="48ED3540"/>
    <w:rsid w:val="491FD78E"/>
    <w:rsid w:val="499B7203"/>
    <w:rsid w:val="4A02CB0F"/>
    <w:rsid w:val="4A5D2ABE"/>
    <w:rsid w:val="4A7781BF"/>
    <w:rsid w:val="4B144A69"/>
    <w:rsid w:val="4B5FFD75"/>
    <w:rsid w:val="4B639C20"/>
    <w:rsid w:val="4B98B450"/>
    <w:rsid w:val="4BBDB71F"/>
    <w:rsid w:val="4C19919A"/>
    <w:rsid w:val="4C234435"/>
    <w:rsid w:val="4C51B367"/>
    <w:rsid w:val="4CDD034D"/>
    <w:rsid w:val="4CE798B8"/>
    <w:rsid w:val="4CF6BFE4"/>
    <w:rsid w:val="4D75BD5A"/>
    <w:rsid w:val="4D9231C2"/>
    <w:rsid w:val="4DBD03A1"/>
    <w:rsid w:val="4DCB70DE"/>
    <w:rsid w:val="4E0C4BD3"/>
    <w:rsid w:val="4E4CB2FB"/>
    <w:rsid w:val="4E73AA28"/>
    <w:rsid w:val="4F20528D"/>
    <w:rsid w:val="4F47DD41"/>
    <w:rsid w:val="4F49438C"/>
    <w:rsid w:val="4F6E0050"/>
    <w:rsid w:val="4F794CF8"/>
    <w:rsid w:val="4F841CF4"/>
    <w:rsid w:val="4F8BB762"/>
    <w:rsid w:val="4FD2DD49"/>
    <w:rsid w:val="4FDCFCB9"/>
    <w:rsid w:val="506016BD"/>
    <w:rsid w:val="508F396F"/>
    <w:rsid w:val="5090F66C"/>
    <w:rsid w:val="50917B0F"/>
    <w:rsid w:val="509C1329"/>
    <w:rsid w:val="509E2CC2"/>
    <w:rsid w:val="50AF15FC"/>
    <w:rsid w:val="50EABE9F"/>
    <w:rsid w:val="5122CA17"/>
    <w:rsid w:val="517399DD"/>
    <w:rsid w:val="5183EF16"/>
    <w:rsid w:val="518FCB87"/>
    <w:rsid w:val="51E8AA2D"/>
    <w:rsid w:val="51EA567C"/>
    <w:rsid w:val="52D6C19D"/>
    <w:rsid w:val="533F62D0"/>
    <w:rsid w:val="537F2083"/>
    <w:rsid w:val="5444B1F9"/>
    <w:rsid w:val="5444C9ED"/>
    <w:rsid w:val="545AE958"/>
    <w:rsid w:val="5482BB66"/>
    <w:rsid w:val="54F6EB05"/>
    <w:rsid w:val="5529EED1"/>
    <w:rsid w:val="554C6E22"/>
    <w:rsid w:val="55714C48"/>
    <w:rsid w:val="55971905"/>
    <w:rsid w:val="559CCE1D"/>
    <w:rsid w:val="55B64337"/>
    <w:rsid w:val="55ECF3AC"/>
    <w:rsid w:val="56403115"/>
    <w:rsid w:val="57027596"/>
    <w:rsid w:val="5711A15F"/>
    <w:rsid w:val="573554CE"/>
    <w:rsid w:val="574B232C"/>
    <w:rsid w:val="57B0A7E5"/>
    <w:rsid w:val="57C8472E"/>
    <w:rsid w:val="57EF01BA"/>
    <w:rsid w:val="583AD34D"/>
    <w:rsid w:val="586A1E8B"/>
    <w:rsid w:val="58A5157E"/>
    <w:rsid w:val="58C4054A"/>
    <w:rsid w:val="5929833F"/>
    <w:rsid w:val="592CE69B"/>
    <w:rsid w:val="59552CAD"/>
    <w:rsid w:val="596BFBB5"/>
    <w:rsid w:val="59C925E5"/>
    <w:rsid w:val="59D00709"/>
    <w:rsid w:val="59E42FE4"/>
    <w:rsid w:val="59FE0DD0"/>
    <w:rsid w:val="5A276729"/>
    <w:rsid w:val="5A2D5B76"/>
    <w:rsid w:val="5A6CEAE3"/>
    <w:rsid w:val="5A8D897E"/>
    <w:rsid w:val="5ADE5289"/>
    <w:rsid w:val="5AF3D6C4"/>
    <w:rsid w:val="5B07CC16"/>
    <w:rsid w:val="5B0DF239"/>
    <w:rsid w:val="5B1B438F"/>
    <w:rsid w:val="5B7DD6A1"/>
    <w:rsid w:val="5B85C2AD"/>
    <w:rsid w:val="5B865939"/>
    <w:rsid w:val="5BA18487"/>
    <w:rsid w:val="5C039A3B"/>
    <w:rsid w:val="5C0D306D"/>
    <w:rsid w:val="5C27C624"/>
    <w:rsid w:val="5C3F4951"/>
    <w:rsid w:val="5C541BEF"/>
    <w:rsid w:val="5C628E24"/>
    <w:rsid w:val="5C7BE6BC"/>
    <w:rsid w:val="5CF5BEA4"/>
    <w:rsid w:val="5D731A4C"/>
    <w:rsid w:val="5D769CB1"/>
    <w:rsid w:val="5D993B9A"/>
    <w:rsid w:val="5DB781CC"/>
    <w:rsid w:val="5DD02B55"/>
    <w:rsid w:val="5DD9456C"/>
    <w:rsid w:val="5DF8B36C"/>
    <w:rsid w:val="5E270D44"/>
    <w:rsid w:val="5E553192"/>
    <w:rsid w:val="5E5A52C2"/>
    <w:rsid w:val="5E6D5E99"/>
    <w:rsid w:val="5EE72CC6"/>
    <w:rsid w:val="5F00CC99"/>
    <w:rsid w:val="5F7FDF02"/>
    <w:rsid w:val="5FAC334D"/>
    <w:rsid w:val="60A31E27"/>
    <w:rsid w:val="60D4AF30"/>
    <w:rsid w:val="60D6B401"/>
    <w:rsid w:val="610D603F"/>
    <w:rsid w:val="611F679B"/>
    <w:rsid w:val="61EDAC9E"/>
    <w:rsid w:val="61F96484"/>
    <w:rsid w:val="620AD861"/>
    <w:rsid w:val="62499665"/>
    <w:rsid w:val="6267C8BD"/>
    <w:rsid w:val="62A8CC6B"/>
    <w:rsid w:val="62AD5BBD"/>
    <w:rsid w:val="630B1B66"/>
    <w:rsid w:val="631A93A6"/>
    <w:rsid w:val="6320E124"/>
    <w:rsid w:val="63A14BED"/>
    <w:rsid w:val="63CABD9A"/>
    <w:rsid w:val="6407821A"/>
    <w:rsid w:val="6411ACC7"/>
    <w:rsid w:val="64780116"/>
    <w:rsid w:val="64AA1CEB"/>
    <w:rsid w:val="64EA011B"/>
    <w:rsid w:val="6503C942"/>
    <w:rsid w:val="650F99C3"/>
    <w:rsid w:val="651A40FE"/>
    <w:rsid w:val="65325291"/>
    <w:rsid w:val="656C273C"/>
    <w:rsid w:val="656FBD8D"/>
    <w:rsid w:val="65BCF197"/>
    <w:rsid w:val="65BE10DD"/>
    <w:rsid w:val="66B65D82"/>
    <w:rsid w:val="66CDA1BF"/>
    <w:rsid w:val="66FBD938"/>
    <w:rsid w:val="6936764E"/>
    <w:rsid w:val="694604D3"/>
    <w:rsid w:val="69D74144"/>
    <w:rsid w:val="6A04581A"/>
    <w:rsid w:val="6AE8A7DA"/>
    <w:rsid w:val="6B27CBCE"/>
    <w:rsid w:val="6B3690CF"/>
    <w:rsid w:val="6BA67AF4"/>
    <w:rsid w:val="6BB4EA91"/>
    <w:rsid w:val="6BBAE89A"/>
    <w:rsid w:val="6CA61512"/>
    <w:rsid w:val="6CBFA92A"/>
    <w:rsid w:val="6CD529E2"/>
    <w:rsid w:val="6D26E67A"/>
    <w:rsid w:val="6DD6D15B"/>
    <w:rsid w:val="6E2DF2EA"/>
    <w:rsid w:val="6E4D50F5"/>
    <w:rsid w:val="6E6E2F08"/>
    <w:rsid w:val="6EAE7D0F"/>
    <w:rsid w:val="6F101809"/>
    <w:rsid w:val="6F34B7ED"/>
    <w:rsid w:val="6FB9CFFA"/>
    <w:rsid w:val="6FBC44EB"/>
    <w:rsid w:val="700B03BB"/>
    <w:rsid w:val="7029A0AD"/>
    <w:rsid w:val="70370892"/>
    <w:rsid w:val="707D70C0"/>
    <w:rsid w:val="7086164C"/>
    <w:rsid w:val="70B0A53F"/>
    <w:rsid w:val="70D801A9"/>
    <w:rsid w:val="711DEA5F"/>
    <w:rsid w:val="716FA385"/>
    <w:rsid w:val="71AAD787"/>
    <w:rsid w:val="71AC6D6C"/>
    <w:rsid w:val="71DDFE75"/>
    <w:rsid w:val="722B512E"/>
    <w:rsid w:val="72605F9C"/>
    <w:rsid w:val="7276FC1B"/>
    <w:rsid w:val="728FB119"/>
    <w:rsid w:val="72A56BD2"/>
    <w:rsid w:val="73073EFB"/>
    <w:rsid w:val="731652B2"/>
    <w:rsid w:val="733B63AC"/>
    <w:rsid w:val="73A5FB51"/>
    <w:rsid w:val="73D16D2F"/>
    <w:rsid w:val="744CCB69"/>
    <w:rsid w:val="75335362"/>
    <w:rsid w:val="7583FC40"/>
    <w:rsid w:val="7585CFB1"/>
    <w:rsid w:val="75AE0565"/>
    <w:rsid w:val="76556D3C"/>
    <w:rsid w:val="76833C68"/>
    <w:rsid w:val="7690EAA3"/>
    <w:rsid w:val="772F36D5"/>
    <w:rsid w:val="77ED6880"/>
    <w:rsid w:val="783A1BF8"/>
    <w:rsid w:val="784CC703"/>
    <w:rsid w:val="78D3C3CB"/>
    <w:rsid w:val="791F8862"/>
    <w:rsid w:val="794FD93E"/>
    <w:rsid w:val="79972463"/>
    <w:rsid w:val="79B6631A"/>
    <w:rsid w:val="79B74534"/>
    <w:rsid w:val="7AA3F301"/>
    <w:rsid w:val="7AD80716"/>
    <w:rsid w:val="7AF2BC25"/>
    <w:rsid w:val="7B7A30AE"/>
    <w:rsid w:val="7B81CCB8"/>
    <w:rsid w:val="7BA213CD"/>
    <w:rsid w:val="7BB6D954"/>
    <w:rsid w:val="7BE1AB2E"/>
    <w:rsid w:val="7C5691AC"/>
    <w:rsid w:val="7CA62603"/>
    <w:rsid w:val="7CBFC610"/>
    <w:rsid w:val="7CE3DEA0"/>
    <w:rsid w:val="7D1C6D74"/>
    <w:rsid w:val="7D9EF2CE"/>
    <w:rsid w:val="7DA58C8E"/>
    <w:rsid w:val="7E4B4F43"/>
    <w:rsid w:val="7E5B85BE"/>
    <w:rsid w:val="7E92701B"/>
    <w:rsid w:val="7E9B84B8"/>
    <w:rsid w:val="7EBEDAA5"/>
    <w:rsid w:val="7ED82FD7"/>
    <w:rsid w:val="7F44A235"/>
    <w:rsid w:val="7F554018"/>
    <w:rsid w:val="7F696C05"/>
    <w:rsid w:val="7F7D5FE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9692BB"/>
  <w15:docId w15:val="{D549CE07-65A4-40AC-8F31-4770D4B59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1AF0"/>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62162D"/>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uiPriority w:val="99"/>
    <w:qFormat/>
    <w:rsid w:val="0062162D"/>
    <w:pPr>
      <w:keepNext/>
      <w:jc w:val="both"/>
      <w:outlineLvl w:val="1"/>
    </w:pPr>
  </w:style>
  <w:style w:type="paragraph" w:styleId="Nagwek3">
    <w:name w:val="heading 3"/>
    <w:basedOn w:val="Normalny"/>
    <w:next w:val="Normalny"/>
    <w:link w:val="Nagwek3Znak"/>
    <w:uiPriority w:val="99"/>
    <w:qFormat/>
    <w:rsid w:val="0062162D"/>
    <w:pPr>
      <w:keepNext/>
      <w:outlineLvl w:val="2"/>
    </w:pPr>
    <w:rPr>
      <w:i/>
      <w:iCs/>
    </w:rPr>
  </w:style>
  <w:style w:type="paragraph" w:styleId="Nagwek4">
    <w:name w:val="heading 4"/>
    <w:basedOn w:val="Normalny"/>
    <w:next w:val="Normalny"/>
    <w:link w:val="Nagwek4Znak"/>
    <w:qFormat/>
    <w:rsid w:val="0062162D"/>
    <w:pPr>
      <w:keepNext/>
      <w:spacing w:before="120"/>
      <w:jc w:val="both"/>
      <w:outlineLvl w:val="3"/>
    </w:pPr>
    <w:rPr>
      <w:i/>
      <w:iCs/>
    </w:rPr>
  </w:style>
  <w:style w:type="paragraph" w:styleId="Nagwek5">
    <w:name w:val="heading 5"/>
    <w:basedOn w:val="Normalny"/>
    <w:next w:val="Normalny"/>
    <w:link w:val="Nagwek5Znak"/>
    <w:qFormat/>
    <w:rsid w:val="0062162D"/>
    <w:pPr>
      <w:keepNext/>
      <w:snapToGrid w:val="0"/>
      <w:jc w:val="center"/>
      <w:outlineLvl w:val="4"/>
    </w:pPr>
    <w:rPr>
      <w:i/>
      <w:iCs/>
      <w:sz w:val="20"/>
      <w:szCs w:val="20"/>
    </w:rPr>
  </w:style>
  <w:style w:type="paragraph" w:styleId="Nagwek6">
    <w:name w:val="heading 6"/>
    <w:basedOn w:val="Normalny"/>
    <w:next w:val="Normalny"/>
    <w:link w:val="Nagwek6Znak"/>
    <w:qFormat/>
    <w:rsid w:val="00BE245A"/>
    <w:pPr>
      <w:spacing w:before="120"/>
      <w:jc w:val="center"/>
      <w:outlineLvl w:val="5"/>
    </w:pPr>
    <w:rPr>
      <w:rFonts w:ascii="Arial" w:hAnsi="Arial" w:cs="Arial"/>
      <w:b/>
      <w:bCs/>
    </w:rPr>
  </w:style>
  <w:style w:type="paragraph" w:styleId="Nagwek7">
    <w:name w:val="heading 7"/>
    <w:basedOn w:val="Normalny"/>
    <w:next w:val="Normalny"/>
    <w:link w:val="Nagwek7Znak"/>
    <w:qFormat/>
    <w:rsid w:val="0062162D"/>
    <w:pPr>
      <w:keepNext/>
      <w:jc w:val="both"/>
      <w:outlineLvl w:val="6"/>
    </w:pPr>
    <w:rPr>
      <w:b/>
      <w:bCs/>
    </w:rPr>
  </w:style>
  <w:style w:type="paragraph" w:styleId="Nagwek8">
    <w:name w:val="heading 8"/>
    <w:basedOn w:val="Normalny"/>
    <w:next w:val="Normalny"/>
    <w:link w:val="Nagwek8Znak"/>
    <w:qFormat/>
    <w:rsid w:val="0062162D"/>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62162D"/>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BE245A"/>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uiPriority w:val="99"/>
    <w:rsid w:val="00BE245A"/>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BE245A"/>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BE245A"/>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BE245A"/>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BE245A"/>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BE245A"/>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BE245A"/>
    <w:rPr>
      <w:rFonts w:ascii="Arial" w:eastAsia="Times New Roman" w:hAnsi="Arial" w:cs="Arial"/>
      <w:sz w:val="24"/>
      <w:szCs w:val="24"/>
      <w:lang w:eastAsia="pl-PL"/>
    </w:rPr>
  </w:style>
  <w:style w:type="character" w:customStyle="1" w:styleId="Nagwek9Znak">
    <w:name w:val="Nagłówek 9 Znak"/>
    <w:basedOn w:val="Domylnaczcionkaakapitu"/>
    <w:link w:val="Nagwek9"/>
    <w:rsid w:val="00BE245A"/>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62162D"/>
    <w:rPr>
      <w:rFonts w:ascii="Cambria" w:hAnsi="Cambria" w:cs="Cambria"/>
      <w:b/>
      <w:bCs/>
      <w:kern w:val="32"/>
      <w:sz w:val="32"/>
      <w:szCs w:val="32"/>
    </w:rPr>
  </w:style>
  <w:style w:type="character" w:customStyle="1" w:styleId="ZnakZnak20">
    <w:name w:val="Znak Znak20"/>
    <w:semiHidden/>
    <w:locked/>
    <w:rsid w:val="00BE245A"/>
    <w:rPr>
      <w:rFonts w:ascii="Cambria" w:hAnsi="Cambria" w:cs="Cambria"/>
      <w:b/>
      <w:bCs/>
      <w:i/>
      <w:iCs/>
      <w:sz w:val="28"/>
      <w:szCs w:val="28"/>
    </w:rPr>
  </w:style>
  <w:style w:type="character" w:customStyle="1" w:styleId="ZnakZnak19">
    <w:name w:val="Znak Znak19"/>
    <w:semiHidden/>
    <w:locked/>
    <w:rsid w:val="00BE245A"/>
    <w:rPr>
      <w:rFonts w:ascii="Cambria" w:hAnsi="Cambria" w:cs="Cambria"/>
      <w:b/>
      <w:bCs/>
      <w:sz w:val="26"/>
      <w:szCs w:val="26"/>
    </w:rPr>
  </w:style>
  <w:style w:type="character" w:customStyle="1" w:styleId="ZnakZnak18">
    <w:name w:val="Znak Znak18"/>
    <w:semiHidden/>
    <w:locked/>
    <w:rsid w:val="00BE245A"/>
    <w:rPr>
      <w:rFonts w:ascii="Calibri" w:hAnsi="Calibri" w:cs="Calibri"/>
      <w:b/>
      <w:bCs/>
      <w:sz w:val="28"/>
      <w:szCs w:val="28"/>
    </w:rPr>
  </w:style>
  <w:style w:type="character" w:customStyle="1" w:styleId="ZnakZnak17">
    <w:name w:val="Znak Znak17"/>
    <w:semiHidden/>
    <w:locked/>
    <w:rsid w:val="00BE245A"/>
    <w:rPr>
      <w:rFonts w:ascii="Calibri" w:hAnsi="Calibri" w:cs="Calibri"/>
      <w:b/>
      <w:bCs/>
      <w:i/>
      <w:iCs/>
      <w:sz w:val="26"/>
      <w:szCs w:val="26"/>
    </w:rPr>
  </w:style>
  <w:style w:type="character" w:customStyle="1" w:styleId="ZnakZnak16">
    <w:name w:val="Znak Znak16"/>
    <w:semiHidden/>
    <w:locked/>
    <w:rsid w:val="00BE245A"/>
    <w:rPr>
      <w:rFonts w:ascii="Calibri" w:hAnsi="Calibri" w:cs="Calibri"/>
      <w:b/>
      <w:bCs/>
    </w:rPr>
  </w:style>
  <w:style w:type="character" w:customStyle="1" w:styleId="ZnakZnak15">
    <w:name w:val="Znak Znak15"/>
    <w:semiHidden/>
    <w:locked/>
    <w:rsid w:val="00BE245A"/>
    <w:rPr>
      <w:rFonts w:ascii="Calibri" w:hAnsi="Calibri" w:cs="Calibri"/>
      <w:sz w:val="24"/>
      <w:szCs w:val="24"/>
    </w:rPr>
  </w:style>
  <w:style w:type="character" w:customStyle="1" w:styleId="ZnakZnak14">
    <w:name w:val="Znak Znak14"/>
    <w:semiHidden/>
    <w:locked/>
    <w:rsid w:val="00BE245A"/>
    <w:rPr>
      <w:rFonts w:ascii="Arial" w:hAnsi="Arial" w:cs="Arial"/>
      <w:sz w:val="24"/>
      <w:szCs w:val="24"/>
      <w:lang w:val="pl-PL" w:eastAsia="pl-PL"/>
    </w:rPr>
  </w:style>
  <w:style w:type="character" w:customStyle="1" w:styleId="ZnakZnak13">
    <w:name w:val="Znak Znak13"/>
    <w:semiHidden/>
    <w:locked/>
    <w:rsid w:val="00BE245A"/>
    <w:rPr>
      <w:rFonts w:ascii="Cambria" w:hAnsi="Cambria" w:cs="Cambria"/>
    </w:rPr>
  </w:style>
  <w:style w:type="paragraph" w:styleId="NormalnyWeb">
    <w:name w:val="Normal (Web)"/>
    <w:basedOn w:val="Normalny"/>
    <w:uiPriority w:val="99"/>
    <w:rsid w:val="00BE245A"/>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uiPriority w:val="99"/>
    <w:rsid w:val="0062162D"/>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uiPriority w:val="99"/>
    <w:rsid w:val="00BE245A"/>
    <w:rPr>
      <w:rFonts w:ascii="Times New Roman" w:eastAsia="Times New Roman" w:hAnsi="Times New Roman" w:cs="Times New Roman"/>
      <w:sz w:val="24"/>
      <w:szCs w:val="24"/>
      <w:lang w:eastAsia="pl-PL"/>
    </w:rPr>
  </w:style>
  <w:style w:type="character" w:customStyle="1" w:styleId="ZnakZnak12">
    <w:name w:val="Znak Znak12"/>
    <w:uiPriority w:val="99"/>
    <w:locked/>
    <w:rsid w:val="00BE245A"/>
    <w:rPr>
      <w:sz w:val="24"/>
      <w:szCs w:val="24"/>
      <w:lang w:val="pl-PL" w:eastAsia="pl-PL"/>
    </w:rPr>
  </w:style>
  <w:style w:type="paragraph" w:styleId="Stopka">
    <w:name w:val="footer"/>
    <w:basedOn w:val="Normalny"/>
    <w:link w:val="StopkaZnak"/>
    <w:uiPriority w:val="99"/>
    <w:rsid w:val="0062162D"/>
    <w:pPr>
      <w:tabs>
        <w:tab w:val="center" w:pos="4536"/>
        <w:tab w:val="right" w:pos="9072"/>
      </w:tabs>
    </w:pPr>
    <w:rPr>
      <w:sz w:val="20"/>
      <w:szCs w:val="20"/>
    </w:rPr>
  </w:style>
  <w:style w:type="character" w:customStyle="1" w:styleId="StopkaZnak">
    <w:name w:val="Stopka Znak"/>
    <w:basedOn w:val="Domylnaczcionkaakapitu"/>
    <w:link w:val="Stopka"/>
    <w:uiPriority w:val="99"/>
    <w:rsid w:val="00BE245A"/>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BE245A"/>
  </w:style>
  <w:style w:type="paragraph" w:styleId="Lista">
    <w:name w:val="List"/>
    <w:basedOn w:val="Normalny"/>
    <w:uiPriority w:val="99"/>
    <w:rsid w:val="0062162D"/>
    <w:pPr>
      <w:ind w:left="283" w:hanging="283"/>
    </w:pPr>
    <w:rPr>
      <w:rFonts w:ascii="Arial" w:hAnsi="Arial" w:cs="Arial"/>
    </w:rPr>
  </w:style>
  <w:style w:type="paragraph" w:styleId="Lista2">
    <w:name w:val="List 2"/>
    <w:basedOn w:val="Normalny"/>
    <w:uiPriority w:val="99"/>
    <w:rsid w:val="0062162D"/>
    <w:pPr>
      <w:ind w:left="566" w:hanging="283"/>
    </w:pPr>
  </w:style>
  <w:style w:type="paragraph" w:styleId="Tytu">
    <w:name w:val="Title"/>
    <w:basedOn w:val="Normalny"/>
    <w:link w:val="TytuZnak"/>
    <w:uiPriority w:val="10"/>
    <w:qFormat/>
    <w:rsid w:val="0062162D"/>
    <w:pPr>
      <w:jc w:val="center"/>
    </w:pPr>
    <w:rPr>
      <w:sz w:val="28"/>
      <w:szCs w:val="28"/>
    </w:rPr>
  </w:style>
  <w:style w:type="character" w:customStyle="1" w:styleId="TytuZnak">
    <w:name w:val="Tytuł Znak"/>
    <w:basedOn w:val="Domylnaczcionkaakapitu"/>
    <w:link w:val="Tytu"/>
    <w:uiPriority w:val="10"/>
    <w:rsid w:val="00BE245A"/>
    <w:rPr>
      <w:rFonts w:ascii="Times New Roman" w:eastAsia="Times New Roman" w:hAnsi="Times New Roman" w:cs="Times New Roman"/>
      <w:sz w:val="28"/>
      <w:szCs w:val="28"/>
      <w:lang w:eastAsia="pl-PL"/>
    </w:rPr>
  </w:style>
  <w:style w:type="character" w:customStyle="1" w:styleId="ZnakZnak10">
    <w:name w:val="Znak Znak10"/>
    <w:locked/>
    <w:rsid w:val="00BE245A"/>
    <w:rPr>
      <w:sz w:val="24"/>
      <w:szCs w:val="24"/>
    </w:rPr>
  </w:style>
  <w:style w:type="paragraph" w:styleId="Tekstpodstawowy">
    <w:name w:val="Body Text"/>
    <w:aliases w:val="a2,Znak,Znak Znak Znak Znak Znak, Znak,Tekst podstawowy Znak Znak Znak,Punktor1"/>
    <w:basedOn w:val="Normalny"/>
    <w:link w:val="TekstpodstawowyZnak"/>
    <w:uiPriority w:val="99"/>
    <w:rsid w:val="0062162D"/>
    <w:rPr>
      <w:rFonts w:ascii="Arial" w:hAnsi="Arial" w:cs="Arial"/>
    </w:rPr>
  </w:style>
  <w:style w:type="character" w:customStyle="1" w:styleId="TekstpodstawowyZnak">
    <w:name w:val="Tekst podstawowy Znak"/>
    <w:aliases w:val="a2 Znak2,Znak Znak22,Znak Znak Znak Znak Znak Znak, Znak Znak,Tekst podstawowy Znak Znak Znak Znak,Punktor1 Znak"/>
    <w:basedOn w:val="Domylnaczcionkaakapitu"/>
    <w:link w:val="Tekstpodstawowy"/>
    <w:uiPriority w:val="99"/>
    <w:rsid w:val="00BE245A"/>
    <w:rPr>
      <w:rFonts w:ascii="Arial" w:eastAsia="Times New Roman" w:hAnsi="Arial" w:cs="Arial"/>
      <w:sz w:val="24"/>
      <w:szCs w:val="24"/>
      <w:lang w:eastAsia="pl-PL"/>
    </w:rPr>
  </w:style>
  <w:style w:type="character" w:customStyle="1" w:styleId="a2Znak1">
    <w:name w:val="a2 Znak1"/>
    <w:aliases w:val="Znak Znak Znak1,Znak Znak Znak Znak Znak Znak Znak,Tekst podstawowy Znak1,Tekst podstawowy Znak Znak Znak Znak1,Znak Znak Znak Znak Znak Znak1,Punktor1 Znak1"/>
    <w:uiPriority w:val="99"/>
    <w:locked/>
    <w:rsid w:val="0062162D"/>
    <w:rPr>
      <w:rFonts w:ascii="Arial" w:hAnsi="Arial" w:cs="Arial"/>
      <w:sz w:val="24"/>
      <w:szCs w:val="24"/>
      <w:lang w:val="pl-PL" w:eastAsia="pl-PL"/>
    </w:rPr>
  </w:style>
  <w:style w:type="paragraph" w:styleId="Tekstpodstawowywcity">
    <w:name w:val="Body Text Indent"/>
    <w:basedOn w:val="Normalny"/>
    <w:link w:val="TekstpodstawowywcityZnak"/>
    <w:rsid w:val="0062162D"/>
    <w:pPr>
      <w:ind w:left="1416"/>
    </w:pPr>
    <w:rPr>
      <w:sz w:val="32"/>
      <w:szCs w:val="32"/>
    </w:rPr>
  </w:style>
  <w:style w:type="character" w:customStyle="1" w:styleId="TekstpodstawowywcityZnak">
    <w:name w:val="Tekst podstawowy wcięty Znak"/>
    <w:basedOn w:val="Domylnaczcionkaakapitu"/>
    <w:link w:val="Tekstpodstawowywcity"/>
    <w:rsid w:val="00BE245A"/>
    <w:rPr>
      <w:rFonts w:ascii="Times New Roman" w:eastAsia="Times New Roman" w:hAnsi="Times New Roman" w:cs="Times New Roman"/>
      <w:sz w:val="32"/>
      <w:szCs w:val="32"/>
      <w:lang w:eastAsia="pl-PL"/>
    </w:rPr>
  </w:style>
  <w:style w:type="character" w:customStyle="1" w:styleId="ZnakZnak9">
    <w:name w:val="Znak Znak9"/>
    <w:uiPriority w:val="99"/>
    <w:locked/>
    <w:rsid w:val="0062162D"/>
    <w:rPr>
      <w:sz w:val="24"/>
      <w:szCs w:val="24"/>
    </w:rPr>
  </w:style>
  <w:style w:type="paragraph" w:styleId="Lista-kontynuacja2">
    <w:name w:val="List Continue 2"/>
    <w:basedOn w:val="Normalny"/>
    <w:uiPriority w:val="99"/>
    <w:semiHidden/>
    <w:rsid w:val="0062162D"/>
    <w:pPr>
      <w:spacing w:after="120"/>
      <w:ind w:left="566"/>
    </w:pPr>
    <w:rPr>
      <w:sz w:val="20"/>
      <w:szCs w:val="20"/>
    </w:rPr>
  </w:style>
  <w:style w:type="paragraph" w:styleId="Tekstpodstawowy2">
    <w:name w:val="Body Text 2"/>
    <w:basedOn w:val="Normalny"/>
    <w:link w:val="Tekstpodstawowy2Znak"/>
    <w:rsid w:val="0062162D"/>
    <w:pPr>
      <w:spacing w:before="120"/>
      <w:jc w:val="both"/>
    </w:pPr>
    <w:rPr>
      <w:b/>
      <w:bCs/>
      <w:sz w:val="25"/>
      <w:szCs w:val="25"/>
    </w:rPr>
  </w:style>
  <w:style w:type="character" w:customStyle="1" w:styleId="Tekstpodstawowy2Znak">
    <w:name w:val="Tekst podstawowy 2 Znak"/>
    <w:basedOn w:val="Domylnaczcionkaakapitu"/>
    <w:link w:val="Tekstpodstawowy2"/>
    <w:rsid w:val="00BE245A"/>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62162D"/>
    <w:rPr>
      <w:sz w:val="24"/>
      <w:szCs w:val="24"/>
    </w:rPr>
  </w:style>
  <w:style w:type="paragraph" w:styleId="Tekstpodstawowy3">
    <w:name w:val="Body Text 3"/>
    <w:basedOn w:val="Normalny"/>
    <w:link w:val="Tekstpodstawowy3Znak"/>
    <w:rsid w:val="0062162D"/>
    <w:pPr>
      <w:spacing w:before="120"/>
      <w:jc w:val="both"/>
    </w:pPr>
    <w:rPr>
      <w:i/>
      <w:iCs/>
    </w:rPr>
  </w:style>
  <w:style w:type="character" w:customStyle="1" w:styleId="Tekstpodstawowy3Znak">
    <w:name w:val="Tekst podstawowy 3 Znak"/>
    <w:basedOn w:val="Domylnaczcionkaakapitu"/>
    <w:link w:val="Tekstpodstawowy3"/>
    <w:rsid w:val="00BE245A"/>
    <w:rPr>
      <w:rFonts w:ascii="Times New Roman" w:eastAsia="Times New Roman" w:hAnsi="Times New Roman" w:cs="Times New Roman"/>
      <w:i/>
      <w:iCs/>
      <w:sz w:val="24"/>
      <w:szCs w:val="24"/>
      <w:lang w:eastAsia="pl-PL"/>
    </w:rPr>
  </w:style>
  <w:style w:type="character" w:customStyle="1" w:styleId="ZnakZnak7">
    <w:name w:val="Znak Znak7"/>
    <w:semiHidden/>
    <w:locked/>
    <w:rsid w:val="00BE245A"/>
    <w:rPr>
      <w:sz w:val="16"/>
      <w:szCs w:val="16"/>
    </w:rPr>
  </w:style>
  <w:style w:type="paragraph" w:styleId="Tekstpodstawowywcity2">
    <w:name w:val="Body Text Indent 2"/>
    <w:basedOn w:val="Normalny"/>
    <w:link w:val="Tekstpodstawowywcity2Znak"/>
    <w:rsid w:val="0062162D"/>
    <w:pPr>
      <w:ind w:firstLine="420"/>
    </w:pPr>
    <w:rPr>
      <w:b/>
      <w:bCs/>
      <w:i/>
      <w:iCs/>
    </w:rPr>
  </w:style>
  <w:style w:type="character" w:customStyle="1" w:styleId="Tekstpodstawowywcity2Znak">
    <w:name w:val="Tekst podstawowy wcięty 2 Znak"/>
    <w:basedOn w:val="Domylnaczcionkaakapitu"/>
    <w:link w:val="Tekstpodstawowywcity2"/>
    <w:rsid w:val="00BE245A"/>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BE245A"/>
    <w:rPr>
      <w:sz w:val="24"/>
      <w:szCs w:val="24"/>
    </w:rPr>
  </w:style>
  <w:style w:type="paragraph" w:styleId="Tekstpodstawowywcity3">
    <w:name w:val="Body Text Indent 3"/>
    <w:basedOn w:val="Normalny"/>
    <w:link w:val="Tekstpodstawowywcity3Znak"/>
    <w:rsid w:val="0062162D"/>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BE245A"/>
    <w:rPr>
      <w:rFonts w:ascii="Times New Roman" w:eastAsia="Times New Roman" w:hAnsi="Times New Roman" w:cs="Times New Roman"/>
      <w:lang w:eastAsia="pl-PL"/>
    </w:rPr>
  </w:style>
  <w:style w:type="character" w:customStyle="1" w:styleId="ZnakZnak5">
    <w:name w:val="Znak Znak5"/>
    <w:locked/>
    <w:rsid w:val="0062162D"/>
    <w:rPr>
      <w:sz w:val="16"/>
      <w:szCs w:val="16"/>
    </w:rPr>
  </w:style>
  <w:style w:type="paragraph" w:styleId="Zwykytekst">
    <w:name w:val="Plain Text"/>
    <w:basedOn w:val="Normalny"/>
    <w:link w:val="ZwykytekstZnak"/>
    <w:rsid w:val="00BE245A"/>
    <w:rPr>
      <w:rFonts w:ascii="Courier New" w:hAnsi="Courier New" w:cs="Courier New"/>
      <w:sz w:val="20"/>
      <w:szCs w:val="20"/>
    </w:rPr>
  </w:style>
  <w:style w:type="character" w:customStyle="1" w:styleId="ZwykytekstZnak">
    <w:name w:val="Zwykły tekst Znak"/>
    <w:basedOn w:val="Domylnaczcionkaakapitu"/>
    <w:link w:val="Zwykytekst"/>
    <w:rsid w:val="00BE245A"/>
    <w:rPr>
      <w:rFonts w:ascii="Courier New" w:eastAsia="Times New Roman" w:hAnsi="Courier New" w:cs="Courier New"/>
      <w:sz w:val="20"/>
      <w:szCs w:val="20"/>
      <w:lang w:eastAsia="pl-PL"/>
    </w:rPr>
  </w:style>
  <w:style w:type="character" w:customStyle="1" w:styleId="PlainTextChar">
    <w:name w:val="Plain Text Char"/>
    <w:uiPriority w:val="99"/>
    <w:locked/>
    <w:rsid w:val="00BE245A"/>
    <w:rPr>
      <w:rFonts w:ascii="Courier New" w:hAnsi="Courier New" w:cs="Courier New"/>
      <w:lang w:val="pl-PL" w:eastAsia="pl-PL"/>
    </w:rPr>
  </w:style>
  <w:style w:type="paragraph" w:customStyle="1" w:styleId="tytu0">
    <w:name w:val="tytuł"/>
    <w:basedOn w:val="Normalny"/>
    <w:next w:val="Normalny"/>
    <w:autoRedefine/>
    <w:uiPriority w:val="99"/>
    <w:rsid w:val="0062162D"/>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62162D"/>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62162D"/>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62162D"/>
    <w:pPr>
      <w:ind w:left="709" w:hanging="709"/>
      <w:jc w:val="right"/>
    </w:pPr>
    <w:rPr>
      <w:rFonts w:ascii="Verdana" w:hAnsi="Verdana" w:cs="Verdana"/>
      <w:b/>
      <w:bCs/>
      <w:color w:val="000000"/>
      <w:spacing w:val="4"/>
      <w:sz w:val="18"/>
      <w:szCs w:val="18"/>
    </w:rPr>
  </w:style>
  <w:style w:type="paragraph" w:customStyle="1" w:styleId="ust">
    <w:name w:val="ust"/>
    <w:rsid w:val="00BE245A"/>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62162D"/>
    <w:pPr>
      <w:overflowPunct w:val="0"/>
      <w:autoSpaceDE w:val="0"/>
      <w:autoSpaceDN w:val="0"/>
      <w:adjustRightInd w:val="0"/>
      <w:spacing w:before="60" w:after="60"/>
      <w:ind w:left="851" w:hanging="295"/>
      <w:jc w:val="both"/>
    </w:pPr>
  </w:style>
  <w:style w:type="paragraph" w:customStyle="1" w:styleId="pkt1">
    <w:name w:val="pkt1"/>
    <w:basedOn w:val="pkt"/>
    <w:rsid w:val="00BE245A"/>
    <w:pPr>
      <w:ind w:left="850" w:hanging="425"/>
    </w:pPr>
  </w:style>
  <w:style w:type="paragraph" w:customStyle="1" w:styleId="numerowanie0">
    <w:name w:val="numerowanie"/>
    <w:basedOn w:val="Normalny"/>
    <w:autoRedefine/>
    <w:uiPriority w:val="99"/>
    <w:rsid w:val="0062162D"/>
    <w:pPr>
      <w:jc w:val="both"/>
    </w:pPr>
  </w:style>
  <w:style w:type="paragraph" w:customStyle="1" w:styleId="Nagwekstrony">
    <w:name w:val="Nag?—wek strony"/>
    <w:basedOn w:val="Normalny"/>
    <w:uiPriority w:val="99"/>
    <w:rsid w:val="00BE245A"/>
    <w:pPr>
      <w:tabs>
        <w:tab w:val="center" w:pos="4153"/>
        <w:tab w:val="right" w:pos="8306"/>
      </w:tabs>
    </w:pPr>
    <w:rPr>
      <w:sz w:val="20"/>
      <w:szCs w:val="20"/>
      <w:lang w:val="en-GB"/>
    </w:rPr>
  </w:style>
  <w:style w:type="paragraph" w:customStyle="1" w:styleId="tabulka">
    <w:name w:val="tabulka"/>
    <w:basedOn w:val="Normalny"/>
    <w:rsid w:val="00BE245A"/>
    <w:pPr>
      <w:widowControl w:val="0"/>
      <w:spacing w:before="120" w:line="240" w:lineRule="exact"/>
      <w:jc w:val="center"/>
    </w:pPr>
    <w:rPr>
      <w:rFonts w:ascii="Arial" w:hAnsi="Arial" w:cs="Arial"/>
      <w:sz w:val="20"/>
      <w:szCs w:val="20"/>
      <w:lang w:val="cs-CZ"/>
    </w:rPr>
  </w:style>
  <w:style w:type="paragraph" w:customStyle="1" w:styleId="A">
    <w:name w:val="A"/>
    <w:uiPriority w:val="99"/>
    <w:rsid w:val="0062162D"/>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BE245A"/>
    <w:pPr>
      <w:spacing w:before="120"/>
    </w:pPr>
    <w:rPr>
      <w:sz w:val="20"/>
      <w:szCs w:val="20"/>
    </w:rPr>
  </w:style>
  <w:style w:type="paragraph" w:customStyle="1" w:styleId="Text1">
    <w:name w:val="Text_1"/>
    <w:basedOn w:val="Normalny"/>
    <w:rsid w:val="00BE245A"/>
    <w:pPr>
      <w:spacing w:after="120"/>
      <w:ind w:left="425" w:hanging="425"/>
      <w:jc w:val="both"/>
    </w:pPr>
    <w:rPr>
      <w:sz w:val="22"/>
      <w:szCs w:val="22"/>
    </w:rPr>
  </w:style>
  <w:style w:type="paragraph" w:customStyle="1" w:styleId="B">
    <w:name w:val="B"/>
    <w:rsid w:val="00BE245A"/>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BE245A"/>
    <w:rPr>
      <w:b/>
      <w:bCs/>
    </w:rPr>
  </w:style>
  <w:style w:type="character" w:styleId="Numerstrony">
    <w:name w:val="page number"/>
    <w:basedOn w:val="Domylnaczcionkaakapitu"/>
    <w:rsid w:val="00BE245A"/>
  </w:style>
  <w:style w:type="character" w:styleId="Pogrubienie">
    <w:name w:val="Strong"/>
    <w:qFormat/>
    <w:rsid w:val="00BE245A"/>
    <w:rPr>
      <w:b/>
      <w:bCs/>
    </w:rPr>
  </w:style>
  <w:style w:type="character" w:styleId="Uwydatnienie">
    <w:name w:val="Emphasis"/>
    <w:qFormat/>
    <w:rsid w:val="0062162D"/>
    <w:rPr>
      <w:i/>
      <w:iCs/>
    </w:rPr>
  </w:style>
  <w:style w:type="paragraph" w:styleId="Tekstdymka">
    <w:name w:val="Balloon Text"/>
    <w:basedOn w:val="Normalny"/>
    <w:link w:val="TekstdymkaZnak"/>
    <w:uiPriority w:val="99"/>
    <w:semiHidden/>
    <w:rsid w:val="00BE245A"/>
    <w:rPr>
      <w:rFonts w:ascii="Tahoma" w:hAnsi="Tahoma" w:cs="Tahoma"/>
      <w:sz w:val="16"/>
      <w:szCs w:val="16"/>
    </w:rPr>
  </w:style>
  <w:style w:type="character" w:customStyle="1" w:styleId="TekstdymkaZnak">
    <w:name w:val="Tekst dymka Znak"/>
    <w:basedOn w:val="Domylnaczcionkaakapitu"/>
    <w:link w:val="Tekstdymka"/>
    <w:uiPriority w:val="99"/>
    <w:semiHidden/>
    <w:rsid w:val="00BE245A"/>
    <w:rPr>
      <w:rFonts w:ascii="Tahoma" w:eastAsia="Times New Roman" w:hAnsi="Tahoma" w:cs="Tahoma"/>
      <w:sz w:val="16"/>
      <w:szCs w:val="16"/>
      <w:lang w:eastAsia="pl-PL"/>
    </w:rPr>
  </w:style>
  <w:style w:type="character" w:customStyle="1" w:styleId="ZnakZnak3">
    <w:name w:val="Znak Znak3"/>
    <w:semiHidden/>
    <w:locked/>
    <w:rsid w:val="00BE245A"/>
    <w:rPr>
      <w:sz w:val="2"/>
      <w:szCs w:val="2"/>
    </w:rPr>
  </w:style>
  <w:style w:type="character" w:styleId="Odwoaniedokomentarza">
    <w:name w:val="annotation reference"/>
    <w:uiPriority w:val="99"/>
    <w:rsid w:val="00BE245A"/>
    <w:rPr>
      <w:sz w:val="16"/>
      <w:szCs w:val="16"/>
    </w:rPr>
  </w:style>
  <w:style w:type="paragraph" w:styleId="Tekstkomentarza">
    <w:name w:val="annotation text"/>
    <w:basedOn w:val="Normalny"/>
    <w:link w:val="TekstkomentarzaZnak"/>
    <w:rsid w:val="0062162D"/>
    <w:rPr>
      <w:sz w:val="20"/>
      <w:szCs w:val="20"/>
    </w:rPr>
  </w:style>
  <w:style w:type="character" w:customStyle="1" w:styleId="TekstkomentarzaZnak">
    <w:name w:val="Tekst komentarza Znak"/>
    <w:basedOn w:val="Domylnaczcionkaakapitu"/>
    <w:link w:val="Tekstkomentarza"/>
    <w:rsid w:val="00BE245A"/>
    <w:rPr>
      <w:rFonts w:ascii="Times New Roman" w:eastAsia="Times New Roman" w:hAnsi="Times New Roman" w:cs="Times New Roman"/>
      <w:sz w:val="20"/>
      <w:szCs w:val="20"/>
      <w:lang w:eastAsia="pl-PL"/>
    </w:rPr>
  </w:style>
  <w:style w:type="character" w:customStyle="1" w:styleId="ZnakZnak2">
    <w:name w:val="Znak Znak2"/>
    <w:uiPriority w:val="99"/>
    <w:locked/>
    <w:rsid w:val="0062162D"/>
    <w:rPr>
      <w:sz w:val="20"/>
      <w:szCs w:val="20"/>
    </w:rPr>
  </w:style>
  <w:style w:type="paragraph" w:styleId="Tematkomentarza">
    <w:name w:val="annotation subject"/>
    <w:basedOn w:val="Tekstkomentarza"/>
    <w:next w:val="Tekstkomentarza"/>
    <w:link w:val="TematkomentarzaZnak"/>
    <w:uiPriority w:val="99"/>
    <w:rsid w:val="00BE245A"/>
    <w:rPr>
      <w:b/>
      <w:bCs/>
    </w:rPr>
  </w:style>
  <w:style w:type="character" w:customStyle="1" w:styleId="TematkomentarzaZnak">
    <w:name w:val="Temat komentarza Znak"/>
    <w:basedOn w:val="TekstkomentarzaZnak"/>
    <w:link w:val="Tematkomentarza"/>
    <w:uiPriority w:val="99"/>
    <w:rsid w:val="00BE245A"/>
    <w:rPr>
      <w:rFonts w:ascii="Times New Roman" w:eastAsia="Times New Roman" w:hAnsi="Times New Roman" w:cs="Times New Roman"/>
      <w:b/>
      <w:bCs/>
      <w:sz w:val="20"/>
      <w:szCs w:val="20"/>
      <w:lang w:eastAsia="pl-PL"/>
    </w:rPr>
  </w:style>
  <w:style w:type="character" w:customStyle="1" w:styleId="ZnakZnak1">
    <w:name w:val="Znak Znak1"/>
    <w:uiPriority w:val="99"/>
    <w:locked/>
    <w:rsid w:val="0062162D"/>
    <w:rPr>
      <w:b/>
      <w:bCs/>
      <w:sz w:val="20"/>
      <w:szCs w:val="20"/>
    </w:rPr>
  </w:style>
  <w:style w:type="character" w:customStyle="1" w:styleId="a2Znak">
    <w:name w:val="a2 Znak"/>
    <w:aliases w:val="Znak Znak Znak Znak,Znak Znak Znak"/>
    <w:rsid w:val="00BE245A"/>
    <w:rPr>
      <w:rFonts w:ascii="Arial" w:hAnsi="Arial" w:cs="Arial"/>
      <w:sz w:val="24"/>
      <w:szCs w:val="24"/>
      <w:lang w:val="pl-PL" w:eastAsia="pl-PL"/>
    </w:rPr>
  </w:style>
  <w:style w:type="paragraph" w:customStyle="1" w:styleId="Tekstpodstawowy31">
    <w:name w:val="Tekst podstawowy 31"/>
    <w:basedOn w:val="Normalny"/>
    <w:rsid w:val="0062162D"/>
    <w:pPr>
      <w:overflowPunct w:val="0"/>
      <w:autoSpaceDE w:val="0"/>
      <w:autoSpaceDN w:val="0"/>
      <w:adjustRightInd w:val="0"/>
      <w:jc w:val="both"/>
      <w:textAlignment w:val="baseline"/>
    </w:pPr>
  </w:style>
  <w:style w:type="paragraph" w:customStyle="1" w:styleId="WP1Tekstpodstawowy">
    <w:name w:val="WP1 Tekst podstawowy"/>
    <w:basedOn w:val="Tekstpodstawowy3"/>
    <w:rsid w:val="00BE245A"/>
    <w:rPr>
      <w:rFonts w:ascii="Arial" w:hAnsi="Arial" w:cs="Arial"/>
      <w:i w:val="0"/>
      <w:iCs w:val="0"/>
      <w:sz w:val="20"/>
      <w:szCs w:val="20"/>
    </w:rPr>
  </w:style>
  <w:style w:type="paragraph" w:customStyle="1" w:styleId="Trescznumztab">
    <w:name w:val="Tresc z num. z tab."/>
    <w:basedOn w:val="Normalny"/>
    <w:uiPriority w:val="99"/>
    <w:rsid w:val="0062162D"/>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BE245A"/>
    <w:pPr>
      <w:spacing w:after="120" w:line="300" w:lineRule="auto"/>
      <w:jc w:val="both"/>
    </w:pPr>
  </w:style>
  <w:style w:type="paragraph" w:customStyle="1" w:styleId="Styl">
    <w:name w:val="Styl"/>
    <w:basedOn w:val="Normalny"/>
    <w:uiPriority w:val="99"/>
    <w:rsid w:val="0062162D"/>
  </w:style>
  <w:style w:type="paragraph" w:styleId="Tekstprzypisudolnego">
    <w:name w:val="footnote text"/>
    <w:aliases w:val="Tekst przypisu Znak"/>
    <w:basedOn w:val="Normalny"/>
    <w:link w:val="TekstprzypisudolnegoZnak"/>
    <w:rsid w:val="0062162D"/>
    <w:rPr>
      <w:sz w:val="20"/>
      <w:szCs w:val="20"/>
    </w:rPr>
  </w:style>
  <w:style w:type="character" w:customStyle="1" w:styleId="TekstprzypisudolnegoZnak">
    <w:name w:val="Tekst przypisu dolnego Znak"/>
    <w:aliases w:val="Tekst przypisu Znak Znak"/>
    <w:basedOn w:val="Domylnaczcionkaakapitu"/>
    <w:link w:val="Tekstprzypisudolnego"/>
    <w:rsid w:val="00BE245A"/>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BE245A"/>
    <w:rPr>
      <w:sz w:val="20"/>
      <w:szCs w:val="20"/>
    </w:rPr>
  </w:style>
  <w:style w:type="character" w:styleId="Odwoanieprzypisudolnego">
    <w:name w:val="footnote reference"/>
    <w:rsid w:val="0062162D"/>
    <w:rPr>
      <w:vertAlign w:val="superscript"/>
    </w:rPr>
  </w:style>
  <w:style w:type="character" w:styleId="Hipercze">
    <w:name w:val="Hyperlink"/>
    <w:uiPriority w:val="99"/>
    <w:rsid w:val="00BE245A"/>
    <w:rPr>
      <w:color w:val="0000FF"/>
      <w:u w:val="single"/>
    </w:rPr>
  </w:style>
  <w:style w:type="paragraph" w:customStyle="1" w:styleId="Style7">
    <w:name w:val="Style7"/>
    <w:basedOn w:val="Normalny"/>
    <w:rsid w:val="0062162D"/>
    <w:pPr>
      <w:widowControl w:val="0"/>
      <w:autoSpaceDE w:val="0"/>
      <w:autoSpaceDN w:val="0"/>
      <w:adjustRightInd w:val="0"/>
      <w:jc w:val="both"/>
    </w:pPr>
  </w:style>
  <w:style w:type="paragraph" w:customStyle="1" w:styleId="Style9">
    <w:name w:val="Style9"/>
    <w:basedOn w:val="Normalny"/>
    <w:uiPriority w:val="99"/>
    <w:rsid w:val="0062162D"/>
    <w:pPr>
      <w:widowControl w:val="0"/>
      <w:autoSpaceDE w:val="0"/>
      <w:autoSpaceDN w:val="0"/>
      <w:adjustRightInd w:val="0"/>
      <w:spacing w:line="413" w:lineRule="exact"/>
      <w:jc w:val="right"/>
    </w:pPr>
  </w:style>
  <w:style w:type="paragraph" w:customStyle="1" w:styleId="Style10">
    <w:name w:val="Style10"/>
    <w:basedOn w:val="Normalny"/>
    <w:uiPriority w:val="99"/>
    <w:rsid w:val="00BE245A"/>
    <w:pPr>
      <w:widowControl w:val="0"/>
      <w:autoSpaceDE w:val="0"/>
      <w:autoSpaceDN w:val="0"/>
      <w:adjustRightInd w:val="0"/>
      <w:jc w:val="both"/>
    </w:pPr>
  </w:style>
  <w:style w:type="paragraph" w:customStyle="1" w:styleId="Style12">
    <w:name w:val="Style12"/>
    <w:basedOn w:val="Normalny"/>
    <w:rsid w:val="0062162D"/>
    <w:pPr>
      <w:widowControl w:val="0"/>
      <w:autoSpaceDE w:val="0"/>
      <w:autoSpaceDN w:val="0"/>
      <w:adjustRightInd w:val="0"/>
    </w:pPr>
  </w:style>
  <w:style w:type="paragraph" w:customStyle="1" w:styleId="Style14">
    <w:name w:val="Style14"/>
    <w:basedOn w:val="Normalny"/>
    <w:uiPriority w:val="99"/>
    <w:rsid w:val="0062162D"/>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BE245A"/>
    <w:pPr>
      <w:widowControl w:val="0"/>
      <w:autoSpaceDE w:val="0"/>
      <w:autoSpaceDN w:val="0"/>
      <w:adjustRightInd w:val="0"/>
      <w:spacing w:line="275" w:lineRule="exact"/>
      <w:ind w:hanging="1675"/>
    </w:pPr>
  </w:style>
  <w:style w:type="paragraph" w:customStyle="1" w:styleId="Style24">
    <w:name w:val="Style24"/>
    <w:basedOn w:val="Normalny"/>
    <w:rsid w:val="00BE245A"/>
    <w:pPr>
      <w:widowControl w:val="0"/>
      <w:autoSpaceDE w:val="0"/>
      <w:autoSpaceDN w:val="0"/>
      <w:adjustRightInd w:val="0"/>
      <w:jc w:val="both"/>
    </w:pPr>
  </w:style>
  <w:style w:type="paragraph" w:customStyle="1" w:styleId="Style25">
    <w:name w:val="Style25"/>
    <w:basedOn w:val="Normalny"/>
    <w:rsid w:val="00BE245A"/>
    <w:pPr>
      <w:widowControl w:val="0"/>
      <w:autoSpaceDE w:val="0"/>
      <w:autoSpaceDN w:val="0"/>
      <w:adjustRightInd w:val="0"/>
      <w:spacing w:line="275" w:lineRule="exact"/>
    </w:pPr>
  </w:style>
  <w:style w:type="paragraph" w:customStyle="1" w:styleId="Style40">
    <w:name w:val="Style40"/>
    <w:basedOn w:val="Normalny"/>
    <w:uiPriority w:val="99"/>
    <w:rsid w:val="00BE245A"/>
    <w:pPr>
      <w:widowControl w:val="0"/>
      <w:autoSpaceDE w:val="0"/>
      <w:autoSpaceDN w:val="0"/>
      <w:adjustRightInd w:val="0"/>
      <w:spacing w:line="446" w:lineRule="exact"/>
      <w:ind w:firstLine="2122"/>
    </w:pPr>
  </w:style>
  <w:style w:type="paragraph" w:customStyle="1" w:styleId="Style41">
    <w:name w:val="Style41"/>
    <w:basedOn w:val="Normalny"/>
    <w:uiPriority w:val="99"/>
    <w:rsid w:val="00BE245A"/>
    <w:pPr>
      <w:widowControl w:val="0"/>
      <w:autoSpaceDE w:val="0"/>
      <w:autoSpaceDN w:val="0"/>
      <w:adjustRightInd w:val="0"/>
      <w:spacing w:line="281" w:lineRule="exact"/>
      <w:ind w:hanging="178"/>
      <w:jc w:val="both"/>
    </w:pPr>
  </w:style>
  <w:style w:type="paragraph" w:customStyle="1" w:styleId="Style45">
    <w:name w:val="Style45"/>
    <w:basedOn w:val="Normalny"/>
    <w:rsid w:val="00BE245A"/>
    <w:pPr>
      <w:widowControl w:val="0"/>
      <w:autoSpaceDE w:val="0"/>
      <w:autoSpaceDN w:val="0"/>
      <w:adjustRightInd w:val="0"/>
      <w:spacing w:line="226" w:lineRule="exact"/>
    </w:pPr>
  </w:style>
  <w:style w:type="paragraph" w:customStyle="1" w:styleId="Style46">
    <w:name w:val="Style46"/>
    <w:basedOn w:val="Normalny"/>
    <w:rsid w:val="00BE245A"/>
    <w:pPr>
      <w:widowControl w:val="0"/>
      <w:autoSpaceDE w:val="0"/>
      <w:autoSpaceDN w:val="0"/>
      <w:adjustRightInd w:val="0"/>
      <w:spacing w:line="374" w:lineRule="exact"/>
    </w:pPr>
  </w:style>
  <w:style w:type="paragraph" w:customStyle="1" w:styleId="Style47">
    <w:name w:val="Style47"/>
    <w:basedOn w:val="Normalny"/>
    <w:rsid w:val="00BE245A"/>
    <w:pPr>
      <w:widowControl w:val="0"/>
      <w:autoSpaceDE w:val="0"/>
      <w:autoSpaceDN w:val="0"/>
      <w:adjustRightInd w:val="0"/>
    </w:pPr>
  </w:style>
  <w:style w:type="paragraph" w:customStyle="1" w:styleId="Style53">
    <w:name w:val="Style53"/>
    <w:basedOn w:val="Normalny"/>
    <w:rsid w:val="00BE245A"/>
    <w:pPr>
      <w:widowControl w:val="0"/>
      <w:autoSpaceDE w:val="0"/>
      <w:autoSpaceDN w:val="0"/>
      <w:adjustRightInd w:val="0"/>
    </w:pPr>
  </w:style>
  <w:style w:type="paragraph" w:customStyle="1" w:styleId="Style64">
    <w:name w:val="Style64"/>
    <w:basedOn w:val="Normalny"/>
    <w:rsid w:val="00BE245A"/>
    <w:pPr>
      <w:widowControl w:val="0"/>
      <w:autoSpaceDE w:val="0"/>
      <w:autoSpaceDN w:val="0"/>
      <w:adjustRightInd w:val="0"/>
      <w:spacing w:line="230" w:lineRule="exact"/>
      <w:jc w:val="center"/>
    </w:pPr>
  </w:style>
  <w:style w:type="character" w:customStyle="1" w:styleId="FontStyle75">
    <w:name w:val="Font Style75"/>
    <w:rsid w:val="00BE245A"/>
    <w:rPr>
      <w:rFonts w:ascii="Times New Roman" w:hAnsi="Times New Roman" w:cs="Times New Roman"/>
      <w:b/>
      <w:bCs/>
      <w:sz w:val="26"/>
      <w:szCs w:val="26"/>
    </w:rPr>
  </w:style>
  <w:style w:type="character" w:customStyle="1" w:styleId="FontStyle77">
    <w:name w:val="Font Style77"/>
    <w:rsid w:val="00BE245A"/>
    <w:rPr>
      <w:rFonts w:ascii="Times New Roman" w:hAnsi="Times New Roman" w:cs="Times New Roman"/>
      <w:sz w:val="18"/>
      <w:szCs w:val="18"/>
    </w:rPr>
  </w:style>
  <w:style w:type="character" w:customStyle="1" w:styleId="FontStyle78">
    <w:name w:val="Font Style78"/>
    <w:rsid w:val="00BE245A"/>
    <w:rPr>
      <w:rFonts w:ascii="Times New Roman" w:hAnsi="Times New Roman" w:cs="Times New Roman"/>
      <w:b/>
      <w:bCs/>
      <w:sz w:val="18"/>
      <w:szCs w:val="18"/>
    </w:rPr>
  </w:style>
  <w:style w:type="character" w:customStyle="1" w:styleId="FontStyle80">
    <w:name w:val="Font Style80"/>
    <w:rsid w:val="00BE245A"/>
    <w:rPr>
      <w:rFonts w:ascii="Times New Roman" w:hAnsi="Times New Roman" w:cs="Times New Roman"/>
      <w:i/>
      <w:iCs/>
      <w:sz w:val="18"/>
      <w:szCs w:val="18"/>
    </w:rPr>
  </w:style>
  <w:style w:type="character" w:customStyle="1" w:styleId="FontStyle81">
    <w:name w:val="Font Style81"/>
    <w:rsid w:val="00BE245A"/>
    <w:rPr>
      <w:rFonts w:ascii="Times New Roman" w:hAnsi="Times New Roman" w:cs="Times New Roman"/>
      <w:sz w:val="22"/>
      <w:szCs w:val="22"/>
    </w:rPr>
  </w:style>
  <w:style w:type="character" w:customStyle="1" w:styleId="FontStyle82">
    <w:name w:val="Font Style82"/>
    <w:rsid w:val="00BE245A"/>
    <w:rPr>
      <w:rFonts w:ascii="Times New Roman" w:hAnsi="Times New Roman" w:cs="Times New Roman"/>
      <w:b/>
      <w:bCs/>
      <w:sz w:val="22"/>
      <w:szCs w:val="22"/>
    </w:rPr>
  </w:style>
  <w:style w:type="character" w:customStyle="1" w:styleId="FontStyle83">
    <w:name w:val="Font Style83"/>
    <w:rsid w:val="00BE245A"/>
    <w:rPr>
      <w:rFonts w:ascii="Times New Roman" w:hAnsi="Times New Roman" w:cs="Times New Roman"/>
      <w:b/>
      <w:bCs/>
      <w:sz w:val="22"/>
      <w:szCs w:val="22"/>
    </w:rPr>
  </w:style>
  <w:style w:type="character" w:customStyle="1" w:styleId="ZnakZnak4">
    <w:name w:val="Znak Znak4"/>
    <w:locked/>
    <w:rsid w:val="00BE245A"/>
    <w:rPr>
      <w:rFonts w:ascii="Courier New" w:hAnsi="Courier New" w:cs="Courier New"/>
      <w:lang w:val="pl-PL" w:eastAsia="pl-PL"/>
    </w:rPr>
  </w:style>
  <w:style w:type="character" w:styleId="UyteHipercze">
    <w:name w:val="FollowedHyperlink"/>
    <w:uiPriority w:val="99"/>
    <w:semiHidden/>
    <w:rsid w:val="00BE245A"/>
    <w:rPr>
      <w:color w:val="800080"/>
      <w:u w:val="single"/>
    </w:rPr>
  </w:style>
  <w:style w:type="paragraph" w:customStyle="1" w:styleId="Akapitzlist1">
    <w:name w:val="Akapit z listą1"/>
    <w:aliases w:val="Preambuła"/>
    <w:basedOn w:val="Normalny"/>
    <w:link w:val="ListParagraphChar"/>
    <w:rsid w:val="0062162D"/>
    <w:pPr>
      <w:ind w:left="708"/>
    </w:pPr>
  </w:style>
  <w:style w:type="character" w:customStyle="1" w:styleId="ZnakZnak40">
    <w:name w:val="Znak Znak40"/>
    <w:uiPriority w:val="99"/>
    <w:locked/>
    <w:rsid w:val="00BE245A"/>
    <w:rPr>
      <w:rFonts w:ascii="Courier New" w:hAnsi="Courier New" w:cs="Courier New"/>
      <w:lang w:val="pl-PL" w:eastAsia="pl-PL"/>
    </w:rPr>
  </w:style>
  <w:style w:type="paragraph" w:customStyle="1" w:styleId="Style27">
    <w:name w:val="Style27"/>
    <w:basedOn w:val="Normalny"/>
    <w:rsid w:val="00BE245A"/>
    <w:pPr>
      <w:widowControl w:val="0"/>
      <w:autoSpaceDE w:val="0"/>
      <w:autoSpaceDN w:val="0"/>
      <w:adjustRightInd w:val="0"/>
      <w:spacing w:line="274" w:lineRule="exact"/>
      <w:jc w:val="both"/>
    </w:pPr>
  </w:style>
  <w:style w:type="paragraph" w:customStyle="1" w:styleId="danka1">
    <w:name w:val="danka1"/>
    <w:basedOn w:val="Normalny"/>
    <w:rsid w:val="00BE245A"/>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62162D"/>
    <w:rPr>
      <w:sz w:val="20"/>
      <w:szCs w:val="20"/>
    </w:rPr>
  </w:style>
  <w:style w:type="character" w:customStyle="1" w:styleId="TekstprzypisukocowegoZnak">
    <w:name w:val="Tekst przypisu końcowego Znak"/>
    <w:basedOn w:val="Domylnaczcionkaakapitu"/>
    <w:link w:val="Tekstprzypisukocowego"/>
    <w:rsid w:val="00BE245A"/>
    <w:rPr>
      <w:rFonts w:ascii="Times New Roman" w:eastAsia="Times New Roman" w:hAnsi="Times New Roman" w:cs="Times New Roman"/>
      <w:sz w:val="20"/>
      <w:szCs w:val="20"/>
      <w:lang w:eastAsia="pl-PL"/>
    </w:rPr>
  </w:style>
  <w:style w:type="character" w:customStyle="1" w:styleId="ZnakZnak">
    <w:name w:val="Znak Znak"/>
    <w:basedOn w:val="Domylnaczcionkaakapitu"/>
    <w:locked/>
    <w:rsid w:val="00BE245A"/>
  </w:style>
  <w:style w:type="character" w:styleId="Odwoanieprzypisukocowego">
    <w:name w:val="endnote reference"/>
    <w:rsid w:val="00BE245A"/>
    <w:rPr>
      <w:vertAlign w:val="superscript"/>
    </w:rPr>
  </w:style>
  <w:style w:type="paragraph" w:styleId="Akapitzlist">
    <w:name w:val="List Paragraph"/>
    <w:aliases w:val="Akapit z listą BS"/>
    <w:basedOn w:val="Normalny"/>
    <w:link w:val="AkapitzlistZnak"/>
    <w:uiPriority w:val="34"/>
    <w:qFormat/>
    <w:rsid w:val="0062162D"/>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BE245A"/>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62162D"/>
    <w:pPr>
      <w:suppressAutoHyphens/>
      <w:jc w:val="both"/>
    </w:pPr>
    <w:rPr>
      <w:lang w:eastAsia="ar-SA"/>
    </w:rPr>
  </w:style>
  <w:style w:type="table" w:styleId="Tabela-Siatka">
    <w:name w:val="Table Grid"/>
    <w:basedOn w:val="Standardowy"/>
    <w:uiPriority w:val="99"/>
    <w:rsid w:val="00BE245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BE245A"/>
    <w:pPr>
      <w:widowControl w:val="0"/>
      <w:autoSpaceDE w:val="0"/>
      <w:autoSpaceDN w:val="0"/>
      <w:adjustRightInd w:val="0"/>
    </w:pPr>
    <w:rPr>
      <w:rFonts w:ascii="Verdana" w:hAnsi="Verdana"/>
    </w:rPr>
  </w:style>
  <w:style w:type="paragraph" w:customStyle="1" w:styleId="Style31">
    <w:name w:val="Style31"/>
    <w:basedOn w:val="Normalny"/>
    <w:uiPriority w:val="99"/>
    <w:rsid w:val="00BE245A"/>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BE245A"/>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BE245A"/>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BE245A"/>
    <w:rPr>
      <w:rFonts w:ascii="Verdana" w:hAnsi="Verdana" w:cs="Verdana"/>
      <w:b/>
      <w:bCs/>
      <w:sz w:val="14"/>
      <w:szCs w:val="14"/>
    </w:rPr>
  </w:style>
  <w:style w:type="character" w:customStyle="1" w:styleId="FontStyle184">
    <w:name w:val="Font Style184"/>
    <w:uiPriority w:val="99"/>
    <w:rsid w:val="00BE245A"/>
    <w:rPr>
      <w:rFonts w:ascii="Verdana" w:hAnsi="Verdana" w:cs="Verdana"/>
      <w:sz w:val="14"/>
      <w:szCs w:val="14"/>
    </w:rPr>
  </w:style>
  <w:style w:type="paragraph" w:styleId="Poprawka">
    <w:name w:val="Revision"/>
    <w:hidden/>
    <w:uiPriority w:val="99"/>
    <w:semiHidden/>
    <w:rsid w:val="0062162D"/>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62162D"/>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BE245A"/>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BE245A"/>
    <w:rPr>
      <w:rFonts w:ascii="Arial" w:eastAsia="Times New Roman" w:hAnsi="Arial" w:cs="Arial"/>
    </w:rPr>
  </w:style>
  <w:style w:type="character" w:customStyle="1" w:styleId="WW8Num55z0">
    <w:name w:val="WW8Num55z0"/>
    <w:rsid w:val="00222546"/>
    <w:rPr>
      <w:rFonts w:ascii="Times New Roman" w:hAnsi="Times New Roman" w:cs="Times New Roman"/>
      <w:sz w:val="20"/>
      <w:szCs w:val="20"/>
    </w:rPr>
  </w:style>
  <w:style w:type="table" w:customStyle="1" w:styleId="Tabela-Siatka1">
    <w:name w:val="Tabela - Siatka1"/>
    <w:basedOn w:val="Standardowy"/>
    <w:next w:val="Tabela-Siatka"/>
    <w:rsid w:val="004D37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FE7A83"/>
    <w:rPr>
      <w:rFonts w:ascii="Courier New" w:hAnsi="Courier New"/>
      <w:sz w:val="20"/>
      <w:szCs w:val="20"/>
      <w:lang w:eastAsia="ar-SA"/>
    </w:rPr>
  </w:style>
  <w:style w:type="paragraph" w:customStyle="1" w:styleId="Style4">
    <w:name w:val="Style4"/>
    <w:basedOn w:val="Normalny"/>
    <w:uiPriority w:val="99"/>
    <w:rsid w:val="00C6043A"/>
    <w:pPr>
      <w:widowControl w:val="0"/>
      <w:autoSpaceDE w:val="0"/>
      <w:autoSpaceDN w:val="0"/>
      <w:adjustRightInd w:val="0"/>
      <w:spacing w:line="274" w:lineRule="exact"/>
      <w:jc w:val="both"/>
    </w:pPr>
  </w:style>
  <w:style w:type="paragraph" w:customStyle="1" w:styleId="Style6">
    <w:name w:val="Style6"/>
    <w:basedOn w:val="Normalny"/>
    <w:rsid w:val="0062162D"/>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C6043A"/>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C6043A"/>
    <w:rPr>
      <w:rFonts w:ascii="Times New Roman" w:hAnsi="Times New Roman" w:cs="Times New Roman" w:hint="default"/>
      <w:b/>
      <w:bCs/>
      <w:sz w:val="24"/>
      <w:szCs w:val="24"/>
    </w:rPr>
  </w:style>
  <w:style w:type="character" w:customStyle="1" w:styleId="FontStyle33">
    <w:name w:val="Font Style33"/>
    <w:rsid w:val="00C6043A"/>
    <w:rPr>
      <w:rFonts w:ascii="Times New Roman" w:hAnsi="Times New Roman" w:cs="Times New Roman" w:hint="default"/>
      <w:sz w:val="24"/>
      <w:szCs w:val="24"/>
    </w:rPr>
  </w:style>
  <w:style w:type="character" w:customStyle="1" w:styleId="FontStyle46">
    <w:name w:val="Font Style46"/>
    <w:uiPriority w:val="99"/>
    <w:rsid w:val="00C6043A"/>
    <w:rPr>
      <w:rFonts w:ascii="Times New Roman" w:hAnsi="Times New Roman" w:cs="Times New Roman" w:hint="default"/>
      <w:sz w:val="24"/>
      <w:szCs w:val="24"/>
    </w:rPr>
  </w:style>
  <w:style w:type="character" w:customStyle="1" w:styleId="FontStyle18">
    <w:name w:val="Font Style18"/>
    <w:rsid w:val="00C6043A"/>
    <w:rPr>
      <w:rFonts w:ascii="Times New Roman" w:hAnsi="Times New Roman" w:cs="Times New Roman" w:hint="default"/>
      <w:sz w:val="22"/>
      <w:szCs w:val="22"/>
    </w:rPr>
  </w:style>
  <w:style w:type="paragraph" w:styleId="Bezodstpw">
    <w:name w:val="No Spacing"/>
    <w:basedOn w:val="Normalny"/>
    <w:uiPriority w:val="99"/>
    <w:qFormat/>
    <w:rsid w:val="0062162D"/>
    <w:pPr>
      <w:spacing w:line="360" w:lineRule="auto"/>
      <w:jc w:val="both"/>
    </w:pPr>
    <w:rPr>
      <w:rFonts w:eastAsiaTheme="minorHAnsi"/>
      <w:lang w:eastAsia="en-US"/>
    </w:rPr>
  </w:style>
  <w:style w:type="numbering" w:customStyle="1" w:styleId="WW8Num51">
    <w:name w:val="WW8Num51"/>
    <w:basedOn w:val="Bezlisty"/>
    <w:rsid w:val="00AD27C8"/>
    <w:pPr>
      <w:numPr>
        <w:numId w:val="14"/>
      </w:numPr>
    </w:pPr>
  </w:style>
  <w:style w:type="numbering" w:customStyle="1" w:styleId="WW8Num3">
    <w:name w:val="WW8Num3"/>
    <w:basedOn w:val="Bezlisty"/>
    <w:rsid w:val="00AD27C8"/>
    <w:pPr>
      <w:numPr>
        <w:numId w:val="15"/>
      </w:numPr>
    </w:pPr>
  </w:style>
  <w:style w:type="numbering" w:customStyle="1" w:styleId="WW8Num25">
    <w:name w:val="WW8Num25"/>
    <w:basedOn w:val="Bezlisty"/>
    <w:rsid w:val="00AD27C8"/>
    <w:pPr>
      <w:numPr>
        <w:numId w:val="16"/>
      </w:numPr>
    </w:pPr>
  </w:style>
  <w:style w:type="character" w:customStyle="1" w:styleId="Nagwek1Znak1">
    <w:name w:val="Nagłówek 1 Znak1"/>
    <w:aliases w:val="Title 1 Znak"/>
    <w:uiPriority w:val="99"/>
    <w:rsid w:val="00BC1113"/>
    <w:rPr>
      <w:rFonts w:ascii="Calibri Light" w:hAnsi="Calibri Light"/>
      <w:color w:val="2E74B5"/>
      <w:sz w:val="32"/>
      <w:lang w:eastAsia="en-US"/>
    </w:rPr>
  </w:style>
  <w:style w:type="character" w:customStyle="1" w:styleId="Nagwek2Znak1">
    <w:name w:val="Nagłówek 2 Znak1"/>
    <w:aliases w:val="Title 2 Znak"/>
    <w:uiPriority w:val="99"/>
    <w:semiHidden/>
    <w:rsid w:val="00BC1113"/>
    <w:rPr>
      <w:rFonts w:ascii="Calibri Light" w:hAnsi="Calibri Light"/>
      <w:color w:val="2E74B5"/>
      <w:sz w:val="26"/>
      <w:lang w:eastAsia="en-US"/>
    </w:rPr>
  </w:style>
  <w:style w:type="paragraph" w:styleId="Indeks2">
    <w:name w:val="index 2"/>
    <w:basedOn w:val="Normalny"/>
    <w:next w:val="Normalny"/>
    <w:autoRedefine/>
    <w:uiPriority w:val="99"/>
    <w:semiHidden/>
    <w:rsid w:val="00BC1113"/>
    <w:pPr>
      <w:numPr>
        <w:ilvl w:val="1"/>
        <w:numId w:val="19"/>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62162D"/>
    <w:rPr>
      <w:lang w:eastAsia="en-US"/>
    </w:rPr>
  </w:style>
  <w:style w:type="paragraph" w:styleId="Spistreci4">
    <w:name w:val="toc 4"/>
    <w:basedOn w:val="Normalny"/>
    <w:next w:val="Normalny"/>
    <w:autoRedefine/>
    <w:rsid w:val="00BC1113"/>
    <w:pPr>
      <w:jc w:val="both"/>
    </w:pPr>
    <w:rPr>
      <w:rFonts w:ascii="Arial" w:hAnsi="Arial"/>
    </w:rPr>
  </w:style>
  <w:style w:type="paragraph" w:styleId="Wcicienormalne">
    <w:name w:val="Normal Indent"/>
    <w:basedOn w:val="Normalny"/>
    <w:next w:val="Normalny"/>
    <w:uiPriority w:val="99"/>
    <w:semiHidden/>
    <w:rsid w:val="00BC1113"/>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BC1113"/>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BC1113"/>
    <w:rPr>
      <w:rFonts w:ascii="Times New Roman" w:hAnsi="Times New Roman"/>
      <w:sz w:val="24"/>
    </w:rPr>
  </w:style>
  <w:style w:type="paragraph" w:styleId="Legenda">
    <w:name w:val="caption"/>
    <w:aliases w:val="Podpis pod rysunkiem,Nagłówek Tabeli,Normalny1"/>
    <w:basedOn w:val="Normalny"/>
    <w:next w:val="Normalny"/>
    <w:qFormat/>
    <w:rsid w:val="00BC1113"/>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BC1113"/>
    <w:pPr>
      <w:tabs>
        <w:tab w:val="num" w:pos="360"/>
      </w:tabs>
      <w:spacing w:line="360" w:lineRule="auto"/>
      <w:ind w:right="-57"/>
      <w:jc w:val="both"/>
    </w:pPr>
    <w:rPr>
      <w:szCs w:val="20"/>
    </w:rPr>
  </w:style>
  <w:style w:type="paragraph" w:styleId="Lista5">
    <w:name w:val="List 5"/>
    <w:basedOn w:val="Normalny"/>
    <w:uiPriority w:val="99"/>
    <w:semiHidden/>
    <w:rsid w:val="00BC1113"/>
    <w:pPr>
      <w:ind w:left="1415" w:hanging="283"/>
    </w:pPr>
    <w:rPr>
      <w:szCs w:val="20"/>
    </w:rPr>
  </w:style>
  <w:style w:type="paragraph" w:styleId="Listapunktowana2">
    <w:name w:val="List Bullet 2"/>
    <w:basedOn w:val="Normalny"/>
    <w:uiPriority w:val="99"/>
    <w:semiHidden/>
    <w:rsid w:val="00BC1113"/>
    <w:pPr>
      <w:numPr>
        <w:numId w:val="17"/>
      </w:numPr>
      <w:tabs>
        <w:tab w:val="clear" w:pos="360"/>
        <w:tab w:val="num" w:pos="643"/>
      </w:tabs>
      <w:ind w:left="643"/>
    </w:pPr>
    <w:rPr>
      <w:sz w:val="20"/>
      <w:szCs w:val="20"/>
      <w:lang w:val="en-GB"/>
    </w:rPr>
  </w:style>
  <w:style w:type="paragraph" w:styleId="Listapunktowana3">
    <w:name w:val="List Bullet 3"/>
    <w:basedOn w:val="Normalny"/>
    <w:uiPriority w:val="99"/>
    <w:semiHidden/>
    <w:rsid w:val="00BC1113"/>
    <w:pPr>
      <w:numPr>
        <w:numId w:val="18"/>
      </w:numPr>
      <w:tabs>
        <w:tab w:val="num" w:pos="926"/>
      </w:tabs>
      <w:ind w:left="926"/>
    </w:pPr>
    <w:rPr>
      <w:sz w:val="20"/>
      <w:szCs w:val="20"/>
      <w:lang w:val="en-GB"/>
    </w:rPr>
  </w:style>
  <w:style w:type="paragraph" w:styleId="Listapunktowana5">
    <w:name w:val="List Bullet 5"/>
    <w:basedOn w:val="Normalny"/>
    <w:autoRedefine/>
    <w:uiPriority w:val="99"/>
    <w:semiHidden/>
    <w:rsid w:val="00BC1113"/>
    <w:pPr>
      <w:numPr>
        <w:ilvl w:val="1"/>
        <w:numId w:val="20"/>
      </w:numPr>
      <w:tabs>
        <w:tab w:val="num" w:pos="567"/>
      </w:tabs>
      <w:ind w:left="567" w:hanging="567"/>
      <w:jc w:val="both"/>
    </w:pPr>
    <w:rPr>
      <w:sz w:val="22"/>
      <w:szCs w:val="20"/>
    </w:rPr>
  </w:style>
  <w:style w:type="paragraph" w:styleId="Listanumerowana2">
    <w:name w:val="List Number 2"/>
    <w:basedOn w:val="Normalny"/>
    <w:uiPriority w:val="99"/>
    <w:rsid w:val="00BC1113"/>
    <w:pPr>
      <w:numPr>
        <w:numId w:val="21"/>
      </w:numPr>
    </w:pPr>
  </w:style>
  <w:style w:type="character" w:customStyle="1" w:styleId="BodyTextChar">
    <w:name w:val="Body Text Char"/>
    <w:aliases w:val="a2 Char,Tekst podstawowy Znak Znak Znak Char,Znak Char,Znak Znak Znak Znak Znak Char,Punktor1 Char"/>
    <w:locked/>
    <w:rsid w:val="00BC1113"/>
    <w:rPr>
      <w:rFonts w:ascii="Arial" w:hAnsi="Arial"/>
      <w:sz w:val="24"/>
    </w:rPr>
  </w:style>
  <w:style w:type="paragraph" w:styleId="Tekstpodstawowyzwciciem">
    <w:name w:val="Body Text First Indent"/>
    <w:basedOn w:val="Tekstpodstawowy"/>
    <w:link w:val="TekstpodstawowyzwciciemZnak"/>
    <w:uiPriority w:val="99"/>
    <w:semiHidden/>
    <w:rsid w:val="0062162D"/>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BC1113"/>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BC1113"/>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BC1113"/>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rsid w:val="00BC1113"/>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BC1113"/>
    <w:pPr>
      <w:spacing w:before="120" w:after="120"/>
      <w:jc w:val="both"/>
    </w:pPr>
    <w:rPr>
      <w:rFonts w:ascii="Optima" w:hAnsi="Optima"/>
      <w:sz w:val="22"/>
      <w:szCs w:val="22"/>
      <w:lang w:val="en-GB"/>
    </w:rPr>
  </w:style>
  <w:style w:type="paragraph" w:customStyle="1" w:styleId="1">
    <w:name w:val="1"/>
    <w:basedOn w:val="Normalny"/>
    <w:next w:val="Nagwek"/>
    <w:uiPriority w:val="99"/>
    <w:rsid w:val="00BC1113"/>
    <w:pPr>
      <w:tabs>
        <w:tab w:val="center" w:pos="4536"/>
        <w:tab w:val="right" w:pos="9072"/>
      </w:tabs>
    </w:pPr>
  </w:style>
  <w:style w:type="paragraph" w:customStyle="1" w:styleId="Head12">
    <w:name w:val="Head 1.2"/>
    <w:basedOn w:val="Normalny"/>
    <w:autoRedefine/>
    <w:uiPriority w:val="99"/>
    <w:rsid w:val="00BC1113"/>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62162D"/>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BC1113"/>
    <w:pPr>
      <w:spacing w:before="100" w:beforeAutospacing="1" w:after="100" w:afterAutospacing="1"/>
    </w:pPr>
    <w:rPr>
      <w:rFonts w:ascii="Arial Narrow" w:hAnsi="Arial Narrow"/>
      <w:b/>
      <w:bCs/>
    </w:rPr>
  </w:style>
  <w:style w:type="paragraph" w:customStyle="1" w:styleId="xl25">
    <w:name w:val="xl25"/>
    <w:basedOn w:val="Normalny"/>
    <w:uiPriority w:val="99"/>
    <w:rsid w:val="00BC1113"/>
    <w:pPr>
      <w:spacing w:before="100" w:beforeAutospacing="1" w:after="100" w:afterAutospacing="1"/>
    </w:pPr>
  </w:style>
  <w:style w:type="paragraph" w:customStyle="1" w:styleId="xl26">
    <w:name w:val="xl26"/>
    <w:basedOn w:val="Normalny"/>
    <w:uiPriority w:val="99"/>
    <w:rsid w:val="00BC1113"/>
    <w:pPr>
      <w:spacing w:before="100" w:beforeAutospacing="1" w:after="100" w:afterAutospacing="1"/>
    </w:pPr>
    <w:rPr>
      <w:rFonts w:ascii="Arial" w:hAnsi="Arial" w:cs="Arial"/>
      <w:b/>
      <w:bCs/>
    </w:rPr>
  </w:style>
  <w:style w:type="paragraph" w:customStyle="1" w:styleId="xl27">
    <w:name w:val="xl27"/>
    <w:basedOn w:val="Normalny"/>
    <w:uiPriority w:val="99"/>
    <w:rsid w:val="00BC1113"/>
    <w:pPr>
      <w:spacing w:before="100" w:beforeAutospacing="1" w:after="100" w:afterAutospacing="1"/>
    </w:pPr>
  </w:style>
  <w:style w:type="paragraph" w:customStyle="1" w:styleId="xl28">
    <w:name w:val="xl28"/>
    <w:basedOn w:val="Normalny"/>
    <w:uiPriority w:val="99"/>
    <w:rsid w:val="00BC1113"/>
    <w:pPr>
      <w:spacing w:before="100" w:beforeAutospacing="1" w:after="100" w:afterAutospacing="1"/>
    </w:pPr>
  </w:style>
  <w:style w:type="paragraph" w:customStyle="1" w:styleId="xl29">
    <w:name w:val="xl29"/>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BC1113"/>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BC111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BC1113"/>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BC1113"/>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BC1113"/>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BC1113"/>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BC1113"/>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BC1113"/>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BC1113"/>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BC1113"/>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BC1113"/>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BC1113"/>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BC1113"/>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BC1113"/>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BC1113"/>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BC1113"/>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BC1113"/>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BC1113"/>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BC1113"/>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BC1113"/>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BC1113"/>
    <w:pPr>
      <w:spacing w:before="100" w:beforeAutospacing="1" w:after="100" w:afterAutospacing="1"/>
    </w:pPr>
    <w:rPr>
      <w:rFonts w:ascii="Arial" w:hAnsi="Arial" w:cs="Arial"/>
    </w:rPr>
  </w:style>
  <w:style w:type="paragraph" w:customStyle="1" w:styleId="xl53">
    <w:name w:val="xl53"/>
    <w:basedOn w:val="Normalny"/>
    <w:uiPriority w:val="99"/>
    <w:rsid w:val="00BC1113"/>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BC1113"/>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BC1113"/>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BC1113"/>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BC1113"/>
    <w:pPr>
      <w:spacing w:before="100" w:beforeAutospacing="1" w:after="100" w:afterAutospacing="1"/>
      <w:jc w:val="center"/>
    </w:pPr>
  </w:style>
  <w:style w:type="paragraph" w:customStyle="1" w:styleId="xl65">
    <w:name w:val="xl65"/>
    <w:basedOn w:val="Normalny"/>
    <w:uiPriority w:val="99"/>
    <w:rsid w:val="00BC1113"/>
    <w:pPr>
      <w:spacing w:before="100" w:beforeAutospacing="1" w:after="100" w:afterAutospacing="1"/>
      <w:jc w:val="center"/>
    </w:pPr>
    <w:rPr>
      <w:rFonts w:ascii="Arial" w:hAnsi="Arial" w:cs="Arial"/>
      <w:b/>
      <w:bCs/>
    </w:rPr>
  </w:style>
  <w:style w:type="paragraph" w:customStyle="1" w:styleId="xl66">
    <w:name w:val="xl66"/>
    <w:basedOn w:val="Normalny"/>
    <w:uiPriority w:val="99"/>
    <w:rsid w:val="00BC1113"/>
    <w:pPr>
      <w:pBdr>
        <w:bottom w:val="single" w:sz="4" w:space="0" w:color="auto"/>
      </w:pBdr>
      <w:spacing w:before="100" w:beforeAutospacing="1" w:after="100" w:afterAutospacing="1"/>
    </w:pPr>
  </w:style>
  <w:style w:type="paragraph" w:customStyle="1" w:styleId="xl67">
    <w:name w:val="xl67"/>
    <w:basedOn w:val="Normalny"/>
    <w:uiPriority w:val="99"/>
    <w:rsid w:val="00BC1113"/>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BC1113"/>
    <w:pPr>
      <w:pBdr>
        <w:bottom w:val="single" w:sz="4" w:space="0" w:color="auto"/>
      </w:pBdr>
      <w:spacing w:before="100" w:beforeAutospacing="1" w:after="100" w:afterAutospacing="1"/>
    </w:pPr>
  </w:style>
  <w:style w:type="paragraph" w:customStyle="1" w:styleId="xl69">
    <w:name w:val="xl69"/>
    <w:basedOn w:val="Normalny"/>
    <w:uiPriority w:val="99"/>
    <w:rsid w:val="00BC1113"/>
    <w:pPr>
      <w:spacing w:before="100" w:beforeAutospacing="1" w:after="100" w:afterAutospacing="1"/>
    </w:pPr>
    <w:rPr>
      <w:rFonts w:ascii="Arial" w:hAnsi="Arial" w:cs="Arial"/>
      <w:b/>
      <w:bCs/>
    </w:rPr>
  </w:style>
  <w:style w:type="paragraph" w:customStyle="1" w:styleId="xl70">
    <w:name w:val="xl70"/>
    <w:basedOn w:val="Normalny"/>
    <w:uiPriority w:val="99"/>
    <w:rsid w:val="00BC1113"/>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BC1113"/>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BC1113"/>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BC1113"/>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BC1113"/>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BC1113"/>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BC1113"/>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BC1113"/>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BC1113"/>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BC1113"/>
    <w:pPr>
      <w:spacing w:before="60" w:line="360" w:lineRule="auto"/>
      <w:ind w:firstLine="851"/>
      <w:jc w:val="both"/>
    </w:pPr>
    <w:rPr>
      <w:rFonts w:ascii="Arial" w:hAnsi="Arial"/>
      <w:sz w:val="20"/>
      <w:szCs w:val="20"/>
    </w:rPr>
  </w:style>
  <w:style w:type="paragraph" w:customStyle="1" w:styleId="Styl1">
    <w:name w:val="Styl1"/>
    <w:basedOn w:val="Normalny"/>
    <w:uiPriority w:val="99"/>
    <w:rsid w:val="00BC1113"/>
    <w:pPr>
      <w:jc w:val="both"/>
    </w:pPr>
    <w:rPr>
      <w:rFonts w:ascii="Arial" w:hAnsi="Arial"/>
      <w:sz w:val="20"/>
    </w:rPr>
  </w:style>
  <w:style w:type="paragraph" w:customStyle="1" w:styleId="font5">
    <w:name w:val="font5"/>
    <w:basedOn w:val="Normalny"/>
    <w:uiPriority w:val="99"/>
    <w:rsid w:val="00BC1113"/>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BC1113"/>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BC1113"/>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BC1113"/>
    <w:pPr>
      <w:spacing w:before="30" w:after="30" w:line="360" w:lineRule="auto"/>
      <w:jc w:val="both"/>
    </w:pPr>
    <w:rPr>
      <w:rFonts w:ascii="Arial" w:hAnsi="Arial"/>
      <w:sz w:val="22"/>
    </w:rPr>
  </w:style>
  <w:style w:type="paragraph" w:customStyle="1" w:styleId="zwyklywcietyZnak">
    <w:name w:val="zwykly wciety Znak"/>
    <w:basedOn w:val="Normalny"/>
    <w:uiPriority w:val="99"/>
    <w:rsid w:val="00BC1113"/>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BC1113"/>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BC1113"/>
    <w:pPr>
      <w:widowControl w:val="0"/>
      <w:suppressAutoHyphens/>
    </w:pPr>
    <w:rPr>
      <w:rFonts w:eastAsia="Calibri"/>
      <w:szCs w:val="20"/>
    </w:rPr>
  </w:style>
  <w:style w:type="paragraph" w:customStyle="1" w:styleId="StylPrzed0pt">
    <w:name w:val="Styl Przed:  0 pt"/>
    <w:basedOn w:val="Normalny"/>
    <w:uiPriority w:val="99"/>
    <w:rsid w:val="00BC1113"/>
    <w:pPr>
      <w:tabs>
        <w:tab w:val="num" w:pos="360"/>
      </w:tabs>
    </w:pPr>
  </w:style>
  <w:style w:type="paragraph" w:customStyle="1" w:styleId="Nagowek3">
    <w:name w:val="Nagłowek 3"/>
    <w:basedOn w:val="Nagwek2"/>
    <w:qFormat/>
    <w:rsid w:val="0062162D"/>
    <w:pPr>
      <w:keepNext w:val="0"/>
      <w:snapToGrid w:val="0"/>
      <w:spacing w:before="240"/>
    </w:pPr>
    <w:rPr>
      <w:rFonts w:ascii="Arial" w:eastAsia="Calibri" w:hAnsi="Arial"/>
      <w:b/>
      <w:szCs w:val="20"/>
    </w:rPr>
  </w:style>
  <w:style w:type="paragraph" w:customStyle="1" w:styleId="edek">
    <w:name w:val="edek"/>
    <w:basedOn w:val="Normalny"/>
    <w:uiPriority w:val="99"/>
    <w:rsid w:val="00BC1113"/>
    <w:pPr>
      <w:snapToGrid w:val="0"/>
      <w:jc w:val="both"/>
    </w:pPr>
    <w:rPr>
      <w:szCs w:val="20"/>
    </w:rPr>
  </w:style>
  <w:style w:type="paragraph" w:customStyle="1" w:styleId="Domylnie">
    <w:name w:val="Domyślnie"/>
    <w:uiPriority w:val="99"/>
    <w:rsid w:val="0062162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62162D"/>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BC1113"/>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BC1113"/>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BC1113"/>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BC1113"/>
  </w:style>
  <w:style w:type="paragraph" w:customStyle="1" w:styleId="Znak12">
    <w:name w:val="Znak12"/>
    <w:basedOn w:val="Normalny"/>
    <w:uiPriority w:val="99"/>
    <w:rsid w:val="00BC1113"/>
  </w:style>
  <w:style w:type="paragraph" w:customStyle="1" w:styleId="akapit2">
    <w:name w:val="akapit2"/>
    <w:basedOn w:val="Normalny"/>
    <w:next w:val="Listanumerowana2"/>
    <w:uiPriority w:val="99"/>
    <w:rsid w:val="00BC1113"/>
    <w:pPr>
      <w:spacing w:before="120" w:after="120" w:line="360" w:lineRule="auto"/>
    </w:pPr>
    <w:rPr>
      <w:b/>
      <w:bCs/>
      <w:lang w:eastAsia="en-US"/>
    </w:rPr>
  </w:style>
  <w:style w:type="paragraph" w:customStyle="1" w:styleId="p3">
    <w:name w:val="p3"/>
    <w:basedOn w:val="Normalny"/>
    <w:uiPriority w:val="99"/>
    <w:rsid w:val="00BC1113"/>
    <w:pPr>
      <w:widowControl w:val="0"/>
      <w:tabs>
        <w:tab w:val="left" w:pos="1500"/>
      </w:tabs>
      <w:spacing w:line="280" w:lineRule="atLeast"/>
    </w:pPr>
    <w:rPr>
      <w:szCs w:val="20"/>
    </w:rPr>
  </w:style>
  <w:style w:type="paragraph" w:customStyle="1" w:styleId="NormalCyr">
    <w:name w:val="NormalCyr"/>
    <w:basedOn w:val="Normalny"/>
    <w:uiPriority w:val="99"/>
    <w:rsid w:val="00BC1113"/>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BC1113"/>
    <w:pPr>
      <w:ind w:left="426" w:hanging="426"/>
      <w:jc w:val="both"/>
    </w:pPr>
    <w:rPr>
      <w:szCs w:val="20"/>
    </w:rPr>
  </w:style>
  <w:style w:type="paragraph" w:customStyle="1" w:styleId="tekstost">
    <w:name w:val="tekst ost"/>
    <w:basedOn w:val="Normalny"/>
    <w:uiPriority w:val="99"/>
    <w:rsid w:val="00BC1113"/>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BC1113"/>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BC1113"/>
  </w:style>
  <w:style w:type="paragraph" w:customStyle="1" w:styleId="WW-Tekstpodstawowywcity3">
    <w:name w:val="WW-Tekst podstawowy wcięty 3"/>
    <w:basedOn w:val="Normalny"/>
    <w:uiPriority w:val="99"/>
    <w:rsid w:val="00BC1113"/>
    <w:pPr>
      <w:suppressAutoHyphens/>
      <w:ind w:left="709" w:firstLine="1"/>
    </w:pPr>
    <w:rPr>
      <w:szCs w:val="20"/>
    </w:rPr>
  </w:style>
  <w:style w:type="paragraph" w:customStyle="1" w:styleId="msolistparagraph0">
    <w:name w:val="msolistparagraph"/>
    <w:basedOn w:val="Normalny"/>
    <w:rsid w:val="00BC1113"/>
    <w:pPr>
      <w:ind w:left="708"/>
    </w:pPr>
    <w:rPr>
      <w:rFonts w:eastAsia="Calibri"/>
    </w:rPr>
  </w:style>
  <w:style w:type="character" w:customStyle="1" w:styleId="zwyklyZnakZnak">
    <w:name w:val="zwykly Znak Znak"/>
    <w:uiPriority w:val="99"/>
    <w:rsid w:val="00BC1113"/>
    <w:rPr>
      <w:rFonts w:ascii="Arial" w:hAnsi="Arial"/>
      <w:sz w:val="24"/>
      <w:lang w:val="pl-PL" w:eastAsia="pl-PL"/>
    </w:rPr>
  </w:style>
  <w:style w:type="character" w:customStyle="1" w:styleId="zwyklywcietyZnakZnak">
    <w:name w:val="zwykly wciety Znak Znak"/>
    <w:uiPriority w:val="99"/>
    <w:rsid w:val="00BC1113"/>
    <w:rPr>
      <w:rFonts w:ascii="Arial" w:hAnsi="Arial"/>
      <w:sz w:val="24"/>
      <w:lang w:val="pl-PL" w:eastAsia="pl-PL"/>
    </w:rPr>
  </w:style>
  <w:style w:type="character" w:customStyle="1" w:styleId="a2ZnakZnak">
    <w:name w:val="a2 Znak Znak"/>
    <w:uiPriority w:val="99"/>
    <w:rsid w:val="00BC1113"/>
    <w:rPr>
      <w:rFonts w:ascii="Arial" w:hAnsi="Arial"/>
      <w:sz w:val="24"/>
      <w:lang w:val="pl-PL" w:eastAsia="pl-PL"/>
    </w:rPr>
  </w:style>
  <w:style w:type="paragraph" w:customStyle="1" w:styleId="warunki4">
    <w:name w:val="warunki4"/>
    <w:basedOn w:val="Normalny"/>
    <w:uiPriority w:val="99"/>
    <w:rsid w:val="00BC1113"/>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uiPriority w:val="99"/>
    <w:locked/>
    <w:rsid w:val="00BC1113"/>
    <w:rPr>
      <w:rFonts w:ascii="Verdana" w:hAnsi="Verdana"/>
      <w:sz w:val="16"/>
      <w:shd w:val="clear" w:color="auto" w:fill="FFFFFF"/>
    </w:rPr>
  </w:style>
  <w:style w:type="paragraph" w:customStyle="1" w:styleId="Teksttreci1">
    <w:name w:val="Tekst treści1"/>
    <w:basedOn w:val="Normalny"/>
    <w:link w:val="Teksttreci"/>
    <w:uiPriority w:val="99"/>
    <w:rsid w:val="0062162D"/>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62162D"/>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BC1113"/>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62162D"/>
    <w:pPr>
      <w:keepNext w:val="0"/>
      <w:numPr>
        <w:ilvl w:val="4"/>
        <w:numId w:val="24"/>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BC1113"/>
    <w:pPr>
      <w:numPr>
        <w:ilvl w:val="3"/>
        <w:numId w:val="24"/>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BC1113"/>
    <w:rPr>
      <w:rFonts w:ascii="Courier New" w:hAnsi="Courier New"/>
      <w:lang w:val="pl-PL" w:eastAsia="pl-PL"/>
    </w:rPr>
  </w:style>
  <w:style w:type="paragraph" w:customStyle="1" w:styleId="KW-Lev-1">
    <w:name w:val="_KW-Lev-1"/>
    <w:basedOn w:val="Nagwek1"/>
    <w:next w:val="Normalny"/>
    <w:uiPriority w:val="99"/>
    <w:rsid w:val="00BC1113"/>
    <w:pPr>
      <w:numPr>
        <w:numId w:val="25"/>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BC1113"/>
    <w:pPr>
      <w:numPr>
        <w:ilvl w:val="1"/>
        <w:numId w:val="25"/>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BC1113"/>
    <w:pPr>
      <w:numPr>
        <w:ilvl w:val="2"/>
        <w:numId w:val="25"/>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BC1113"/>
    <w:pPr>
      <w:numPr>
        <w:ilvl w:val="3"/>
        <w:numId w:val="25"/>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BC1113"/>
    <w:pPr>
      <w:numPr>
        <w:ilvl w:val="4"/>
      </w:numPr>
      <w:tabs>
        <w:tab w:val="num" w:pos="1440"/>
      </w:tabs>
    </w:pPr>
    <w:rPr>
      <w:color w:val="808000"/>
    </w:rPr>
  </w:style>
  <w:style w:type="character" w:customStyle="1" w:styleId="KW-Lev-2Znak">
    <w:name w:val="_KW-Lev-2 Znak"/>
    <w:link w:val="KW-Lev-2"/>
    <w:uiPriority w:val="99"/>
    <w:locked/>
    <w:rsid w:val="00BC1113"/>
    <w:rPr>
      <w:rFonts w:ascii="Verdana" w:eastAsia="Times New Roman" w:hAnsi="Verdana" w:cs="Times New Roman"/>
      <w:color w:val="0000FF"/>
      <w:sz w:val="18"/>
      <w:szCs w:val="24"/>
      <w:lang w:eastAsia="pl-PL"/>
    </w:rPr>
  </w:style>
  <w:style w:type="character" w:customStyle="1" w:styleId="apple-converted-space">
    <w:name w:val="apple-converted-space"/>
    <w:rsid w:val="00BC1113"/>
  </w:style>
  <w:style w:type="paragraph" w:customStyle="1" w:styleId="Standardowy1">
    <w:name w:val="Standardowy1"/>
    <w:link w:val="NormalTableZnak"/>
    <w:uiPriority w:val="99"/>
    <w:rsid w:val="0062162D"/>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BC1113"/>
    <w:rPr>
      <w:rFonts w:ascii="Times New Roman" w:eastAsia="Calibri" w:hAnsi="Times New Roman" w:cs="Times New Roman"/>
      <w:lang w:eastAsia="pl-PL"/>
    </w:rPr>
  </w:style>
  <w:style w:type="character" w:customStyle="1" w:styleId="akapitustep1">
    <w:name w:val="akapitustep1"/>
    <w:uiPriority w:val="99"/>
    <w:rsid w:val="00BC1113"/>
  </w:style>
  <w:style w:type="paragraph" w:customStyle="1" w:styleId="Numerowanie">
    <w:name w:val="Numerowanie"/>
    <w:basedOn w:val="Normalny"/>
    <w:rsid w:val="00BC1113"/>
    <w:pPr>
      <w:numPr>
        <w:numId w:val="26"/>
      </w:numPr>
      <w:jc w:val="both"/>
      <w:outlineLvl w:val="0"/>
    </w:pPr>
    <w:rPr>
      <w:noProof/>
      <w:szCs w:val="20"/>
    </w:rPr>
  </w:style>
  <w:style w:type="paragraph" w:customStyle="1" w:styleId="Bezodstpw1">
    <w:name w:val="Bez odstępów1"/>
    <w:uiPriority w:val="99"/>
    <w:rsid w:val="0062162D"/>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BC1113"/>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BC1113"/>
    <w:rPr>
      <w:rFonts w:ascii="Times New Roman" w:hAnsi="Times New Roman"/>
      <w:sz w:val="24"/>
    </w:rPr>
  </w:style>
  <w:style w:type="character" w:customStyle="1" w:styleId="FontStyle27">
    <w:name w:val="Font Style27"/>
    <w:rsid w:val="00BC1113"/>
    <w:rPr>
      <w:rFonts w:ascii="Garamond" w:hAnsi="Garamond"/>
      <w:b/>
      <w:sz w:val="20"/>
    </w:rPr>
  </w:style>
  <w:style w:type="character" w:customStyle="1" w:styleId="FontStyle30">
    <w:name w:val="Font Style30"/>
    <w:uiPriority w:val="99"/>
    <w:rsid w:val="00BC1113"/>
    <w:rPr>
      <w:rFonts w:ascii="Garamond" w:hAnsi="Garamond"/>
      <w:sz w:val="20"/>
    </w:rPr>
  </w:style>
  <w:style w:type="paragraph" w:customStyle="1" w:styleId="Nagwekspisutreci1">
    <w:name w:val="Nagłówek spisu treści1"/>
    <w:basedOn w:val="Nagwek1"/>
    <w:next w:val="Normalny"/>
    <w:uiPriority w:val="99"/>
    <w:rsid w:val="00BC1113"/>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BC1113"/>
    <w:pPr>
      <w:numPr>
        <w:numId w:val="22"/>
      </w:numPr>
    </w:pPr>
  </w:style>
  <w:style w:type="numbering" w:customStyle="1" w:styleId="Biecalista1">
    <w:name w:val="Bieżąca lista1"/>
    <w:rsid w:val="00BC1113"/>
    <w:pPr>
      <w:numPr>
        <w:numId w:val="23"/>
      </w:numPr>
    </w:pPr>
  </w:style>
  <w:style w:type="paragraph" w:customStyle="1" w:styleId="Teksttreci0">
    <w:name w:val="Tekst treści"/>
    <w:basedOn w:val="Normalny"/>
    <w:rsid w:val="00BC1113"/>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BC1113"/>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BC1113"/>
    <w:pPr>
      <w:widowControl w:val="0"/>
      <w:autoSpaceDE w:val="0"/>
      <w:autoSpaceDN w:val="0"/>
      <w:adjustRightInd w:val="0"/>
    </w:pPr>
  </w:style>
  <w:style w:type="paragraph" w:customStyle="1" w:styleId="Style11">
    <w:name w:val="Style11"/>
    <w:basedOn w:val="Normalny"/>
    <w:uiPriority w:val="99"/>
    <w:rsid w:val="00BC1113"/>
    <w:pPr>
      <w:widowControl w:val="0"/>
      <w:autoSpaceDE w:val="0"/>
      <w:autoSpaceDN w:val="0"/>
      <w:adjustRightInd w:val="0"/>
      <w:spacing w:line="230" w:lineRule="exact"/>
    </w:pPr>
  </w:style>
  <w:style w:type="paragraph" w:customStyle="1" w:styleId="Style1">
    <w:name w:val="Style1"/>
    <w:basedOn w:val="Normalny"/>
    <w:rsid w:val="00BC1113"/>
    <w:pPr>
      <w:widowControl w:val="0"/>
      <w:autoSpaceDE w:val="0"/>
      <w:autoSpaceDN w:val="0"/>
      <w:adjustRightInd w:val="0"/>
    </w:pPr>
  </w:style>
  <w:style w:type="character" w:customStyle="1" w:styleId="FontStyle12">
    <w:name w:val="Font Style12"/>
    <w:rsid w:val="00BC1113"/>
    <w:rPr>
      <w:rFonts w:ascii="Times New Roman" w:hAnsi="Times New Roman" w:cs="Times New Roman"/>
      <w:sz w:val="16"/>
      <w:szCs w:val="16"/>
    </w:rPr>
  </w:style>
  <w:style w:type="character" w:customStyle="1" w:styleId="para">
    <w:name w:val="para"/>
    <w:basedOn w:val="Domylnaczcionkaakapitu"/>
    <w:rsid w:val="00BC1113"/>
  </w:style>
  <w:style w:type="character" w:customStyle="1" w:styleId="descr">
    <w:name w:val="descr"/>
    <w:basedOn w:val="Domylnaczcionkaakapitu"/>
    <w:rsid w:val="00BC1113"/>
  </w:style>
  <w:style w:type="paragraph" w:customStyle="1" w:styleId="Style2">
    <w:name w:val="Style2"/>
    <w:basedOn w:val="Normalny"/>
    <w:uiPriority w:val="99"/>
    <w:rsid w:val="00BC1113"/>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BC1113"/>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BC1113"/>
    <w:pPr>
      <w:tabs>
        <w:tab w:val="left" w:pos="851"/>
      </w:tabs>
      <w:spacing w:before="120"/>
      <w:jc w:val="both"/>
    </w:pPr>
    <w:rPr>
      <w:szCs w:val="20"/>
    </w:rPr>
  </w:style>
  <w:style w:type="paragraph" w:customStyle="1" w:styleId="Tekstpodstawowywcity34">
    <w:name w:val="Tekst podstawowy wcięty 34"/>
    <w:basedOn w:val="Normalny"/>
    <w:rsid w:val="00BC1113"/>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BC1113"/>
    <w:pPr>
      <w:tabs>
        <w:tab w:val="left" w:pos="8505"/>
        <w:tab w:val="left" w:pos="13608"/>
      </w:tabs>
      <w:spacing w:before="60" w:line="360" w:lineRule="auto"/>
      <w:jc w:val="both"/>
    </w:pPr>
    <w:rPr>
      <w:kern w:val="16"/>
    </w:rPr>
  </w:style>
  <w:style w:type="paragraph" w:customStyle="1" w:styleId="Akapitzlist3">
    <w:name w:val="Akapit z listą3"/>
    <w:basedOn w:val="Normalny"/>
    <w:rsid w:val="00BC1113"/>
    <w:pPr>
      <w:spacing w:before="120"/>
      <w:ind w:left="720"/>
      <w:jc w:val="both"/>
      <w:outlineLvl w:val="0"/>
    </w:pPr>
  </w:style>
  <w:style w:type="character" w:customStyle="1" w:styleId="st1">
    <w:name w:val="st1"/>
    <w:basedOn w:val="Domylnaczcionkaakapitu"/>
    <w:rsid w:val="00BC1113"/>
  </w:style>
  <w:style w:type="paragraph" w:styleId="Indeks1">
    <w:name w:val="index 1"/>
    <w:basedOn w:val="Normalny"/>
    <w:autoRedefine/>
    <w:semiHidden/>
    <w:rsid w:val="00BC1113"/>
    <w:pPr>
      <w:numPr>
        <w:numId w:val="27"/>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BC1113"/>
    <w:pPr>
      <w:spacing w:before="120"/>
      <w:jc w:val="both"/>
    </w:pPr>
    <w:rPr>
      <w:szCs w:val="20"/>
    </w:rPr>
  </w:style>
  <w:style w:type="paragraph" w:customStyle="1" w:styleId="Nagwek1TopicHeading1H1h1L1Level1">
    <w:name w:val="Nag³ówek 1.Topic Heading 1.H1.h1.L1.Level 1"/>
    <w:basedOn w:val="Normalny"/>
    <w:next w:val="Normalny"/>
    <w:rsid w:val="00BC1113"/>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BC1113"/>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BC1113"/>
    <w:pPr>
      <w:spacing w:before="120"/>
      <w:ind w:left="360" w:hanging="360"/>
      <w:jc w:val="both"/>
    </w:pPr>
  </w:style>
  <w:style w:type="paragraph" w:customStyle="1" w:styleId="xl151">
    <w:name w:val="xl151"/>
    <w:basedOn w:val="Normalny"/>
    <w:rsid w:val="00BC1113"/>
    <w:pPr>
      <w:autoSpaceDE w:val="0"/>
      <w:autoSpaceDN w:val="0"/>
      <w:spacing w:before="100" w:after="100"/>
    </w:pPr>
    <w:rPr>
      <w:b/>
      <w:bCs/>
      <w:sz w:val="20"/>
    </w:rPr>
  </w:style>
  <w:style w:type="paragraph" w:customStyle="1" w:styleId="Text">
    <w:name w:val="Text"/>
    <w:basedOn w:val="Normalny"/>
    <w:rsid w:val="00BC1113"/>
    <w:pPr>
      <w:suppressAutoHyphens/>
      <w:spacing w:after="240"/>
      <w:ind w:firstLine="1440"/>
    </w:pPr>
    <w:rPr>
      <w:szCs w:val="20"/>
      <w:lang w:val="en-US" w:eastAsia="ar-SA"/>
    </w:rPr>
  </w:style>
  <w:style w:type="paragraph" w:customStyle="1" w:styleId="Style5">
    <w:name w:val="Style5"/>
    <w:basedOn w:val="Normalny"/>
    <w:uiPriority w:val="99"/>
    <w:rsid w:val="00BC1113"/>
    <w:pPr>
      <w:widowControl w:val="0"/>
      <w:autoSpaceDE w:val="0"/>
      <w:autoSpaceDN w:val="0"/>
      <w:adjustRightInd w:val="0"/>
    </w:pPr>
  </w:style>
  <w:style w:type="character" w:customStyle="1" w:styleId="FontStyle16">
    <w:name w:val="Font Style16"/>
    <w:rsid w:val="00BC1113"/>
    <w:rPr>
      <w:rFonts w:ascii="Times New Roman" w:hAnsi="Times New Roman" w:cs="Times New Roman"/>
      <w:b/>
      <w:bCs/>
      <w:sz w:val="22"/>
      <w:szCs w:val="22"/>
    </w:rPr>
  </w:style>
  <w:style w:type="paragraph" w:customStyle="1" w:styleId="Wyliczenie1">
    <w:name w:val="Wyliczenie 1"/>
    <w:basedOn w:val="Normalny"/>
    <w:link w:val="Wyliczenie1Znak"/>
    <w:rsid w:val="00BC1113"/>
    <w:pPr>
      <w:numPr>
        <w:numId w:val="28"/>
      </w:numPr>
      <w:tabs>
        <w:tab w:val="left" w:pos="851"/>
      </w:tabs>
      <w:suppressAutoHyphens/>
      <w:spacing w:before="120"/>
      <w:jc w:val="both"/>
    </w:pPr>
    <w:rPr>
      <w:szCs w:val="20"/>
      <w:lang w:eastAsia="ar-SA"/>
    </w:rPr>
  </w:style>
  <w:style w:type="paragraph" w:customStyle="1" w:styleId="Tre">
    <w:name w:val="Treść"/>
    <w:basedOn w:val="Nagwek"/>
    <w:rsid w:val="00BC1113"/>
    <w:pPr>
      <w:tabs>
        <w:tab w:val="clear" w:pos="4536"/>
        <w:tab w:val="clear" w:pos="9072"/>
      </w:tabs>
    </w:pPr>
    <w:rPr>
      <w:rFonts w:ascii="Courier New" w:hAnsi="Courier New"/>
      <w:sz w:val="22"/>
      <w:szCs w:val="20"/>
    </w:rPr>
  </w:style>
  <w:style w:type="character" w:customStyle="1" w:styleId="FontStyle11">
    <w:name w:val="Font Style11"/>
    <w:rsid w:val="00BC1113"/>
    <w:rPr>
      <w:rFonts w:ascii="Times New Roman" w:hAnsi="Times New Roman" w:cs="Times New Roman"/>
      <w:sz w:val="16"/>
      <w:szCs w:val="16"/>
    </w:rPr>
  </w:style>
  <w:style w:type="character" w:customStyle="1" w:styleId="FontStyle73">
    <w:name w:val="Font Style73"/>
    <w:rsid w:val="00BC1113"/>
    <w:rPr>
      <w:rFonts w:ascii="Arial" w:hAnsi="Arial" w:cs="Arial"/>
      <w:sz w:val="20"/>
      <w:szCs w:val="20"/>
    </w:rPr>
  </w:style>
  <w:style w:type="character" w:customStyle="1" w:styleId="FontStyle69">
    <w:name w:val="Font Style69"/>
    <w:rsid w:val="00BC1113"/>
    <w:rPr>
      <w:rFonts w:ascii="Arial" w:hAnsi="Arial" w:cs="Arial"/>
      <w:b/>
      <w:bCs/>
      <w:sz w:val="20"/>
      <w:szCs w:val="20"/>
    </w:rPr>
  </w:style>
  <w:style w:type="paragraph" w:customStyle="1" w:styleId="Style33">
    <w:name w:val="Style33"/>
    <w:basedOn w:val="Normalny"/>
    <w:uiPriority w:val="99"/>
    <w:rsid w:val="00BC1113"/>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BC1113"/>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BC1113"/>
    <w:rPr>
      <w:rFonts w:ascii="Arial" w:hAnsi="Arial" w:cs="Arial"/>
      <w:sz w:val="20"/>
      <w:szCs w:val="20"/>
    </w:rPr>
  </w:style>
  <w:style w:type="character" w:customStyle="1" w:styleId="apple-style-span">
    <w:name w:val="apple-style-span"/>
    <w:basedOn w:val="Domylnaczcionkaakapitu"/>
    <w:rsid w:val="00BC1113"/>
  </w:style>
  <w:style w:type="paragraph" w:customStyle="1" w:styleId="text0">
    <w:name w:val="text"/>
    <w:rsid w:val="0062162D"/>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BC1113"/>
    <w:rPr>
      <w:rFonts w:ascii="Times New Roman" w:eastAsia="Times New Roman" w:hAnsi="Times New Roman" w:cs="Times New Roman"/>
      <w:sz w:val="24"/>
      <w:szCs w:val="20"/>
      <w:lang w:eastAsia="ar-SA"/>
    </w:rPr>
  </w:style>
  <w:style w:type="character" w:customStyle="1" w:styleId="FontStyle102">
    <w:name w:val="Font Style102"/>
    <w:uiPriority w:val="99"/>
    <w:rsid w:val="00BC1113"/>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BC1113"/>
    <w:pPr>
      <w:spacing w:before="120"/>
      <w:ind w:left="708"/>
      <w:jc w:val="both"/>
      <w:outlineLvl w:val="0"/>
    </w:pPr>
    <w:rPr>
      <w:szCs w:val="20"/>
    </w:rPr>
  </w:style>
  <w:style w:type="paragraph" w:customStyle="1" w:styleId="Punktwustpie">
    <w:name w:val="! Punkt w ustępie"/>
    <w:basedOn w:val="Normalny"/>
    <w:uiPriority w:val="99"/>
    <w:rsid w:val="00BC1113"/>
    <w:pPr>
      <w:numPr>
        <w:numId w:val="29"/>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BC1113"/>
    <w:pPr>
      <w:numPr>
        <w:numId w:val="30"/>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BC1113"/>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BC1113"/>
    <w:pPr>
      <w:spacing w:before="120"/>
      <w:ind w:left="720"/>
      <w:jc w:val="both"/>
      <w:outlineLvl w:val="0"/>
    </w:pPr>
  </w:style>
  <w:style w:type="numbering" w:customStyle="1" w:styleId="Bezlisty1">
    <w:name w:val="Bez listy1"/>
    <w:next w:val="Bezlisty"/>
    <w:semiHidden/>
    <w:unhideWhenUsed/>
    <w:rsid w:val="00BC1113"/>
  </w:style>
  <w:style w:type="paragraph" w:styleId="Nagwekspisutreci">
    <w:name w:val="TOC Heading"/>
    <w:basedOn w:val="Nagwek1"/>
    <w:next w:val="Normalny"/>
    <w:uiPriority w:val="99"/>
    <w:unhideWhenUsed/>
    <w:qFormat/>
    <w:rsid w:val="00BC1113"/>
    <w:pPr>
      <w:keepLines/>
      <w:spacing w:before="480" w:after="0"/>
      <w:jc w:val="left"/>
      <w:outlineLvl w:val="9"/>
    </w:pPr>
    <w:rPr>
      <w:rFonts w:asciiTheme="majorHAnsi" w:eastAsiaTheme="majorEastAsia" w:hAnsiTheme="majorHAnsi" w:cstheme="majorBidi"/>
      <w:color w:val="2E74B5" w:themeColor="accent1" w:themeShade="BF"/>
      <w:sz w:val="28"/>
      <w:szCs w:val="28"/>
      <w:lang w:eastAsia="en-US"/>
    </w:rPr>
  </w:style>
  <w:style w:type="paragraph" w:customStyle="1" w:styleId="STANDARDWYLICZENIE1">
    <w:name w:val="STANDARD_WYLICZENIE1"/>
    <w:basedOn w:val="Normalny"/>
    <w:uiPriority w:val="99"/>
    <w:rsid w:val="00BC1113"/>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BC1113"/>
    <w:pPr>
      <w:spacing w:before="120"/>
      <w:jc w:val="both"/>
    </w:pPr>
    <w:rPr>
      <w:szCs w:val="20"/>
    </w:rPr>
  </w:style>
  <w:style w:type="paragraph" w:styleId="Spistreci2">
    <w:name w:val="toc 2"/>
    <w:basedOn w:val="Normalny"/>
    <w:next w:val="Normalny"/>
    <w:autoRedefine/>
    <w:uiPriority w:val="39"/>
    <w:qFormat/>
    <w:rsid w:val="0062162D"/>
    <w:pPr>
      <w:spacing w:before="120" w:after="100"/>
      <w:ind w:left="240"/>
      <w:jc w:val="both"/>
    </w:pPr>
    <w:rPr>
      <w:szCs w:val="20"/>
    </w:rPr>
  </w:style>
  <w:style w:type="character" w:customStyle="1" w:styleId="Tytuksiki1">
    <w:name w:val="Tytuł książki1"/>
    <w:uiPriority w:val="99"/>
    <w:qFormat/>
    <w:rsid w:val="00BC1113"/>
    <w:rPr>
      <w:rFonts w:cs="Times New Roman"/>
      <w:b/>
      <w:bCs/>
      <w:smallCaps/>
      <w:spacing w:val="5"/>
    </w:rPr>
  </w:style>
  <w:style w:type="paragraph" w:customStyle="1" w:styleId="CM7">
    <w:name w:val="CM7"/>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BC1113"/>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BC1113"/>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62162D"/>
    <w:pPr>
      <w:spacing w:before="120" w:after="100"/>
      <w:ind w:left="480"/>
      <w:jc w:val="both"/>
    </w:pPr>
    <w:rPr>
      <w:szCs w:val="20"/>
    </w:rPr>
  </w:style>
  <w:style w:type="paragraph" w:customStyle="1" w:styleId="Style38">
    <w:name w:val="Style38"/>
    <w:basedOn w:val="Normalny"/>
    <w:uiPriority w:val="99"/>
    <w:rsid w:val="00BC1113"/>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BC1113"/>
    <w:rPr>
      <w:rFonts w:ascii="Times New Roman" w:hAnsi="Times New Roman" w:cs="Times New Roman"/>
      <w:sz w:val="20"/>
      <w:szCs w:val="20"/>
    </w:rPr>
  </w:style>
  <w:style w:type="paragraph" w:customStyle="1" w:styleId="Style57">
    <w:name w:val="Style57"/>
    <w:basedOn w:val="Normalny"/>
    <w:uiPriority w:val="99"/>
    <w:rsid w:val="00BC1113"/>
    <w:pPr>
      <w:widowControl w:val="0"/>
      <w:autoSpaceDE w:val="0"/>
      <w:autoSpaceDN w:val="0"/>
      <w:adjustRightInd w:val="0"/>
    </w:pPr>
    <w:rPr>
      <w:rFonts w:ascii="Arial" w:hAnsi="Arial" w:cs="Arial"/>
    </w:rPr>
  </w:style>
  <w:style w:type="character" w:customStyle="1" w:styleId="Heading2Char">
    <w:name w:val="Heading 2 Char"/>
    <w:locked/>
    <w:rsid w:val="00BC1113"/>
    <w:rPr>
      <w:rFonts w:ascii="Times New Roman" w:hAnsi="Times New Roman" w:cs="Times New Roman"/>
      <w:sz w:val="20"/>
      <w:szCs w:val="20"/>
      <w:lang w:eastAsia="pl-PL"/>
    </w:rPr>
  </w:style>
  <w:style w:type="character" w:customStyle="1" w:styleId="Heading3Char">
    <w:name w:val="Heading 3 Char"/>
    <w:locked/>
    <w:rsid w:val="00BC1113"/>
    <w:rPr>
      <w:rFonts w:ascii="Times New Roman" w:hAnsi="Times New Roman" w:cs="Times New Roman"/>
      <w:sz w:val="20"/>
      <w:szCs w:val="20"/>
      <w:lang w:eastAsia="pl-PL"/>
    </w:rPr>
  </w:style>
  <w:style w:type="character" w:customStyle="1" w:styleId="FooterChar">
    <w:name w:val="Footer Char"/>
    <w:locked/>
    <w:rsid w:val="00BC1113"/>
    <w:rPr>
      <w:rFonts w:ascii="Times New Roman" w:hAnsi="Times New Roman" w:cs="Times New Roman"/>
      <w:sz w:val="20"/>
      <w:szCs w:val="20"/>
    </w:rPr>
  </w:style>
  <w:style w:type="paragraph" w:customStyle="1" w:styleId="Wyliczenie2">
    <w:name w:val="Wyliczenie 2"/>
    <w:basedOn w:val="Normalny"/>
    <w:rsid w:val="00BC1113"/>
    <w:pPr>
      <w:tabs>
        <w:tab w:val="left" w:pos="851"/>
      </w:tabs>
      <w:spacing w:before="120"/>
      <w:jc w:val="both"/>
    </w:pPr>
    <w:rPr>
      <w:rFonts w:eastAsia="Calibri"/>
      <w:szCs w:val="20"/>
    </w:rPr>
  </w:style>
  <w:style w:type="paragraph" w:customStyle="1" w:styleId="Akapitzlist5">
    <w:name w:val="Akapit z listą5"/>
    <w:basedOn w:val="Normalny"/>
    <w:rsid w:val="00BC1113"/>
    <w:pPr>
      <w:ind w:left="708"/>
    </w:pPr>
    <w:rPr>
      <w:rFonts w:eastAsia="Calibri"/>
      <w:szCs w:val="20"/>
    </w:rPr>
  </w:style>
  <w:style w:type="paragraph" w:customStyle="1" w:styleId="opistabeli">
    <w:name w:val="opis tabeli"/>
    <w:basedOn w:val="Normalny"/>
    <w:rsid w:val="00BC1113"/>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62162D"/>
    <w:pPr>
      <w:numPr>
        <w:numId w:val="31"/>
      </w:numPr>
      <w:spacing w:after="120"/>
    </w:pPr>
    <w:rPr>
      <w:rFonts w:eastAsia="Calibri"/>
      <w:kern w:val="32"/>
      <w:sz w:val="28"/>
      <w:szCs w:val="20"/>
    </w:rPr>
  </w:style>
  <w:style w:type="paragraph" w:customStyle="1" w:styleId="Rysunek">
    <w:name w:val="Rysunek"/>
    <w:basedOn w:val="Normalny"/>
    <w:link w:val="RysunekZnak"/>
    <w:rsid w:val="00BC1113"/>
    <w:pPr>
      <w:keepNext/>
      <w:spacing w:before="360" w:after="120"/>
      <w:jc w:val="center"/>
    </w:pPr>
    <w:rPr>
      <w:rFonts w:ascii="Arial" w:hAnsi="Arial"/>
      <w:sz w:val="20"/>
      <w:szCs w:val="20"/>
    </w:rPr>
  </w:style>
  <w:style w:type="character" w:customStyle="1" w:styleId="RysunekZnak">
    <w:name w:val="Rysunek Znak"/>
    <w:link w:val="Rysunek"/>
    <w:locked/>
    <w:rsid w:val="00BC1113"/>
    <w:rPr>
      <w:rFonts w:ascii="Arial" w:eastAsia="Times New Roman" w:hAnsi="Arial" w:cs="Times New Roman"/>
      <w:sz w:val="20"/>
      <w:szCs w:val="20"/>
      <w:lang w:eastAsia="pl-PL"/>
    </w:rPr>
  </w:style>
  <w:style w:type="paragraph" w:customStyle="1" w:styleId="SummaryInfo-font">
    <w:name w:val="SummaryInfo-font"/>
    <w:basedOn w:val="Normalny"/>
    <w:rsid w:val="00BC1113"/>
    <w:pPr>
      <w:spacing w:before="120"/>
      <w:jc w:val="both"/>
    </w:pPr>
    <w:rPr>
      <w:rFonts w:ascii="Arial PL" w:eastAsia="Calibri" w:hAnsi="Arial PL"/>
      <w:b/>
      <w:noProof/>
      <w:sz w:val="20"/>
      <w:szCs w:val="20"/>
    </w:rPr>
  </w:style>
  <w:style w:type="character" w:customStyle="1" w:styleId="StylArial">
    <w:name w:val="Styl Arial"/>
    <w:rsid w:val="00BC1113"/>
    <w:rPr>
      <w:rFonts w:ascii="Times New Roman" w:hAnsi="Times New Roman"/>
      <w:sz w:val="24"/>
    </w:rPr>
  </w:style>
  <w:style w:type="paragraph" w:customStyle="1" w:styleId="nagwektabeli">
    <w:name w:val="nagłówek tabeli"/>
    <w:basedOn w:val="Normalny"/>
    <w:rsid w:val="00BC1113"/>
    <w:pPr>
      <w:spacing w:before="40" w:after="40"/>
      <w:jc w:val="center"/>
    </w:pPr>
    <w:rPr>
      <w:rFonts w:eastAsia="Calibri"/>
      <w:b/>
      <w:sz w:val="22"/>
      <w:szCs w:val="20"/>
    </w:rPr>
  </w:style>
  <w:style w:type="character" w:customStyle="1" w:styleId="FontStyle57">
    <w:name w:val="Font Style57"/>
    <w:rsid w:val="00BC1113"/>
    <w:rPr>
      <w:rFonts w:ascii="Arial" w:hAnsi="Arial"/>
      <w:i/>
      <w:sz w:val="20"/>
    </w:rPr>
  </w:style>
  <w:style w:type="character" w:customStyle="1" w:styleId="FontStyle63">
    <w:name w:val="Font Style63"/>
    <w:rsid w:val="00BC1113"/>
    <w:rPr>
      <w:rFonts w:ascii="Arial" w:hAnsi="Arial"/>
      <w:sz w:val="20"/>
    </w:rPr>
  </w:style>
  <w:style w:type="paragraph" w:customStyle="1" w:styleId="StylNagwek2Zlewej0cmPierwszywiersz0cm">
    <w:name w:val="Styl Nagłówek 2 + Z lewej:  0 cm Pierwszy wiersz:  0 cm"/>
    <w:basedOn w:val="Nagwek2"/>
    <w:rsid w:val="0062162D"/>
    <w:pPr>
      <w:numPr>
        <w:ilvl w:val="1"/>
        <w:numId w:val="32"/>
      </w:numPr>
      <w:spacing w:before="240" w:after="240"/>
      <w:jc w:val="left"/>
      <w:textAlignment w:val="top"/>
    </w:pPr>
    <w:rPr>
      <w:rFonts w:eastAsia="Calibri"/>
      <w:b/>
      <w:bCs/>
      <w:color w:val="000000"/>
      <w:sz w:val="28"/>
      <w:szCs w:val="20"/>
    </w:rPr>
  </w:style>
  <w:style w:type="character" w:styleId="HTML-cytat">
    <w:name w:val="HTML Cite"/>
    <w:rsid w:val="00BC1113"/>
    <w:rPr>
      <w:rFonts w:ascii="Times New Roman" w:hAnsi="Times New Roman" w:cs="Times New Roman"/>
      <w:i/>
    </w:rPr>
  </w:style>
  <w:style w:type="character" w:customStyle="1" w:styleId="st">
    <w:name w:val="st"/>
    <w:rsid w:val="00BC1113"/>
    <w:rPr>
      <w:rFonts w:cs="Times New Roman"/>
    </w:rPr>
  </w:style>
  <w:style w:type="paragraph" w:customStyle="1" w:styleId="StylNagwek3Wyjustowany">
    <w:name w:val="Styl Nagłówek 3 + Wyjustowany"/>
    <w:basedOn w:val="Nagwek3"/>
    <w:rsid w:val="0062162D"/>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62162D"/>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62162D"/>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BC1113"/>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62162D"/>
    <w:rPr>
      <w:rFonts w:ascii="Calibri" w:hAnsi="Calibri" w:cs="Calibri"/>
      <w:b/>
      <w:bCs/>
      <w:sz w:val="24"/>
      <w:szCs w:val="24"/>
    </w:rPr>
  </w:style>
  <w:style w:type="character" w:customStyle="1" w:styleId="FontStyle25">
    <w:name w:val="Font Style25"/>
    <w:basedOn w:val="Domylnaczcionkaakapitu"/>
    <w:uiPriority w:val="99"/>
    <w:rsid w:val="0062162D"/>
    <w:rPr>
      <w:rFonts w:ascii="Calibri" w:hAnsi="Calibri" w:cs="Calibri"/>
      <w:sz w:val="22"/>
      <w:szCs w:val="22"/>
    </w:rPr>
  </w:style>
  <w:style w:type="paragraph" w:customStyle="1" w:styleId="Naglwekstrony">
    <w:name w:val="Naglówek strony"/>
    <w:basedOn w:val="Normalny"/>
    <w:uiPriority w:val="99"/>
    <w:rsid w:val="00BC1113"/>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BC1113"/>
    <w:rPr>
      <w:rFonts w:ascii="Times New Roman" w:hAnsi="Times New Roman"/>
      <w:sz w:val="18"/>
    </w:rPr>
  </w:style>
  <w:style w:type="character" w:customStyle="1" w:styleId="FontStyle15">
    <w:name w:val="Font Style15"/>
    <w:uiPriority w:val="99"/>
    <w:rsid w:val="00BC1113"/>
    <w:rPr>
      <w:rFonts w:ascii="Times New Roman" w:hAnsi="Times New Roman"/>
      <w:b/>
      <w:sz w:val="20"/>
    </w:rPr>
  </w:style>
  <w:style w:type="character" w:customStyle="1" w:styleId="FontStyle13">
    <w:name w:val="Font Style13"/>
    <w:uiPriority w:val="99"/>
    <w:rsid w:val="00BC1113"/>
    <w:rPr>
      <w:rFonts w:ascii="Times New Roman" w:hAnsi="Times New Roman"/>
      <w:b/>
      <w:sz w:val="30"/>
    </w:rPr>
  </w:style>
  <w:style w:type="paragraph" w:customStyle="1" w:styleId="punktumowy">
    <w:name w:val="punkt umowy"/>
    <w:basedOn w:val="Tekstpodstawowy"/>
    <w:rsid w:val="00BC1113"/>
    <w:pPr>
      <w:keepLines/>
      <w:numPr>
        <w:ilvl w:val="1"/>
        <w:numId w:val="33"/>
      </w:numPr>
      <w:spacing w:before="180"/>
      <w:jc w:val="both"/>
      <w:outlineLvl w:val="1"/>
    </w:pPr>
    <w:rPr>
      <w:rFonts w:cs="Times New Roman"/>
      <w:sz w:val="22"/>
      <w:szCs w:val="22"/>
      <w:lang w:eastAsia="en-US"/>
    </w:rPr>
  </w:style>
  <w:style w:type="paragraph" w:customStyle="1" w:styleId="podpunktumowy">
    <w:name w:val="podpunkt umowy"/>
    <w:basedOn w:val="Tekstpodstawowy"/>
    <w:rsid w:val="00BC1113"/>
    <w:pPr>
      <w:keepLines/>
      <w:numPr>
        <w:ilvl w:val="2"/>
        <w:numId w:val="33"/>
      </w:numPr>
      <w:spacing w:before="120"/>
      <w:jc w:val="both"/>
      <w:outlineLvl w:val="2"/>
    </w:pPr>
    <w:rPr>
      <w:rFonts w:cs="Times New Roman"/>
      <w:sz w:val="22"/>
      <w:szCs w:val="22"/>
      <w:lang w:eastAsia="en-US"/>
    </w:rPr>
  </w:style>
  <w:style w:type="paragraph" w:customStyle="1" w:styleId="Wylicz1">
    <w:name w:val="Wylicz1"/>
    <w:basedOn w:val="Normalny"/>
    <w:rsid w:val="00BC1113"/>
    <w:pPr>
      <w:spacing w:before="120"/>
    </w:pPr>
    <w:rPr>
      <w:rFonts w:ascii="Arial" w:eastAsia="Calibri" w:hAnsi="Arial"/>
      <w:b/>
      <w:color w:val="0000FF"/>
      <w:sz w:val="22"/>
      <w:szCs w:val="20"/>
    </w:rPr>
  </w:style>
  <w:style w:type="character" w:customStyle="1" w:styleId="FontStyle67">
    <w:name w:val="Font Style67"/>
    <w:uiPriority w:val="99"/>
    <w:rsid w:val="00BC1113"/>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BC1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BC1113"/>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BC1113"/>
  </w:style>
  <w:style w:type="character" w:customStyle="1" w:styleId="TekstprzypisudolnegoZnak1">
    <w:name w:val="Tekst przypisu dolnego Znak1"/>
    <w:aliases w:val="Tekst przypisu Znak Znak1"/>
    <w:basedOn w:val="Domylnaczcionkaakapitu"/>
    <w:uiPriority w:val="99"/>
    <w:semiHidden/>
    <w:rsid w:val="00BC1113"/>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BC1113"/>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BC1113"/>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BC1113"/>
    <w:rPr>
      <w:rFonts w:hAnsi="Arial" w:cs="Arial"/>
      <w:sz w:val="20"/>
      <w:szCs w:val="20"/>
    </w:rPr>
  </w:style>
  <w:style w:type="character" w:customStyle="1" w:styleId="TekstprzypisudolnegoZnak11">
    <w:name w:val="Tekst przypisu dolnego Znak11"/>
    <w:basedOn w:val="Domylnaczcionkaakapitu"/>
    <w:uiPriority w:val="99"/>
    <w:semiHidden/>
    <w:rsid w:val="00BC1113"/>
    <w:rPr>
      <w:rFonts w:hAnsi="Arial" w:cs="Arial"/>
      <w:sz w:val="20"/>
      <w:szCs w:val="20"/>
    </w:rPr>
  </w:style>
  <w:style w:type="character" w:customStyle="1" w:styleId="FontStyle21">
    <w:name w:val="Font Style21"/>
    <w:uiPriority w:val="99"/>
    <w:rsid w:val="00BC1113"/>
    <w:rPr>
      <w:rFonts w:ascii="Garamond" w:hAnsi="Garamond" w:cs="Garamond"/>
      <w:b/>
      <w:bCs/>
      <w:sz w:val="20"/>
      <w:szCs w:val="20"/>
    </w:rPr>
  </w:style>
  <w:style w:type="character" w:customStyle="1" w:styleId="FontStyle23">
    <w:name w:val="Font Style23"/>
    <w:basedOn w:val="Domylnaczcionkaakapitu"/>
    <w:uiPriority w:val="99"/>
    <w:rsid w:val="00BC1113"/>
    <w:rPr>
      <w:rFonts w:ascii="Arial" w:hAnsi="Arial" w:cs="Arial"/>
      <w:sz w:val="22"/>
      <w:szCs w:val="22"/>
    </w:rPr>
  </w:style>
  <w:style w:type="paragraph" w:customStyle="1" w:styleId="P1">
    <w:name w:val="P 1"/>
    <w:basedOn w:val="Normalny"/>
    <w:qFormat/>
    <w:rsid w:val="00BC1113"/>
    <w:pPr>
      <w:numPr>
        <w:numId w:val="34"/>
      </w:numPr>
      <w:spacing w:after="120"/>
      <w:jc w:val="both"/>
    </w:pPr>
    <w:rPr>
      <w:rFonts w:ascii="Arial" w:hAnsi="Arial" w:cs="Arial"/>
      <w:b/>
      <w:sz w:val="22"/>
      <w:szCs w:val="22"/>
    </w:rPr>
  </w:style>
  <w:style w:type="paragraph" w:customStyle="1" w:styleId="P11">
    <w:name w:val="P 1.1."/>
    <w:basedOn w:val="Normalny"/>
    <w:link w:val="P11Znak"/>
    <w:qFormat/>
    <w:rsid w:val="00BC1113"/>
    <w:pPr>
      <w:numPr>
        <w:ilvl w:val="1"/>
        <w:numId w:val="34"/>
      </w:numPr>
      <w:spacing w:before="120"/>
      <w:jc w:val="both"/>
    </w:pPr>
    <w:rPr>
      <w:rFonts w:ascii="Arial" w:hAnsi="Arial" w:cs="Arial"/>
      <w:sz w:val="22"/>
      <w:szCs w:val="22"/>
    </w:rPr>
  </w:style>
  <w:style w:type="paragraph" w:customStyle="1" w:styleId="P111">
    <w:name w:val="P 1.1.1."/>
    <w:basedOn w:val="P11"/>
    <w:qFormat/>
    <w:rsid w:val="00BC1113"/>
    <w:pPr>
      <w:numPr>
        <w:ilvl w:val="2"/>
      </w:numPr>
      <w:tabs>
        <w:tab w:val="clear" w:pos="360"/>
        <w:tab w:val="num" w:pos="2160"/>
      </w:tabs>
      <w:spacing w:after="240"/>
      <w:ind w:left="0" w:firstLine="0"/>
    </w:pPr>
  </w:style>
  <w:style w:type="character" w:customStyle="1" w:styleId="P11Znak">
    <w:name w:val="P 1.1. Znak"/>
    <w:link w:val="P11"/>
    <w:rsid w:val="00BC1113"/>
    <w:rPr>
      <w:rFonts w:ascii="Arial" w:eastAsia="Times New Roman" w:hAnsi="Arial" w:cs="Arial"/>
      <w:lang w:eastAsia="pl-PL"/>
    </w:rPr>
  </w:style>
  <w:style w:type="paragraph" w:customStyle="1" w:styleId="P1111">
    <w:name w:val="P 1.1.1.1."/>
    <w:basedOn w:val="P111"/>
    <w:qFormat/>
    <w:rsid w:val="00BC1113"/>
    <w:pPr>
      <w:numPr>
        <w:ilvl w:val="3"/>
      </w:numPr>
      <w:tabs>
        <w:tab w:val="clear" w:pos="360"/>
        <w:tab w:val="num" w:pos="2880"/>
      </w:tabs>
      <w:ind w:left="2880" w:hanging="360"/>
    </w:pPr>
  </w:style>
  <w:style w:type="character" w:customStyle="1" w:styleId="FontStyle20">
    <w:name w:val="Font Style20"/>
    <w:basedOn w:val="Domylnaczcionkaakapitu"/>
    <w:uiPriority w:val="99"/>
    <w:rsid w:val="00BC1113"/>
    <w:rPr>
      <w:rFonts w:ascii="Arial Unicode MS" w:eastAsia="Arial Unicode MS" w:cs="Arial Unicode MS"/>
      <w:sz w:val="18"/>
      <w:szCs w:val="18"/>
    </w:rPr>
  </w:style>
  <w:style w:type="numbering" w:customStyle="1" w:styleId="Bezlisty3">
    <w:name w:val="Bez listy3"/>
    <w:next w:val="Bezlisty"/>
    <w:uiPriority w:val="99"/>
    <w:semiHidden/>
    <w:unhideWhenUsed/>
    <w:rsid w:val="00BC1113"/>
  </w:style>
  <w:style w:type="paragraph" w:customStyle="1" w:styleId="Textbody">
    <w:name w:val="Text body"/>
    <w:basedOn w:val="Standard"/>
    <w:rsid w:val="00BC1113"/>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BC1113"/>
    <w:rPr>
      <w:color w:val="0000FF"/>
      <w:u w:val="single"/>
    </w:rPr>
  </w:style>
  <w:style w:type="character" w:customStyle="1" w:styleId="ZnakZnak81">
    <w:name w:val="Znak Znak81"/>
    <w:uiPriority w:val="99"/>
    <w:locked/>
    <w:rsid w:val="00BC1113"/>
    <w:rPr>
      <w:rFonts w:ascii="Courier New" w:hAnsi="Courier New"/>
      <w:lang w:val="pl-PL" w:eastAsia="pl-PL"/>
    </w:rPr>
  </w:style>
  <w:style w:type="character" w:customStyle="1" w:styleId="ZnakZnak82">
    <w:name w:val="Znak Znak82"/>
    <w:uiPriority w:val="99"/>
    <w:locked/>
    <w:rsid w:val="00BC1113"/>
    <w:rPr>
      <w:rFonts w:ascii="Courier New" w:hAnsi="Courier New"/>
      <w:lang w:val="pl-PL" w:eastAsia="pl-PL"/>
    </w:rPr>
  </w:style>
  <w:style w:type="paragraph" w:customStyle="1" w:styleId="Style13">
    <w:name w:val="Style13"/>
    <w:basedOn w:val="Normalny"/>
    <w:uiPriority w:val="99"/>
    <w:rsid w:val="0062162D"/>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62162D"/>
    <w:rPr>
      <w:rFonts w:ascii="Arial" w:hAnsi="Arial" w:cs="Arial"/>
      <w:sz w:val="18"/>
      <w:szCs w:val="18"/>
    </w:rPr>
  </w:style>
  <w:style w:type="character" w:customStyle="1" w:styleId="ListParagraphChar">
    <w:name w:val="List Paragraph Char"/>
    <w:aliases w:val="Preambuła Char"/>
    <w:link w:val="Akapitzlist1"/>
    <w:locked/>
    <w:rsid w:val="00BC1113"/>
    <w:rPr>
      <w:rFonts w:ascii="Times New Roman" w:eastAsia="Times New Roman" w:hAnsi="Times New Roman" w:cs="Times New Roman"/>
      <w:sz w:val="24"/>
      <w:szCs w:val="24"/>
      <w:lang w:eastAsia="pl-PL"/>
    </w:rPr>
  </w:style>
  <w:style w:type="paragraph" w:customStyle="1" w:styleId="Bezodstpw2">
    <w:name w:val="Bez odstępów2"/>
    <w:rsid w:val="00BC1113"/>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BC1113"/>
    <w:rPr>
      <w:rFonts w:ascii="Times New Roman" w:hAnsi="Times New Roman" w:cs="Times New Roman"/>
      <w:sz w:val="22"/>
      <w:szCs w:val="22"/>
    </w:rPr>
  </w:style>
  <w:style w:type="numbering" w:customStyle="1" w:styleId="WW8Num1">
    <w:name w:val="WW8Num1"/>
    <w:basedOn w:val="Bezlisty"/>
    <w:rsid w:val="00BC1113"/>
    <w:pPr>
      <w:numPr>
        <w:numId w:val="35"/>
      </w:numPr>
    </w:pPr>
  </w:style>
  <w:style w:type="numbering" w:customStyle="1" w:styleId="WW8Num20">
    <w:name w:val="WW8Num20"/>
    <w:basedOn w:val="Bezlisty"/>
    <w:rsid w:val="00BC1113"/>
    <w:pPr>
      <w:numPr>
        <w:numId w:val="36"/>
      </w:numPr>
    </w:pPr>
  </w:style>
  <w:style w:type="numbering" w:customStyle="1" w:styleId="WW8Num24">
    <w:name w:val="WW8Num24"/>
    <w:basedOn w:val="Bezlisty"/>
    <w:rsid w:val="00BC1113"/>
    <w:pPr>
      <w:numPr>
        <w:numId w:val="37"/>
      </w:numPr>
    </w:pPr>
  </w:style>
  <w:style w:type="numbering" w:customStyle="1" w:styleId="WW8Num40">
    <w:name w:val="WW8Num40"/>
    <w:basedOn w:val="Bezlisty"/>
    <w:rsid w:val="00BC1113"/>
    <w:pPr>
      <w:numPr>
        <w:numId w:val="38"/>
      </w:numPr>
    </w:pPr>
  </w:style>
  <w:style w:type="numbering" w:customStyle="1" w:styleId="WW8Num50">
    <w:name w:val="WW8Num50"/>
    <w:basedOn w:val="Bezlisty"/>
    <w:rsid w:val="00BC1113"/>
    <w:pPr>
      <w:numPr>
        <w:numId w:val="39"/>
      </w:numPr>
    </w:pPr>
  </w:style>
  <w:style w:type="numbering" w:customStyle="1" w:styleId="WW8Num59">
    <w:name w:val="WW8Num59"/>
    <w:basedOn w:val="Bezlisty"/>
    <w:rsid w:val="00BC1113"/>
    <w:pPr>
      <w:numPr>
        <w:numId w:val="40"/>
      </w:numPr>
    </w:pPr>
  </w:style>
  <w:style w:type="paragraph" w:customStyle="1" w:styleId="Bezodstpw3">
    <w:name w:val="Bez odstępów3"/>
    <w:rsid w:val="00BC1113"/>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BC1113"/>
    <w:pPr>
      <w:spacing w:after="136"/>
    </w:pPr>
  </w:style>
  <w:style w:type="paragraph" w:customStyle="1" w:styleId="col-xs-9">
    <w:name w:val="col-xs-9"/>
    <w:basedOn w:val="Normalny"/>
    <w:rsid w:val="00BC1113"/>
    <w:pPr>
      <w:spacing w:after="136"/>
    </w:pPr>
  </w:style>
  <w:style w:type="numbering" w:customStyle="1" w:styleId="WW8Num511">
    <w:name w:val="WW8Num511"/>
    <w:basedOn w:val="Bezlisty"/>
    <w:rsid w:val="00C31876"/>
    <w:pPr>
      <w:numPr>
        <w:numId w:val="13"/>
      </w:numPr>
    </w:pPr>
  </w:style>
  <w:style w:type="numbering" w:customStyle="1" w:styleId="WW8Num512">
    <w:name w:val="WW8Num512"/>
    <w:basedOn w:val="Bezlisty"/>
    <w:rsid w:val="00072F86"/>
    <w:pPr>
      <w:numPr>
        <w:numId w:val="10"/>
      </w:numPr>
    </w:pPr>
  </w:style>
  <w:style w:type="numbering" w:customStyle="1" w:styleId="WW8Num31">
    <w:name w:val="WW8Num31"/>
    <w:basedOn w:val="Bezlisty"/>
    <w:rsid w:val="00072F86"/>
    <w:pPr>
      <w:numPr>
        <w:numId w:val="11"/>
      </w:numPr>
    </w:pPr>
  </w:style>
  <w:style w:type="numbering" w:customStyle="1" w:styleId="WW8Num251">
    <w:name w:val="WW8Num251"/>
    <w:basedOn w:val="Bezlisty"/>
    <w:rsid w:val="00072F86"/>
    <w:pPr>
      <w:numPr>
        <w:numId w:val="12"/>
      </w:numPr>
    </w:pPr>
  </w:style>
  <w:style w:type="paragraph" w:customStyle="1" w:styleId="Akapitzlist6">
    <w:name w:val="Akapit z listą6"/>
    <w:basedOn w:val="Normalny"/>
    <w:rsid w:val="0062162D"/>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95C5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D3138F"/>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D3138F"/>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E91B5E"/>
  </w:style>
  <w:style w:type="numbering" w:customStyle="1" w:styleId="WW8Num5111">
    <w:name w:val="WW8Num5111"/>
    <w:basedOn w:val="Bezlisty"/>
    <w:rsid w:val="00E91B5E"/>
  </w:style>
  <w:style w:type="numbering" w:customStyle="1" w:styleId="WW8Num253">
    <w:name w:val="WW8Num253"/>
    <w:basedOn w:val="Bezlisty"/>
    <w:rsid w:val="00535652"/>
  </w:style>
  <w:style w:type="numbering" w:customStyle="1" w:styleId="WW8Num5112">
    <w:name w:val="WW8Num5112"/>
    <w:basedOn w:val="Bezlisty"/>
    <w:rsid w:val="00535652"/>
  </w:style>
  <w:style w:type="character" w:customStyle="1" w:styleId="FontStyle68">
    <w:name w:val="Font Style68"/>
    <w:basedOn w:val="Domylnaczcionkaakapitu"/>
    <w:uiPriority w:val="99"/>
    <w:rsid w:val="00227F73"/>
    <w:rPr>
      <w:rFonts w:ascii="Calibri" w:hAnsi="Calibri" w:cs="Calibri"/>
      <w:sz w:val="20"/>
      <w:szCs w:val="20"/>
    </w:rPr>
  </w:style>
  <w:style w:type="table" w:customStyle="1" w:styleId="Tabela-Siatka3">
    <w:name w:val="Tabela - Siatka3"/>
    <w:basedOn w:val="Standardowy"/>
    <w:next w:val="Tabela-Siatka"/>
    <w:uiPriority w:val="99"/>
    <w:rsid w:val="00227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16E56"/>
  </w:style>
  <w:style w:type="table" w:customStyle="1" w:styleId="Tabela-Siatka2">
    <w:name w:val="Tabela - Siatka2"/>
    <w:basedOn w:val="Standardowy"/>
    <w:next w:val="Tabela-Siatka"/>
    <w:uiPriority w:val="99"/>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516E56"/>
  </w:style>
  <w:style w:type="numbering" w:customStyle="1" w:styleId="Biecalista11">
    <w:name w:val="Bieżąca lista11"/>
    <w:rsid w:val="00516E56"/>
  </w:style>
  <w:style w:type="numbering" w:customStyle="1" w:styleId="Bezlisty11">
    <w:name w:val="Bez listy11"/>
    <w:next w:val="Bezlisty"/>
    <w:semiHidden/>
    <w:unhideWhenUsed/>
    <w:rsid w:val="00516E56"/>
  </w:style>
  <w:style w:type="table" w:customStyle="1" w:styleId="Tabela-Siatka11">
    <w:name w:val="Tabela - Siatka11"/>
    <w:basedOn w:val="Standardowy"/>
    <w:next w:val="Tabela-Siatka"/>
    <w:rsid w:val="00516E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516E5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516E56"/>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516E56"/>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62162D"/>
    <w:pPr>
      <w:widowControl w:val="0"/>
      <w:autoSpaceDE w:val="0"/>
      <w:autoSpaceDN w:val="0"/>
      <w:adjustRightInd w:val="0"/>
    </w:pPr>
  </w:style>
  <w:style w:type="character" w:customStyle="1" w:styleId="FontStyle26">
    <w:name w:val="Font Style26"/>
    <w:basedOn w:val="Domylnaczcionkaakapitu"/>
    <w:uiPriority w:val="99"/>
    <w:rsid w:val="00516E56"/>
    <w:rPr>
      <w:rFonts w:ascii="Arial" w:hAnsi="Arial" w:cs="Arial"/>
      <w:b/>
      <w:bCs/>
      <w:sz w:val="24"/>
      <w:szCs w:val="24"/>
    </w:rPr>
  </w:style>
  <w:style w:type="character" w:styleId="Tytuksiki">
    <w:name w:val="Book Title"/>
    <w:uiPriority w:val="99"/>
    <w:qFormat/>
    <w:rsid w:val="00516E56"/>
    <w:rPr>
      <w:rFonts w:cs="Times New Roman"/>
      <w:b/>
      <w:bCs/>
      <w:smallCaps/>
      <w:spacing w:val="5"/>
    </w:rPr>
  </w:style>
  <w:style w:type="paragraph" w:customStyle="1" w:styleId="edyta">
    <w:name w:val="edyta"/>
    <w:basedOn w:val="Normalny"/>
    <w:rsid w:val="00516E56"/>
    <w:pPr>
      <w:numPr>
        <w:numId w:val="58"/>
      </w:numPr>
      <w:autoSpaceDE w:val="0"/>
      <w:autoSpaceDN w:val="0"/>
      <w:jc w:val="both"/>
    </w:pPr>
    <w:rPr>
      <w:rFonts w:ascii="Arial" w:hAnsi="Arial"/>
      <w:b/>
      <w:bCs/>
    </w:rPr>
  </w:style>
  <w:style w:type="character" w:customStyle="1" w:styleId="Podtytutabeli">
    <w:name w:val="Podtytuł tabeli"/>
    <w:rsid w:val="00516E56"/>
    <w:rPr>
      <w:rFonts w:ascii="Trebuchet MS" w:hAnsi="Trebuchet MS"/>
      <w:b/>
      <w:bCs/>
      <w:color w:val="FFFFFF"/>
      <w:sz w:val="20"/>
    </w:rPr>
  </w:style>
  <w:style w:type="paragraph" w:customStyle="1" w:styleId="Nagwektabelizmian">
    <w:name w:val="Nagłówek tabeli zmian"/>
    <w:basedOn w:val="Normalny"/>
    <w:rsid w:val="00516E56"/>
    <w:pPr>
      <w:jc w:val="center"/>
    </w:pPr>
    <w:rPr>
      <w:rFonts w:ascii="Trebuchet MS" w:hAnsi="Trebuchet MS"/>
      <w:sz w:val="20"/>
      <w:szCs w:val="20"/>
    </w:rPr>
  </w:style>
  <w:style w:type="numbering" w:customStyle="1" w:styleId="Styl2">
    <w:name w:val="Styl2"/>
    <w:uiPriority w:val="99"/>
    <w:rsid w:val="00516E56"/>
    <w:pPr>
      <w:numPr>
        <w:numId w:val="59"/>
      </w:numPr>
    </w:pPr>
  </w:style>
  <w:style w:type="table" w:styleId="Kolorowalistaakcent1">
    <w:name w:val="Colorful List Accent 1"/>
    <w:basedOn w:val="Standardowy"/>
    <w:link w:val="Kolorowalistaakcent1Znak"/>
    <w:uiPriority w:val="34"/>
    <w:rsid w:val="00516E56"/>
    <w:pPr>
      <w:spacing w:after="0" w:line="240" w:lineRule="auto"/>
    </w:pPr>
    <w:rPr>
      <w:rFonts w:ascii="Times New Roman" w:eastAsia="Times New Roman" w:hAnsi="Times New Roman"/>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Bezlisty5">
    <w:name w:val="Bez listy5"/>
    <w:next w:val="Bezlisty"/>
    <w:semiHidden/>
    <w:rsid w:val="00680425"/>
  </w:style>
  <w:style w:type="table" w:customStyle="1" w:styleId="Tabela-Siatka4">
    <w:name w:val="Tabela - Siatka4"/>
    <w:basedOn w:val="Standardowy"/>
    <w:next w:val="Tabela-Siatka"/>
    <w:uiPriority w:val="59"/>
    <w:rsid w:val="0068042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680425"/>
    <w:rPr>
      <w:rFonts w:ascii="Verdana" w:hAnsi="Verdana" w:hint="default"/>
      <w:b/>
      <w:bCs/>
      <w:i w:val="0"/>
      <w:iCs w:val="0"/>
      <w:sz w:val="23"/>
      <w:szCs w:val="23"/>
    </w:rPr>
  </w:style>
  <w:style w:type="paragraph" w:customStyle="1" w:styleId="Nagwektabeli0">
    <w:name w:val="Nagłówek tabeli"/>
    <w:basedOn w:val="Normalny"/>
    <w:rsid w:val="00680425"/>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680425"/>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680425"/>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680425"/>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642A7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2">
    <w:name w:val="siwz2"/>
    <w:rsid w:val="006C6A2D"/>
  </w:style>
  <w:style w:type="numbering" w:customStyle="1" w:styleId="Biecalista12">
    <w:name w:val="Bieżąca lista12"/>
    <w:rsid w:val="006C6A2D"/>
  </w:style>
  <w:style w:type="table" w:customStyle="1" w:styleId="Tabela-Siatka12">
    <w:name w:val="Tabela - Siatka12"/>
    <w:basedOn w:val="Standardowy"/>
    <w:next w:val="Tabela-Siatka"/>
    <w:rsid w:val="006C6A2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2">
    <w:name w:val="Kolorowa lista — akcent 12"/>
    <w:basedOn w:val="Standardowy"/>
    <w:next w:val="Kolorowalistaakcent1"/>
    <w:uiPriority w:val="34"/>
    <w:rsid w:val="006C6A2D"/>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1">
    <w:name w:val="Styl21"/>
    <w:uiPriority w:val="99"/>
    <w:rsid w:val="006C6A2D"/>
    <w:pPr>
      <w:numPr>
        <w:numId w:val="33"/>
      </w:numPr>
    </w:pPr>
  </w:style>
  <w:style w:type="table" w:customStyle="1" w:styleId="Tabela-Siatka31">
    <w:name w:val="Tabela - Siatka31"/>
    <w:basedOn w:val="Standardowy"/>
    <w:next w:val="Tabela-Siatka"/>
    <w:uiPriority w:val="99"/>
    <w:rsid w:val="00875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3">
    <w:name w:val="siwz3"/>
    <w:rsid w:val="00BA309E"/>
    <w:pPr>
      <w:numPr>
        <w:numId w:val="8"/>
      </w:numPr>
    </w:pPr>
  </w:style>
  <w:style w:type="numbering" w:customStyle="1" w:styleId="Biecalista13">
    <w:name w:val="Bieżąca lista13"/>
    <w:rsid w:val="00BA309E"/>
    <w:pPr>
      <w:numPr>
        <w:numId w:val="82"/>
      </w:numPr>
    </w:pPr>
  </w:style>
  <w:style w:type="table" w:customStyle="1" w:styleId="Tabela-Siatka13">
    <w:name w:val="Tabela - Siatka13"/>
    <w:basedOn w:val="Standardowy"/>
    <w:next w:val="Tabela-Siatka"/>
    <w:rsid w:val="00BA30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olorowalistaakcent13">
    <w:name w:val="Kolorowa lista — akcent 13"/>
    <w:basedOn w:val="Standardowy"/>
    <w:next w:val="Kolorowalistaakcent1"/>
    <w:uiPriority w:val="34"/>
    <w:rsid w:val="00BA309E"/>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numbering" w:customStyle="1" w:styleId="Styl22">
    <w:name w:val="Styl22"/>
    <w:uiPriority w:val="99"/>
    <w:rsid w:val="00BA309E"/>
    <w:pPr>
      <w:numPr>
        <w:numId w:val="57"/>
      </w:numPr>
    </w:pPr>
  </w:style>
  <w:style w:type="character" w:customStyle="1" w:styleId="normaltextrun">
    <w:name w:val="normaltextrun"/>
    <w:basedOn w:val="Domylnaczcionkaakapitu"/>
    <w:rsid w:val="002A1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2390">
      <w:bodyDiv w:val="1"/>
      <w:marLeft w:val="0"/>
      <w:marRight w:val="0"/>
      <w:marTop w:val="0"/>
      <w:marBottom w:val="0"/>
      <w:divBdr>
        <w:top w:val="none" w:sz="0" w:space="0" w:color="auto"/>
        <w:left w:val="none" w:sz="0" w:space="0" w:color="auto"/>
        <w:bottom w:val="none" w:sz="0" w:space="0" w:color="auto"/>
        <w:right w:val="none" w:sz="0" w:space="0" w:color="auto"/>
      </w:divBdr>
    </w:div>
    <w:div w:id="121774459">
      <w:bodyDiv w:val="1"/>
      <w:marLeft w:val="0"/>
      <w:marRight w:val="0"/>
      <w:marTop w:val="0"/>
      <w:marBottom w:val="0"/>
      <w:divBdr>
        <w:top w:val="none" w:sz="0" w:space="0" w:color="auto"/>
        <w:left w:val="none" w:sz="0" w:space="0" w:color="auto"/>
        <w:bottom w:val="none" w:sz="0" w:space="0" w:color="auto"/>
        <w:right w:val="none" w:sz="0" w:space="0" w:color="auto"/>
      </w:divBdr>
    </w:div>
    <w:div w:id="197015129">
      <w:bodyDiv w:val="1"/>
      <w:marLeft w:val="0"/>
      <w:marRight w:val="0"/>
      <w:marTop w:val="0"/>
      <w:marBottom w:val="0"/>
      <w:divBdr>
        <w:top w:val="none" w:sz="0" w:space="0" w:color="auto"/>
        <w:left w:val="none" w:sz="0" w:space="0" w:color="auto"/>
        <w:bottom w:val="none" w:sz="0" w:space="0" w:color="auto"/>
        <w:right w:val="none" w:sz="0" w:space="0" w:color="auto"/>
      </w:divBdr>
    </w:div>
    <w:div w:id="250743415">
      <w:bodyDiv w:val="1"/>
      <w:marLeft w:val="0"/>
      <w:marRight w:val="0"/>
      <w:marTop w:val="0"/>
      <w:marBottom w:val="0"/>
      <w:divBdr>
        <w:top w:val="none" w:sz="0" w:space="0" w:color="auto"/>
        <w:left w:val="none" w:sz="0" w:space="0" w:color="auto"/>
        <w:bottom w:val="none" w:sz="0" w:space="0" w:color="auto"/>
        <w:right w:val="none" w:sz="0" w:space="0" w:color="auto"/>
      </w:divBdr>
    </w:div>
    <w:div w:id="312368722">
      <w:bodyDiv w:val="1"/>
      <w:marLeft w:val="0"/>
      <w:marRight w:val="0"/>
      <w:marTop w:val="0"/>
      <w:marBottom w:val="0"/>
      <w:divBdr>
        <w:top w:val="none" w:sz="0" w:space="0" w:color="auto"/>
        <w:left w:val="none" w:sz="0" w:space="0" w:color="auto"/>
        <w:bottom w:val="none" w:sz="0" w:space="0" w:color="auto"/>
        <w:right w:val="none" w:sz="0" w:space="0" w:color="auto"/>
      </w:divBdr>
    </w:div>
    <w:div w:id="338966789">
      <w:bodyDiv w:val="1"/>
      <w:marLeft w:val="0"/>
      <w:marRight w:val="0"/>
      <w:marTop w:val="0"/>
      <w:marBottom w:val="0"/>
      <w:divBdr>
        <w:top w:val="none" w:sz="0" w:space="0" w:color="auto"/>
        <w:left w:val="none" w:sz="0" w:space="0" w:color="auto"/>
        <w:bottom w:val="none" w:sz="0" w:space="0" w:color="auto"/>
        <w:right w:val="none" w:sz="0" w:space="0" w:color="auto"/>
      </w:divBdr>
    </w:div>
    <w:div w:id="345596016">
      <w:bodyDiv w:val="1"/>
      <w:marLeft w:val="0"/>
      <w:marRight w:val="0"/>
      <w:marTop w:val="0"/>
      <w:marBottom w:val="0"/>
      <w:divBdr>
        <w:top w:val="none" w:sz="0" w:space="0" w:color="auto"/>
        <w:left w:val="none" w:sz="0" w:space="0" w:color="auto"/>
        <w:bottom w:val="none" w:sz="0" w:space="0" w:color="auto"/>
        <w:right w:val="none" w:sz="0" w:space="0" w:color="auto"/>
      </w:divBdr>
    </w:div>
    <w:div w:id="412431786">
      <w:bodyDiv w:val="1"/>
      <w:marLeft w:val="0"/>
      <w:marRight w:val="0"/>
      <w:marTop w:val="0"/>
      <w:marBottom w:val="0"/>
      <w:divBdr>
        <w:top w:val="none" w:sz="0" w:space="0" w:color="auto"/>
        <w:left w:val="none" w:sz="0" w:space="0" w:color="auto"/>
        <w:bottom w:val="none" w:sz="0" w:space="0" w:color="auto"/>
        <w:right w:val="none" w:sz="0" w:space="0" w:color="auto"/>
      </w:divBdr>
    </w:div>
    <w:div w:id="485897111">
      <w:bodyDiv w:val="1"/>
      <w:marLeft w:val="0"/>
      <w:marRight w:val="0"/>
      <w:marTop w:val="0"/>
      <w:marBottom w:val="0"/>
      <w:divBdr>
        <w:top w:val="none" w:sz="0" w:space="0" w:color="auto"/>
        <w:left w:val="none" w:sz="0" w:space="0" w:color="auto"/>
        <w:bottom w:val="none" w:sz="0" w:space="0" w:color="auto"/>
        <w:right w:val="none" w:sz="0" w:space="0" w:color="auto"/>
      </w:divBdr>
    </w:div>
    <w:div w:id="508712837">
      <w:bodyDiv w:val="1"/>
      <w:marLeft w:val="0"/>
      <w:marRight w:val="0"/>
      <w:marTop w:val="0"/>
      <w:marBottom w:val="0"/>
      <w:divBdr>
        <w:top w:val="none" w:sz="0" w:space="0" w:color="auto"/>
        <w:left w:val="none" w:sz="0" w:space="0" w:color="auto"/>
        <w:bottom w:val="none" w:sz="0" w:space="0" w:color="auto"/>
        <w:right w:val="none" w:sz="0" w:space="0" w:color="auto"/>
      </w:divBdr>
    </w:div>
    <w:div w:id="540359944">
      <w:bodyDiv w:val="1"/>
      <w:marLeft w:val="0"/>
      <w:marRight w:val="0"/>
      <w:marTop w:val="0"/>
      <w:marBottom w:val="0"/>
      <w:divBdr>
        <w:top w:val="none" w:sz="0" w:space="0" w:color="auto"/>
        <w:left w:val="none" w:sz="0" w:space="0" w:color="auto"/>
        <w:bottom w:val="none" w:sz="0" w:space="0" w:color="auto"/>
        <w:right w:val="none" w:sz="0" w:space="0" w:color="auto"/>
      </w:divBdr>
    </w:div>
    <w:div w:id="614599951">
      <w:bodyDiv w:val="1"/>
      <w:marLeft w:val="0"/>
      <w:marRight w:val="0"/>
      <w:marTop w:val="0"/>
      <w:marBottom w:val="0"/>
      <w:divBdr>
        <w:top w:val="none" w:sz="0" w:space="0" w:color="auto"/>
        <w:left w:val="none" w:sz="0" w:space="0" w:color="auto"/>
        <w:bottom w:val="none" w:sz="0" w:space="0" w:color="auto"/>
        <w:right w:val="none" w:sz="0" w:space="0" w:color="auto"/>
      </w:divBdr>
    </w:div>
    <w:div w:id="664631089">
      <w:bodyDiv w:val="1"/>
      <w:marLeft w:val="0"/>
      <w:marRight w:val="0"/>
      <w:marTop w:val="0"/>
      <w:marBottom w:val="0"/>
      <w:divBdr>
        <w:top w:val="none" w:sz="0" w:space="0" w:color="auto"/>
        <w:left w:val="none" w:sz="0" w:space="0" w:color="auto"/>
        <w:bottom w:val="none" w:sz="0" w:space="0" w:color="auto"/>
        <w:right w:val="none" w:sz="0" w:space="0" w:color="auto"/>
      </w:divBdr>
    </w:div>
    <w:div w:id="665325387">
      <w:bodyDiv w:val="1"/>
      <w:marLeft w:val="0"/>
      <w:marRight w:val="0"/>
      <w:marTop w:val="0"/>
      <w:marBottom w:val="0"/>
      <w:divBdr>
        <w:top w:val="none" w:sz="0" w:space="0" w:color="auto"/>
        <w:left w:val="none" w:sz="0" w:space="0" w:color="auto"/>
        <w:bottom w:val="none" w:sz="0" w:space="0" w:color="auto"/>
        <w:right w:val="none" w:sz="0" w:space="0" w:color="auto"/>
      </w:divBdr>
    </w:div>
    <w:div w:id="685903642">
      <w:bodyDiv w:val="1"/>
      <w:marLeft w:val="0"/>
      <w:marRight w:val="0"/>
      <w:marTop w:val="0"/>
      <w:marBottom w:val="0"/>
      <w:divBdr>
        <w:top w:val="none" w:sz="0" w:space="0" w:color="auto"/>
        <w:left w:val="none" w:sz="0" w:space="0" w:color="auto"/>
        <w:bottom w:val="none" w:sz="0" w:space="0" w:color="auto"/>
        <w:right w:val="none" w:sz="0" w:space="0" w:color="auto"/>
      </w:divBdr>
    </w:div>
    <w:div w:id="704402944">
      <w:bodyDiv w:val="1"/>
      <w:marLeft w:val="0"/>
      <w:marRight w:val="0"/>
      <w:marTop w:val="0"/>
      <w:marBottom w:val="0"/>
      <w:divBdr>
        <w:top w:val="none" w:sz="0" w:space="0" w:color="auto"/>
        <w:left w:val="none" w:sz="0" w:space="0" w:color="auto"/>
        <w:bottom w:val="none" w:sz="0" w:space="0" w:color="auto"/>
        <w:right w:val="none" w:sz="0" w:space="0" w:color="auto"/>
      </w:divBdr>
    </w:div>
    <w:div w:id="807405573">
      <w:bodyDiv w:val="1"/>
      <w:marLeft w:val="0"/>
      <w:marRight w:val="0"/>
      <w:marTop w:val="0"/>
      <w:marBottom w:val="0"/>
      <w:divBdr>
        <w:top w:val="none" w:sz="0" w:space="0" w:color="auto"/>
        <w:left w:val="none" w:sz="0" w:space="0" w:color="auto"/>
        <w:bottom w:val="none" w:sz="0" w:space="0" w:color="auto"/>
        <w:right w:val="none" w:sz="0" w:space="0" w:color="auto"/>
      </w:divBdr>
    </w:div>
    <w:div w:id="816336237">
      <w:bodyDiv w:val="1"/>
      <w:marLeft w:val="0"/>
      <w:marRight w:val="0"/>
      <w:marTop w:val="0"/>
      <w:marBottom w:val="0"/>
      <w:divBdr>
        <w:top w:val="none" w:sz="0" w:space="0" w:color="auto"/>
        <w:left w:val="none" w:sz="0" w:space="0" w:color="auto"/>
        <w:bottom w:val="none" w:sz="0" w:space="0" w:color="auto"/>
        <w:right w:val="none" w:sz="0" w:space="0" w:color="auto"/>
      </w:divBdr>
    </w:div>
    <w:div w:id="850490225">
      <w:bodyDiv w:val="1"/>
      <w:marLeft w:val="0"/>
      <w:marRight w:val="0"/>
      <w:marTop w:val="0"/>
      <w:marBottom w:val="0"/>
      <w:divBdr>
        <w:top w:val="none" w:sz="0" w:space="0" w:color="auto"/>
        <w:left w:val="none" w:sz="0" w:space="0" w:color="auto"/>
        <w:bottom w:val="none" w:sz="0" w:space="0" w:color="auto"/>
        <w:right w:val="none" w:sz="0" w:space="0" w:color="auto"/>
      </w:divBdr>
    </w:div>
    <w:div w:id="898711089">
      <w:bodyDiv w:val="1"/>
      <w:marLeft w:val="0"/>
      <w:marRight w:val="0"/>
      <w:marTop w:val="0"/>
      <w:marBottom w:val="0"/>
      <w:divBdr>
        <w:top w:val="none" w:sz="0" w:space="0" w:color="auto"/>
        <w:left w:val="none" w:sz="0" w:space="0" w:color="auto"/>
        <w:bottom w:val="none" w:sz="0" w:space="0" w:color="auto"/>
        <w:right w:val="none" w:sz="0" w:space="0" w:color="auto"/>
      </w:divBdr>
    </w:div>
    <w:div w:id="999038022">
      <w:bodyDiv w:val="1"/>
      <w:marLeft w:val="0"/>
      <w:marRight w:val="0"/>
      <w:marTop w:val="0"/>
      <w:marBottom w:val="0"/>
      <w:divBdr>
        <w:top w:val="none" w:sz="0" w:space="0" w:color="auto"/>
        <w:left w:val="none" w:sz="0" w:space="0" w:color="auto"/>
        <w:bottom w:val="none" w:sz="0" w:space="0" w:color="auto"/>
        <w:right w:val="none" w:sz="0" w:space="0" w:color="auto"/>
      </w:divBdr>
    </w:div>
    <w:div w:id="1042513384">
      <w:bodyDiv w:val="1"/>
      <w:marLeft w:val="0"/>
      <w:marRight w:val="0"/>
      <w:marTop w:val="0"/>
      <w:marBottom w:val="0"/>
      <w:divBdr>
        <w:top w:val="none" w:sz="0" w:space="0" w:color="auto"/>
        <w:left w:val="none" w:sz="0" w:space="0" w:color="auto"/>
        <w:bottom w:val="none" w:sz="0" w:space="0" w:color="auto"/>
        <w:right w:val="none" w:sz="0" w:space="0" w:color="auto"/>
      </w:divBdr>
    </w:div>
    <w:div w:id="1069496794">
      <w:bodyDiv w:val="1"/>
      <w:marLeft w:val="0"/>
      <w:marRight w:val="0"/>
      <w:marTop w:val="0"/>
      <w:marBottom w:val="0"/>
      <w:divBdr>
        <w:top w:val="none" w:sz="0" w:space="0" w:color="auto"/>
        <w:left w:val="none" w:sz="0" w:space="0" w:color="auto"/>
        <w:bottom w:val="none" w:sz="0" w:space="0" w:color="auto"/>
        <w:right w:val="none" w:sz="0" w:space="0" w:color="auto"/>
      </w:divBdr>
    </w:div>
    <w:div w:id="1201481595">
      <w:bodyDiv w:val="1"/>
      <w:marLeft w:val="0"/>
      <w:marRight w:val="0"/>
      <w:marTop w:val="0"/>
      <w:marBottom w:val="0"/>
      <w:divBdr>
        <w:top w:val="none" w:sz="0" w:space="0" w:color="auto"/>
        <w:left w:val="none" w:sz="0" w:space="0" w:color="auto"/>
        <w:bottom w:val="none" w:sz="0" w:space="0" w:color="auto"/>
        <w:right w:val="none" w:sz="0" w:space="0" w:color="auto"/>
      </w:divBdr>
    </w:div>
    <w:div w:id="1203593463">
      <w:bodyDiv w:val="1"/>
      <w:marLeft w:val="0"/>
      <w:marRight w:val="0"/>
      <w:marTop w:val="0"/>
      <w:marBottom w:val="0"/>
      <w:divBdr>
        <w:top w:val="none" w:sz="0" w:space="0" w:color="auto"/>
        <w:left w:val="none" w:sz="0" w:space="0" w:color="auto"/>
        <w:bottom w:val="none" w:sz="0" w:space="0" w:color="auto"/>
        <w:right w:val="none" w:sz="0" w:space="0" w:color="auto"/>
      </w:divBdr>
    </w:div>
    <w:div w:id="1206479391">
      <w:bodyDiv w:val="1"/>
      <w:marLeft w:val="0"/>
      <w:marRight w:val="0"/>
      <w:marTop w:val="0"/>
      <w:marBottom w:val="0"/>
      <w:divBdr>
        <w:top w:val="none" w:sz="0" w:space="0" w:color="auto"/>
        <w:left w:val="none" w:sz="0" w:space="0" w:color="auto"/>
        <w:bottom w:val="none" w:sz="0" w:space="0" w:color="auto"/>
        <w:right w:val="none" w:sz="0" w:space="0" w:color="auto"/>
      </w:divBdr>
    </w:div>
    <w:div w:id="1239558375">
      <w:bodyDiv w:val="1"/>
      <w:marLeft w:val="0"/>
      <w:marRight w:val="0"/>
      <w:marTop w:val="0"/>
      <w:marBottom w:val="0"/>
      <w:divBdr>
        <w:top w:val="none" w:sz="0" w:space="0" w:color="auto"/>
        <w:left w:val="none" w:sz="0" w:space="0" w:color="auto"/>
        <w:bottom w:val="none" w:sz="0" w:space="0" w:color="auto"/>
        <w:right w:val="none" w:sz="0" w:space="0" w:color="auto"/>
      </w:divBdr>
    </w:div>
    <w:div w:id="1262035065">
      <w:bodyDiv w:val="1"/>
      <w:marLeft w:val="0"/>
      <w:marRight w:val="0"/>
      <w:marTop w:val="0"/>
      <w:marBottom w:val="0"/>
      <w:divBdr>
        <w:top w:val="none" w:sz="0" w:space="0" w:color="auto"/>
        <w:left w:val="none" w:sz="0" w:space="0" w:color="auto"/>
        <w:bottom w:val="none" w:sz="0" w:space="0" w:color="auto"/>
        <w:right w:val="none" w:sz="0" w:space="0" w:color="auto"/>
      </w:divBdr>
    </w:div>
    <w:div w:id="1350596005">
      <w:bodyDiv w:val="1"/>
      <w:marLeft w:val="0"/>
      <w:marRight w:val="0"/>
      <w:marTop w:val="0"/>
      <w:marBottom w:val="0"/>
      <w:divBdr>
        <w:top w:val="none" w:sz="0" w:space="0" w:color="auto"/>
        <w:left w:val="none" w:sz="0" w:space="0" w:color="auto"/>
        <w:bottom w:val="none" w:sz="0" w:space="0" w:color="auto"/>
        <w:right w:val="none" w:sz="0" w:space="0" w:color="auto"/>
      </w:divBdr>
    </w:div>
    <w:div w:id="1421364845">
      <w:bodyDiv w:val="1"/>
      <w:marLeft w:val="0"/>
      <w:marRight w:val="0"/>
      <w:marTop w:val="0"/>
      <w:marBottom w:val="0"/>
      <w:divBdr>
        <w:top w:val="none" w:sz="0" w:space="0" w:color="auto"/>
        <w:left w:val="none" w:sz="0" w:space="0" w:color="auto"/>
        <w:bottom w:val="none" w:sz="0" w:space="0" w:color="auto"/>
        <w:right w:val="none" w:sz="0" w:space="0" w:color="auto"/>
      </w:divBdr>
    </w:div>
    <w:div w:id="1490562919">
      <w:bodyDiv w:val="1"/>
      <w:marLeft w:val="0"/>
      <w:marRight w:val="0"/>
      <w:marTop w:val="0"/>
      <w:marBottom w:val="0"/>
      <w:divBdr>
        <w:top w:val="none" w:sz="0" w:space="0" w:color="auto"/>
        <w:left w:val="none" w:sz="0" w:space="0" w:color="auto"/>
        <w:bottom w:val="none" w:sz="0" w:space="0" w:color="auto"/>
        <w:right w:val="none" w:sz="0" w:space="0" w:color="auto"/>
      </w:divBdr>
    </w:div>
    <w:div w:id="1504513508">
      <w:bodyDiv w:val="1"/>
      <w:marLeft w:val="0"/>
      <w:marRight w:val="0"/>
      <w:marTop w:val="0"/>
      <w:marBottom w:val="0"/>
      <w:divBdr>
        <w:top w:val="none" w:sz="0" w:space="0" w:color="auto"/>
        <w:left w:val="none" w:sz="0" w:space="0" w:color="auto"/>
        <w:bottom w:val="none" w:sz="0" w:space="0" w:color="auto"/>
        <w:right w:val="none" w:sz="0" w:space="0" w:color="auto"/>
      </w:divBdr>
    </w:div>
    <w:div w:id="1569076615">
      <w:bodyDiv w:val="1"/>
      <w:marLeft w:val="0"/>
      <w:marRight w:val="0"/>
      <w:marTop w:val="0"/>
      <w:marBottom w:val="0"/>
      <w:divBdr>
        <w:top w:val="none" w:sz="0" w:space="0" w:color="auto"/>
        <w:left w:val="none" w:sz="0" w:space="0" w:color="auto"/>
        <w:bottom w:val="none" w:sz="0" w:space="0" w:color="auto"/>
        <w:right w:val="none" w:sz="0" w:space="0" w:color="auto"/>
      </w:divBdr>
    </w:div>
    <w:div w:id="1700814973">
      <w:bodyDiv w:val="1"/>
      <w:marLeft w:val="0"/>
      <w:marRight w:val="0"/>
      <w:marTop w:val="0"/>
      <w:marBottom w:val="0"/>
      <w:divBdr>
        <w:top w:val="none" w:sz="0" w:space="0" w:color="auto"/>
        <w:left w:val="none" w:sz="0" w:space="0" w:color="auto"/>
        <w:bottom w:val="none" w:sz="0" w:space="0" w:color="auto"/>
        <w:right w:val="none" w:sz="0" w:space="0" w:color="auto"/>
      </w:divBdr>
    </w:div>
    <w:div w:id="1820222678">
      <w:bodyDiv w:val="1"/>
      <w:marLeft w:val="0"/>
      <w:marRight w:val="0"/>
      <w:marTop w:val="0"/>
      <w:marBottom w:val="0"/>
      <w:divBdr>
        <w:top w:val="none" w:sz="0" w:space="0" w:color="auto"/>
        <w:left w:val="none" w:sz="0" w:space="0" w:color="auto"/>
        <w:bottom w:val="none" w:sz="0" w:space="0" w:color="auto"/>
        <w:right w:val="none" w:sz="0" w:space="0" w:color="auto"/>
      </w:divBdr>
    </w:div>
    <w:div w:id="1830251714">
      <w:bodyDiv w:val="1"/>
      <w:marLeft w:val="0"/>
      <w:marRight w:val="0"/>
      <w:marTop w:val="0"/>
      <w:marBottom w:val="0"/>
      <w:divBdr>
        <w:top w:val="none" w:sz="0" w:space="0" w:color="auto"/>
        <w:left w:val="none" w:sz="0" w:space="0" w:color="auto"/>
        <w:bottom w:val="none" w:sz="0" w:space="0" w:color="auto"/>
        <w:right w:val="none" w:sz="0" w:space="0" w:color="auto"/>
      </w:divBdr>
    </w:div>
    <w:div w:id="1858234249">
      <w:bodyDiv w:val="1"/>
      <w:marLeft w:val="0"/>
      <w:marRight w:val="0"/>
      <w:marTop w:val="0"/>
      <w:marBottom w:val="0"/>
      <w:divBdr>
        <w:top w:val="none" w:sz="0" w:space="0" w:color="auto"/>
        <w:left w:val="none" w:sz="0" w:space="0" w:color="auto"/>
        <w:bottom w:val="none" w:sz="0" w:space="0" w:color="auto"/>
        <w:right w:val="none" w:sz="0" w:space="0" w:color="auto"/>
      </w:divBdr>
    </w:div>
    <w:div w:id="1900288314">
      <w:bodyDiv w:val="1"/>
      <w:marLeft w:val="0"/>
      <w:marRight w:val="0"/>
      <w:marTop w:val="0"/>
      <w:marBottom w:val="0"/>
      <w:divBdr>
        <w:top w:val="none" w:sz="0" w:space="0" w:color="auto"/>
        <w:left w:val="none" w:sz="0" w:space="0" w:color="auto"/>
        <w:bottom w:val="none" w:sz="0" w:space="0" w:color="auto"/>
        <w:right w:val="none" w:sz="0" w:space="0" w:color="auto"/>
      </w:divBdr>
    </w:div>
    <w:div w:id="1952518031">
      <w:bodyDiv w:val="1"/>
      <w:marLeft w:val="0"/>
      <w:marRight w:val="0"/>
      <w:marTop w:val="0"/>
      <w:marBottom w:val="0"/>
      <w:divBdr>
        <w:top w:val="none" w:sz="0" w:space="0" w:color="auto"/>
        <w:left w:val="none" w:sz="0" w:space="0" w:color="auto"/>
        <w:bottom w:val="none" w:sz="0" w:space="0" w:color="auto"/>
        <w:right w:val="none" w:sz="0" w:space="0" w:color="auto"/>
      </w:divBdr>
    </w:div>
    <w:div w:id="2011374654">
      <w:bodyDiv w:val="1"/>
      <w:marLeft w:val="0"/>
      <w:marRight w:val="0"/>
      <w:marTop w:val="0"/>
      <w:marBottom w:val="0"/>
      <w:divBdr>
        <w:top w:val="none" w:sz="0" w:space="0" w:color="auto"/>
        <w:left w:val="none" w:sz="0" w:space="0" w:color="auto"/>
        <w:bottom w:val="none" w:sz="0" w:space="0" w:color="auto"/>
        <w:right w:val="none" w:sz="0" w:space="0" w:color="auto"/>
      </w:divBdr>
    </w:div>
    <w:div w:id="2088380226">
      <w:bodyDiv w:val="1"/>
      <w:marLeft w:val="0"/>
      <w:marRight w:val="0"/>
      <w:marTop w:val="0"/>
      <w:marBottom w:val="0"/>
      <w:divBdr>
        <w:top w:val="none" w:sz="0" w:space="0" w:color="auto"/>
        <w:left w:val="none" w:sz="0" w:space="0" w:color="auto"/>
        <w:bottom w:val="none" w:sz="0" w:space="0" w:color="auto"/>
        <w:right w:val="none" w:sz="0" w:space="0" w:color="auto"/>
      </w:divBdr>
    </w:div>
    <w:div w:id="2119906659">
      <w:bodyDiv w:val="1"/>
      <w:marLeft w:val="0"/>
      <w:marRight w:val="0"/>
      <w:marTop w:val="0"/>
      <w:marBottom w:val="0"/>
      <w:divBdr>
        <w:top w:val="none" w:sz="0" w:space="0" w:color="auto"/>
        <w:left w:val="none" w:sz="0" w:space="0" w:color="auto"/>
        <w:bottom w:val="none" w:sz="0" w:space="0" w:color="auto"/>
        <w:right w:val="none" w:sz="0" w:space="0" w:color="auto"/>
      </w:divBdr>
    </w:div>
    <w:div w:id="2132017459">
      <w:bodyDiv w:val="1"/>
      <w:marLeft w:val="0"/>
      <w:marRight w:val="0"/>
      <w:marTop w:val="0"/>
      <w:marBottom w:val="0"/>
      <w:divBdr>
        <w:top w:val="none" w:sz="0" w:space="0" w:color="auto"/>
        <w:left w:val="none" w:sz="0" w:space="0" w:color="auto"/>
        <w:bottom w:val="none" w:sz="0" w:space="0" w:color="auto"/>
        <w:right w:val="none" w:sz="0" w:space="0" w:color="auto"/>
      </w:divBdr>
    </w:div>
    <w:div w:id="2133397257">
      <w:bodyDiv w:val="1"/>
      <w:marLeft w:val="0"/>
      <w:marRight w:val="0"/>
      <w:marTop w:val="0"/>
      <w:marBottom w:val="0"/>
      <w:divBdr>
        <w:top w:val="none" w:sz="0" w:space="0" w:color="auto"/>
        <w:left w:val="none" w:sz="0" w:space="0" w:color="auto"/>
        <w:bottom w:val="none" w:sz="0" w:space="0" w:color="auto"/>
        <w:right w:val="none" w:sz="0" w:space="0" w:color="auto"/>
      </w:divBdr>
    </w:div>
    <w:div w:id="21419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86BF51773CAA840BB9C10EDED5887E2" ma:contentTypeVersion="2" ma:contentTypeDescription="Utwórz nowy dokument." ma:contentTypeScope="" ma:versionID="5bfd35ad2bd2a3d49be45a244363d83a">
  <xsd:schema xmlns:xsd="http://www.w3.org/2001/XMLSchema" xmlns:xs="http://www.w3.org/2001/XMLSchema" xmlns:p="http://schemas.microsoft.com/office/2006/metadata/properties" xmlns:ns2="5b4a33f6-38db-45bd-b53a-c1a24903c0bd" targetNamespace="http://schemas.microsoft.com/office/2006/metadata/properties" ma:root="true" ma:fieldsID="c2f6c5fbee4c877ebdd8b5e3d3b41036" ns2:_="">
    <xsd:import namespace="5b4a33f6-38db-45bd-b53a-c1a24903c0b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a33f6-38db-45bd-b53a-c1a24903c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FB765-F417-432B-A625-D5FF2182ECA8}">
  <ds:schemaRefs>
    <ds:schemaRef ds:uri="http://schemas.microsoft.com/sharepoint/v3/contenttype/forms"/>
  </ds:schemaRefs>
</ds:datastoreItem>
</file>

<file path=customXml/itemProps2.xml><?xml version="1.0" encoding="utf-8"?>
<ds:datastoreItem xmlns:ds="http://schemas.openxmlformats.org/officeDocument/2006/customXml" ds:itemID="{D32EB6AD-14B6-4761-B03A-AD72E96BD4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7CDFE9-7331-4A5C-BF96-DDD6F60FE4BA}">
  <ds:schemaRefs>
    <ds:schemaRef ds:uri="http://schemas.openxmlformats.org/officeDocument/2006/bibliography"/>
  </ds:schemaRefs>
</ds:datastoreItem>
</file>

<file path=customXml/itemProps4.xml><?xml version="1.0" encoding="utf-8"?>
<ds:datastoreItem xmlns:ds="http://schemas.openxmlformats.org/officeDocument/2006/customXml" ds:itemID="{EBBCECEA-5979-4E64-A2B5-F4E174D5C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a33f6-38db-45bd-b53a-c1a24903c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11840</Words>
  <Characters>71046</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MS</Company>
  <LinksUpToDate>false</LinksUpToDate>
  <CharactersWithSpaces>82721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gddkia</dc:creator>
  <cp:keywords/>
  <cp:lastModifiedBy>Kasprowicz Monika  (DIRS)</cp:lastModifiedBy>
  <cp:revision>2</cp:revision>
  <cp:lastPrinted>2021-02-18T14:21:00Z</cp:lastPrinted>
  <dcterms:created xsi:type="dcterms:W3CDTF">2021-10-15T09:43:00Z</dcterms:created>
  <dcterms:modified xsi:type="dcterms:W3CDTF">2021-10-15T09:43:00Z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0x010100986BF51773CAA840BB9C10EDED5887E2</vt:lpwstr>
  </property>
</Properties>
</file>